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661E1B" w14:textId="77777777" w:rsidR="00673E42" w:rsidRPr="00590FC7" w:rsidRDefault="00000000" w:rsidP="00C562E6">
      <w:pPr>
        <w:bidi/>
        <w:spacing w:after="80" w:line="360" w:lineRule="auto"/>
        <w:jc w:val="center"/>
        <w:rPr>
          <w:rFonts w:ascii="David" w:hAnsi="David" w:cs="David"/>
          <w:bCs/>
          <w:sz w:val="24"/>
          <w:szCs w:val="28"/>
        </w:rPr>
      </w:pPr>
      <w:r w:rsidRPr="00590FC7">
        <w:rPr>
          <w:rFonts w:ascii="David" w:hAnsi="David" w:cs="David"/>
          <w:bCs/>
          <w:sz w:val="48"/>
          <w:szCs w:val="28"/>
          <w:rtl/>
        </w:rPr>
        <w:t>גיליון חישוב מזונות לפי בע"מ 919/15</w:t>
      </w:r>
    </w:p>
    <w:p w14:paraId="699DF588" w14:textId="77777777" w:rsidR="00673E42" w:rsidRPr="00C562E6" w:rsidRDefault="00000000" w:rsidP="00C562E6">
      <w:pPr>
        <w:bidi/>
        <w:spacing w:after="160" w:line="360" w:lineRule="auto"/>
        <w:jc w:val="center"/>
        <w:rPr>
          <w:rFonts w:ascii="David" w:hAnsi="David" w:cs="David"/>
        </w:rPr>
      </w:pPr>
      <w:r w:rsidRPr="00C562E6">
        <w:rPr>
          <w:rFonts w:ascii="David" w:hAnsi="David" w:cs="David"/>
          <w:b/>
          <w:color w:val="2F5597"/>
          <w:sz w:val="25"/>
          <w:rtl/>
        </w:rPr>
        <w:t>טמפלייט עבודה משפטי-חישובי לעורך דין המייצג בתיקי מזונות ילדים</w:t>
      </w:r>
    </w:p>
    <w:p w14:paraId="6BE148D5" w14:textId="35F777CE" w:rsidR="00673E42" w:rsidRPr="00C562E6" w:rsidRDefault="00000000" w:rsidP="00C562E6">
      <w:pPr>
        <w:bidi/>
        <w:spacing w:after="80" w:line="360" w:lineRule="auto"/>
        <w:jc w:val="left"/>
        <w:rPr>
          <w:rFonts w:ascii="David" w:hAnsi="David" w:cs="David"/>
        </w:rPr>
      </w:pPr>
      <w:r w:rsidRPr="00C562E6">
        <w:rPr>
          <w:rFonts w:ascii="David" w:hAnsi="David" w:cs="David"/>
          <w:sz w:val="21"/>
          <w:rtl/>
        </w:rPr>
        <w:t xml:space="preserve">מטרת המסמך היא לאפשר </w:t>
      </w:r>
      <w:r w:rsidR="00C562E6">
        <w:rPr>
          <w:rFonts w:ascii="David" w:hAnsi="David" w:cs="David" w:hint="cs"/>
          <w:sz w:val="21"/>
          <w:rtl/>
          <w:lang w:bidi="he-IL"/>
        </w:rPr>
        <w:t>למשרד</w:t>
      </w:r>
      <w:r w:rsidRPr="00C562E6">
        <w:rPr>
          <w:rFonts w:ascii="David" w:hAnsi="David" w:cs="David"/>
          <w:sz w:val="21"/>
          <w:rtl/>
        </w:rPr>
        <w:t xml:space="preserve"> לתרגם את נתוני התיק לסכום מזונות יעד, תוך שימוש בפרמטרים המרכזיים: גילאי הילדים, צרכי הקטינים, הכנסות פנויות, זמני שהות, מדור, הוצאות שאינן תלויות שהות, הורה מרכז, הוצאות מיוחדות ושיקול דעת שיפוטי.</w:t>
      </w:r>
    </w:p>
    <w:p w14:paraId="3CB3F8D5" w14:textId="77777777" w:rsidR="00673E42" w:rsidRPr="00C562E6" w:rsidRDefault="00000000" w:rsidP="00C562E6">
      <w:pPr>
        <w:bidi/>
        <w:spacing w:after="100" w:line="360" w:lineRule="auto"/>
        <w:jc w:val="left"/>
        <w:rPr>
          <w:rFonts w:ascii="David" w:hAnsi="David" w:cs="David"/>
        </w:rPr>
      </w:pPr>
      <w:r w:rsidRPr="00C562E6">
        <w:rPr>
          <w:rFonts w:ascii="David" w:hAnsi="David" w:cs="David"/>
          <w:sz w:val="21"/>
          <w:rtl/>
        </w:rPr>
        <w:t>המסמך מיועד לעבודה בתיקי בית המשפט לענייני משפחה, ובפרט בתיקים שבהם יש ילדים מעל גיל 6. לגבי ילדים מתחת לגיל 6, ילדים מעל גיל 18, בית הדין הרבני ומקרים מיוחדים, יש לבצע התאמות מפורשות כמפורט להלן.</w:t>
      </w:r>
    </w:p>
    <w:p w14:paraId="5F5DDB1E" w14:textId="77777777" w:rsidR="00673E42" w:rsidRPr="00C562E6" w:rsidRDefault="00000000" w:rsidP="00C562E6">
      <w:pPr>
        <w:bidi/>
        <w:spacing w:after="160" w:line="360" w:lineRule="auto"/>
        <w:jc w:val="left"/>
        <w:rPr>
          <w:rFonts w:ascii="David" w:hAnsi="David" w:cs="David"/>
        </w:rPr>
      </w:pPr>
      <w:r w:rsidRPr="00C562E6">
        <w:rPr>
          <w:rFonts w:ascii="David" w:hAnsi="David" w:cs="David"/>
          <w:i/>
          <w:color w:val="666666"/>
          <w:sz w:val="19"/>
          <w:rtl/>
        </w:rPr>
        <w:t>הערת שימוש: זהו כלי עבודה מקצועי. אין להציג את הנוסחה כמחליפה שיקול דעת משפטי או שיפוטי. בכל תיק יש לבדוק את נסיבות המשפחה, רמת החיים, פערי הכנסות, זמני השהות בפועל וטובת הילדים.</w:t>
      </w:r>
    </w:p>
    <w:p w14:paraId="2EAC02A3" w14:textId="77777777" w:rsidR="00673E42" w:rsidRPr="00C562E6" w:rsidRDefault="00000000" w:rsidP="00C562E6">
      <w:pPr>
        <w:pStyle w:val="1"/>
        <w:bidi/>
        <w:spacing w:after="100" w:line="360" w:lineRule="auto"/>
        <w:jc w:val="left"/>
        <w:rPr>
          <w:rFonts w:ascii="David" w:hAnsi="David" w:cs="David"/>
        </w:rPr>
      </w:pPr>
      <w:r w:rsidRPr="00C562E6">
        <w:rPr>
          <w:rFonts w:ascii="David" w:hAnsi="David" w:cs="David"/>
          <w:sz w:val="30"/>
          <w:rtl/>
        </w:rPr>
        <w:t>1. פרטי התיק</w:t>
      </w:r>
    </w:p>
    <w:tbl>
      <w:tblPr>
        <w:tblStyle w:val="aff2"/>
        <w:bidiVisual/>
        <w:tblW w:w="0" w:type="auto"/>
        <w:jc w:val="right"/>
        <w:tblLayout w:type="fixed"/>
        <w:tblLook w:val="04A0" w:firstRow="1" w:lastRow="0" w:firstColumn="1" w:lastColumn="0" w:noHBand="0" w:noVBand="1"/>
      </w:tblPr>
      <w:tblGrid>
        <w:gridCol w:w="2438"/>
        <w:gridCol w:w="4252"/>
        <w:gridCol w:w="3515"/>
      </w:tblGrid>
      <w:tr w:rsidR="00673E42" w:rsidRPr="00C562E6" w14:paraId="3E979078" w14:textId="77777777">
        <w:trPr>
          <w:tblHeader/>
          <w:jc w:val="right"/>
        </w:trPr>
        <w:tc>
          <w:tcPr>
            <w:tcW w:w="2438" w:type="dxa"/>
            <w:shd w:val="clear" w:color="auto" w:fill="D9EAF7"/>
            <w:vAlign w:val="center"/>
          </w:tcPr>
          <w:p w14:paraId="17EE00E8" w14:textId="77777777" w:rsidR="00673E42" w:rsidRPr="00C562E6" w:rsidRDefault="00000000" w:rsidP="00C562E6">
            <w:pPr>
              <w:bidi/>
              <w:spacing w:line="360" w:lineRule="auto"/>
              <w:jc w:val="left"/>
              <w:rPr>
                <w:rFonts w:ascii="David" w:hAnsi="David" w:cs="David"/>
                <w:bCs/>
              </w:rPr>
            </w:pPr>
            <w:r w:rsidRPr="00C562E6">
              <w:rPr>
                <w:rFonts w:ascii="David" w:hAnsi="David" w:cs="David"/>
                <w:bCs/>
                <w:sz w:val="17"/>
                <w:rtl/>
              </w:rPr>
              <w:t>פריט</w:t>
            </w:r>
          </w:p>
        </w:tc>
        <w:tc>
          <w:tcPr>
            <w:tcW w:w="4252" w:type="dxa"/>
            <w:shd w:val="clear" w:color="auto" w:fill="D9EAF7"/>
            <w:vAlign w:val="center"/>
          </w:tcPr>
          <w:p w14:paraId="20A58805" w14:textId="77777777" w:rsidR="00673E42" w:rsidRPr="00C562E6" w:rsidRDefault="00000000" w:rsidP="00C562E6">
            <w:pPr>
              <w:bidi/>
              <w:spacing w:line="360" w:lineRule="auto"/>
              <w:jc w:val="left"/>
              <w:rPr>
                <w:rFonts w:ascii="David" w:hAnsi="David" w:cs="David"/>
                <w:bCs/>
              </w:rPr>
            </w:pPr>
            <w:r w:rsidRPr="00C562E6">
              <w:rPr>
                <w:rFonts w:ascii="David" w:hAnsi="David" w:cs="David"/>
                <w:bCs/>
                <w:sz w:val="17"/>
                <w:rtl/>
              </w:rPr>
              <w:t>נתון למילוי</w:t>
            </w:r>
          </w:p>
        </w:tc>
        <w:tc>
          <w:tcPr>
            <w:tcW w:w="3515" w:type="dxa"/>
            <w:shd w:val="clear" w:color="auto" w:fill="D9EAF7"/>
            <w:vAlign w:val="center"/>
          </w:tcPr>
          <w:p w14:paraId="095FE317" w14:textId="77777777" w:rsidR="00673E42" w:rsidRPr="00C562E6" w:rsidRDefault="00000000" w:rsidP="00C562E6">
            <w:pPr>
              <w:bidi/>
              <w:spacing w:line="360" w:lineRule="auto"/>
              <w:jc w:val="left"/>
              <w:rPr>
                <w:rFonts w:ascii="David" w:hAnsi="David" w:cs="David"/>
                <w:bCs/>
              </w:rPr>
            </w:pPr>
            <w:r w:rsidRPr="00C562E6">
              <w:rPr>
                <w:rFonts w:ascii="David" w:hAnsi="David" w:cs="David"/>
                <w:bCs/>
                <w:sz w:val="17"/>
                <w:rtl/>
              </w:rPr>
              <w:t>הערות עו"ד</w:t>
            </w:r>
          </w:p>
        </w:tc>
      </w:tr>
      <w:tr w:rsidR="00673E42" w:rsidRPr="00C562E6" w14:paraId="71AA3BB5" w14:textId="77777777">
        <w:trPr>
          <w:jc w:val="right"/>
        </w:trPr>
        <w:tc>
          <w:tcPr>
            <w:tcW w:w="2438" w:type="dxa"/>
          </w:tcPr>
          <w:p w14:paraId="578E1E63" w14:textId="77777777" w:rsidR="00673E42" w:rsidRPr="00C562E6" w:rsidRDefault="00000000" w:rsidP="00C562E6">
            <w:pPr>
              <w:bidi/>
              <w:spacing w:line="360" w:lineRule="auto"/>
              <w:jc w:val="left"/>
              <w:rPr>
                <w:rFonts w:ascii="David" w:hAnsi="David" w:cs="David"/>
                <w:b/>
                <w:bCs/>
              </w:rPr>
            </w:pPr>
            <w:r w:rsidRPr="00C562E6">
              <w:rPr>
                <w:rFonts w:ascii="David" w:hAnsi="David" w:cs="David"/>
                <w:b/>
                <w:bCs/>
                <w:sz w:val="17"/>
                <w:rtl/>
              </w:rPr>
              <w:t>שם הלקוח/ה</w:t>
            </w:r>
          </w:p>
        </w:tc>
        <w:tc>
          <w:tcPr>
            <w:tcW w:w="4252" w:type="dxa"/>
          </w:tcPr>
          <w:p w14:paraId="0230B128" w14:textId="77777777" w:rsidR="00673E42" w:rsidRPr="00C562E6" w:rsidRDefault="00673E42" w:rsidP="00C562E6">
            <w:pPr>
              <w:bidi/>
              <w:spacing w:line="360" w:lineRule="auto"/>
              <w:jc w:val="left"/>
              <w:rPr>
                <w:rFonts w:ascii="David" w:hAnsi="David" w:cs="David"/>
              </w:rPr>
            </w:pPr>
          </w:p>
        </w:tc>
        <w:tc>
          <w:tcPr>
            <w:tcW w:w="3515" w:type="dxa"/>
          </w:tcPr>
          <w:p w14:paraId="2109024E" w14:textId="77777777" w:rsidR="00673E42" w:rsidRPr="00C562E6" w:rsidRDefault="00673E42" w:rsidP="00C562E6">
            <w:pPr>
              <w:bidi/>
              <w:spacing w:line="360" w:lineRule="auto"/>
              <w:jc w:val="left"/>
              <w:rPr>
                <w:rFonts w:ascii="David" w:hAnsi="David" w:cs="David"/>
              </w:rPr>
            </w:pPr>
          </w:p>
        </w:tc>
      </w:tr>
      <w:tr w:rsidR="00673E42" w:rsidRPr="00C562E6" w14:paraId="49692FFD" w14:textId="77777777">
        <w:trPr>
          <w:jc w:val="right"/>
        </w:trPr>
        <w:tc>
          <w:tcPr>
            <w:tcW w:w="2438" w:type="dxa"/>
          </w:tcPr>
          <w:p w14:paraId="2AC189A3" w14:textId="77777777" w:rsidR="00673E42" w:rsidRPr="00C562E6" w:rsidRDefault="00000000" w:rsidP="00C562E6">
            <w:pPr>
              <w:bidi/>
              <w:spacing w:line="360" w:lineRule="auto"/>
              <w:jc w:val="left"/>
              <w:rPr>
                <w:rFonts w:ascii="David" w:hAnsi="David" w:cs="David"/>
                <w:b/>
                <w:bCs/>
              </w:rPr>
            </w:pPr>
            <w:r w:rsidRPr="00C562E6">
              <w:rPr>
                <w:rFonts w:ascii="David" w:hAnsi="David" w:cs="David"/>
                <w:b/>
                <w:bCs/>
                <w:sz w:val="17"/>
                <w:rtl/>
              </w:rPr>
              <w:t>שם הצד שכנגד</w:t>
            </w:r>
          </w:p>
        </w:tc>
        <w:tc>
          <w:tcPr>
            <w:tcW w:w="4252" w:type="dxa"/>
          </w:tcPr>
          <w:p w14:paraId="5DCA07DB" w14:textId="77777777" w:rsidR="00673E42" w:rsidRPr="00C562E6" w:rsidRDefault="00673E42" w:rsidP="00C562E6">
            <w:pPr>
              <w:bidi/>
              <w:spacing w:line="360" w:lineRule="auto"/>
              <w:jc w:val="left"/>
              <w:rPr>
                <w:rFonts w:ascii="David" w:hAnsi="David" w:cs="David"/>
              </w:rPr>
            </w:pPr>
          </w:p>
        </w:tc>
        <w:tc>
          <w:tcPr>
            <w:tcW w:w="3515" w:type="dxa"/>
          </w:tcPr>
          <w:p w14:paraId="2A9C4E00" w14:textId="77777777" w:rsidR="00673E42" w:rsidRPr="00C562E6" w:rsidRDefault="00673E42" w:rsidP="00C562E6">
            <w:pPr>
              <w:bidi/>
              <w:spacing w:line="360" w:lineRule="auto"/>
              <w:jc w:val="left"/>
              <w:rPr>
                <w:rFonts w:ascii="David" w:hAnsi="David" w:cs="David"/>
              </w:rPr>
            </w:pPr>
          </w:p>
        </w:tc>
      </w:tr>
      <w:tr w:rsidR="00673E42" w:rsidRPr="00C562E6" w14:paraId="7D158CF6" w14:textId="77777777">
        <w:trPr>
          <w:jc w:val="right"/>
        </w:trPr>
        <w:tc>
          <w:tcPr>
            <w:tcW w:w="2438" w:type="dxa"/>
          </w:tcPr>
          <w:p w14:paraId="6362DC84" w14:textId="77777777" w:rsidR="00673E42" w:rsidRPr="00C562E6" w:rsidRDefault="00000000" w:rsidP="00C562E6">
            <w:pPr>
              <w:bidi/>
              <w:spacing w:line="360" w:lineRule="auto"/>
              <w:jc w:val="left"/>
              <w:rPr>
                <w:rFonts w:ascii="David" w:hAnsi="David" w:cs="David"/>
                <w:b/>
                <w:bCs/>
              </w:rPr>
            </w:pPr>
            <w:r w:rsidRPr="00C562E6">
              <w:rPr>
                <w:rFonts w:ascii="David" w:hAnsi="David" w:cs="David"/>
                <w:b/>
                <w:bCs/>
                <w:sz w:val="17"/>
                <w:rtl/>
              </w:rPr>
              <w:t>מספר הילדים</w:t>
            </w:r>
          </w:p>
        </w:tc>
        <w:tc>
          <w:tcPr>
            <w:tcW w:w="4252" w:type="dxa"/>
          </w:tcPr>
          <w:p w14:paraId="62B2AB76" w14:textId="77777777" w:rsidR="00673E42" w:rsidRPr="00C562E6" w:rsidRDefault="00673E42" w:rsidP="00C562E6">
            <w:pPr>
              <w:bidi/>
              <w:spacing w:line="360" w:lineRule="auto"/>
              <w:jc w:val="left"/>
              <w:rPr>
                <w:rFonts w:ascii="David" w:hAnsi="David" w:cs="David"/>
              </w:rPr>
            </w:pPr>
          </w:p>
        </w:tc>
        <w:tc>
          <w:tcPr>
            <w:tcW w:w="3515" w:type="dxa"/>
          </w:tcPr>
          <w:p w14:paraId="7B68C334" w14:textId="77777777" w:rsidR="00673E42" w:rsidRPr="00C562E6" w:rsidRDefault="00673E42" w:rsidP="00C562E6">
            <w:pPr>
              <w:bidi/>
              <w:spacing w:line="360" w:lineRule="auto"/>
              <w:jc w:val="left"/>
              <w:rPr>
                <w:rFonts w:ascii="David" w:hAnsi="David" w:cs="David"/>
              </w:rPr>
            </w:pPr>
          </w:p>
        </w:tc>
      </w:tr>
      <w:tr w:rsidR="00673E42" w:rsidRPr="00C562E6" w14:paraId="269AC855" w14:textId="77777777">
        <w:trPr>
          <w:jc w:val="right"/>
        </w:trPr>
        <w:tc>
          <w:tcPr>
            <w:tcW w:w="2438" w:type="dxa"/>
          </w:tcPr>
          <w:p w14:paraId="3ECDA8F0" w14:textId="77777777" w:rsidR="00673E42" w:rsidRPr="00C562E6" w:rsidRDefault="00000000" w:rsidP="00C562E6">
            <w:pPr>
              <w:bidi/>
              <w:spacing w:line="360" w:lineRule="auto"/>
              <w:jc w:val="left"/>
              <w:rPr>
                <w:rFonts w:ascii="David" w:hAnsi="David" w:cs="David"/>
                <w:b/>
                <w:bCs/>
              </w:rPr>
            </w:pPr>
            <w:r w:rsidRPr="00C562E6">
              <w:rPr>
                <w:rFonts w:ascii="David" w:hAnsi="David" w:cs="David"/>
                <w:b/>
                <w:bCs/>
                <w:sz w:val="17"/>
                <w:rtl/>
              </w:rPr>
              <w:t>גילאי הילדים</w:t>
            </w:r>
          </w:p>
        </w:tc>
        <w:tc>
          <w:tcPr>
            <w:tcW w:w="4252" w:type="dxa"/>
          </w:tcPr>
          <w:p w14:paraId="72D6C47E" w14:textId="77777777" w:rsidR="00673E42" w:rsidRPr="00C562E6" w:rsidRDefault="00673E42" w:rsidP="00C562E6">
            <w:pPr>
              <w:bidi/>
              <w:spacing w:line="360" w:lineRule="auto"/>
              <w:jc w:val="left"/>
              <w:rPr>
                <w:rFonts w:ascii="David" w:hAnsi="David" w:cs="David"/>
              </w:rPr>
            </w:pPr>
          </w:p>
        </w:tc>
        <w:tc>
          <w:tcPr>
            <w:tcW w:w="3515" w:type="dxa"/>
          </w:tcPr>
          <w:p w14:paraId="343D16A7" w14:textId="77777777" w:rsidR="00673E42" w:rsidRPr="00C562E6" w:rsidRDefault="00000000" w:rsidP="00C562E6">
            <w:pPr>
              <w:bidi/>
              <w:spacing w:line="360" w:lineRule="auto"/>
              <w:jc w:val="left"/>
              <w:rPr>
                <w:rFonts w:ascii="David" w:hAnsi="David" w:cs="David"/>
              </w:rPr>
            </w:pPr>
            <w:r w:rsidRPr="00C562E6">
              <w:rPr>
                <w:rFonts w:ascii="David" w:hAnsi="David" w:cs="David"/>
                <w:sz w:val="17"/>
                <w:rtl/>
              </w:rPr>
              <w:t>לסמן ילדים מתחת לגיל 6, מעל גיל 6 ומעל גיל 18</w:t>
            </w:r>
          </w:p>
        </w:tc>
      </w:tr>
      <w:tr w:rsidR="00673E42" w:rsidRPr="00C562E6" w14:paraId="0B913F9D" w14:textId="77777777">
        <w:trPr>
          <w:jc w:val="right"/>
        </w:trPr>
        <w:tc>
          <w:tcPr>
            <w:tcW w:w="2438" w:type="dxa"/>
          </w:tcPr>
          <w:p w14:paraId="1B04192E" w14:textId="77777777" w:rsidR="00673E42" w:rsidRPr="00C562E6" w:rsidRDefault="00000000" w:rsidP="00C562E6">
            <w:pPr>
              <w:bidi/>
              <w:spacing w:line="360" w:lineRule="auto"/>
              <w:jc w:val="left"/>
              <w:rPr>
                <w:rFonts w:ascii="David" w:hAnsi="David" w:cs="David"/>
                <w:b/>
                <w:bCs/>
              </w:rPr>
            </w:pPr>
            <w:r w:rsidRPr="00C562E6">
              <w:rPr>
                <w:rFonts w:ascii="David" w:hAnsi="David" w:cs="David"/>
                <w:b/>
                <w:bCs/>
                <w:sz w:val="17"/>
                <w:rtl/>
              </w:rPr>
              <w:t>ערכאה</w:t>
            </w:r>
          </w:p>
        </w:tc>
        <w:tc>
          <w:tcPr>
            <w:tcW w:w="4252" w:type="dxa"/>
          </w:tcPr>
          <w:p w14:paraId="0746CB50" w14:textId="77777777" w:rsidR="00673E42" w:rsidRPr="00C562E6" w:rsidRDefault="00000000" w:rsidP="00C562E6">
            <w:pPr>
              <w:bidi/>
              <w:spacing w:line="360" w:lineRule="auto"/>
              <w:jc w:val="left"/>
              <w:rPr>
                <w:rFonts w:ascii="David" w:hAnsi="David" w:cs="David"/>
              </w:rPr>
            </w:pPr>
            <w:r w:rsidRPr="00C562E6">
              <w:rPr>
                <w:rFonts w:ascii="Segoe UI Symbol" w:hAnsi="Segoe UI Symbol" w:cs="Segoe UI Symbol" w:hint="cs"/>
                <w:sz w:val="17"/>
                <w:rtl/>
              </w:rPr>
              <w:t>☐</w:t>
            </w:r>
            <w:r w:rsidRPr="00C562E6">
              <w:rPr>
                <w:rFonts w:ascii="David" w:hAnsi="David" w:cs="David"/>
                <w:sz w:val="17"/>
                <w:rtl/>
              </w:rPr>
              <w:t xml:space="preserve"> </w:t>
            </w:r>
            <w:r w:rsidRPr="00C562E6">
              <w:rPr>
                <w:rFonts w:ascii="David" w:hAnsi="David" w:cs="David" w:hint="cs"/>
                <w:sz w:val="17"/>
                <w:rtl/>
              </w:rPr>
              <w:t>משפחה</w:t>
            </w:r>
            <w:r w:rsidRPr="00C562E6">
              <w:rPr>
                <w:rFonts w:ascii="David" w:hAnsi="David" w:cs="David"/>
                <w:sz w:val="17"/>
                <w:rtl/>
              </w:rPr>
              <w:t xml:space="preserve">  </w:t>
            </w:r>
            <w:r w:rsidRPr="00C562E6">
              <w:rPr>
                <w:rFonts w:ascii="Segoe UI Symbol" w:hAnsi="Segoe UI Symbol" w:cs="Segoe UI Symbol" w:hint="cs"/>
                <w:sz w:val="17"/>
                <w:rtl/>
              </w:rPr>
              <w:t>☐</w:t>
            </w:r>
            <w:r w:rsidRPr="00C562E6">
              <w:rPr>
                <w:rFonts w:ascii="David" w:hAnsi="David" w:cs="David"/>
                <w:sz w:val="17"/>
                <w:rtl/>
              </w:rPr>
              <w:t xml:space="preserve"> </w:t>
            </w:r>
            <w:r w:rsidRPr="00C562E6">
              <w:rPr>
                <w:rFonts w:ascii="David" w:hAnsi="David" w:cs="David" w:hint="cs"/>
                <w:sz w:val="17"/>
                <w:rtl/>
              </w:rPr>
              <w:t>רבני</w:t>
            </w:r>
            <w:r w:rsidRPr="00C562E6">
              <w:rPr>
                <w:rFonts w:ascii="David" w:hAnsi="David" w:cs="David"/>
                <w:sz w:val="17"/>
                <w:rtl/>
              </w:rPr>
              <w:t xml:space="preserve">  </w:t>
            </w:r>
            <w:r w:rsidRPr="00C562E6">
              <w:rPr>
                <w:rFonts w:ascii="Segoe UI Symbol" w:hAnsi="Segoe UI Symbol" w:cs="Segoe UI Symbol" w:hint="cs"/>
                <w:sz w:val="17"/>
                <w:rtl/>
              </w:rPr>
              <w:t>☐</w:t>
            </w:r>
            <w:r w:rsidRPr="00C562E6">
              <w:rPr>
                <w:rFonts w:ascii="David" w:hAnsi="David" w:cs="David"/>
                <w:sz w:val="17"/>
                <w:rtl/>
              </w:rPr>
              <w:t xml:space="preserve"> </w:t>
            </w:r>
            <w:r w:rsidRPr="00C562E6">
              <w:rPr>
                <w:rFonts w:ascii="David" w:hAnsi="David" w:cs="David" w:hint="cs"/>
                <w:sz w:val="17"/>
                <w:rtl/>
              </w:rPr>
              <w:t>טרם</w:t>
            </w:r>
            <w:r w:rsidRPr="00C562E6">
              <w:rPr>
                <w:rFonts w:ascii="David" w:hAnsi="David" w:cs="David"/>
                <w:sz w:val="17"/>
                <w:rtl/>
              </w:rPr>
              <w:t xml:space="preserve"> </w:t>
            </w:r>
            <w:r w:rsidRPr="00C562E6">
              <w:rPr>
                <w:rFonts w:ascii="David" w:hAnsi="David" w:cs="David" w:hint="cs"/>
                <w:sz w:val="17"/>
                <w:rtl/>
              </w:rPr>
              <w:t>הוחלט</w:t>
            </w:r>
          </w:p>
        </w:tc>
        <w:tc>
          <w:tcPr>
            <w:tcW w:w="3515" w:type="dxa"/>
          </w:tcPr>
          <w:p w14:paraId="41F2681F" w14:textId="77777777" w:rsidR="00673E42" w:rsidRPr="00C562E6" w:rsidRDefault="00000000" w:rsidP="00C562E6">
            <w:pPr>
              <w:bidi/>
              <w:spacing w:line="360" w:lineRule="auto"/>
              <w:jc w:val="left"/>
              <w:rPr>
                <w:rFonts w:ascii="David" w:hAnsi="David" w:cs="David"/>
              </w:rPr>
            </w:pPr>
            <w:r w:rsidRPr="00C562E6">
              <w:rPr>
                <w:rFonts w:ascii="David" w:hAnsi="David" w:cs="David"/>
                <w:sz w:val="17"/>
                <w:rtl/>
              </w:rPr>
              <w:t>המסמך מכוון בעיקר לבית המשפט לענייני משפחה</w:t>
            </w:r>
          </w:p>
        </w:tc>
      </w:tr>
      <w:tr w:rsidR="00673E42" w:rsidRPr="00C562E6" w14:paraId="4EF6B006" w14:textId="77777777">
        <w:trPr>
          <w:jc w:val="right"/>
        </w:trPr>
        <w:tc>
          <w:tcPr>
            <w:tcW w:w="2438" w:type="dxa"/>
          </w:tcPr>
          <w:p w14:paraId="5E420F0C" w14:textId="77777777" w:rsidR="00673E42" w:rsidRPr="00C562E6" w:rsidRDefault="00000000" w:rsidP="00C562E6">
            <w:pPr>
              <w:bidi/>
              <w:spacing w:line="360" w:lineRule="auto"/>
              <w:jc w:val="left"/>
              <w:rPr>
                <w:rFonts w:ascii="David" w:hAnsi="David" w:cs="David"/>
                <w:b/>
                <w:bCs/>
              </w:rPr>
            </w:pPr>
            <w:r w:rsidRPr="00C562E6">
              <w:rPr>
                <w:rFonts w:ascii="David" w:hAnsi="David" w:cs="David"/>
                <w:b/>
                <w:bCs/>
                <w:sz w:val="17"/>
                <w:rtl/>
              </w:rPr>
              <w:t>סוג ההליך</w:t>
            </w:r>
          </w:p>
        </w:tc>
        <w:tc>
          <w:tcPr>
            <w:tcW w:w="4252" w:type="dxa"/>
          </w:tcPr>
          <w:p w14:paraId="27483539" w14:textId="77777777" w:rsidR="00673E42" w:rsidRPr="00C562E6" w:rsidRDefault="00000000" w:rsidP="00C562E6">
            <w:pPr>
              <w:bidi/>
              <w:spacing w:line="360" w:lineRule="auto"/>
              <w:jc w:val="left"/>
              <w:rPr>
                <w:rFonts w:ascii="David" w:hAnsi="David" w:cs="David"/>
              </w:rPr>
            </w:pPr>
            <w:r w:rsidRPr="00C562E6">
              <w:rPr>
                <w:rFonts w:ascii="Segoe UI Symbol" w:hAnsi="Segoe UI Symbol" w:cs="Segoe UI Symbol" w:hint="cs"/>
                <w:sz w:val="17"/>
                <w:rtl/>
              </w:rPr>
              <w:t>☐</w:t>
            </w:r>
            <w:r w:rsidRPr="00C562E6">
              <w:rPr>
                <w:rFonts w:ascii="David" w:hAnsi="David" w:cs="David"/>
                <w:sz w:val="17"/>
                <w:rtl/>
              </w:rPr>
              <w:t xml:space="preserve"> </w:t>
            </w:r>
            <w:r w:rsidRPr="00C562E6">
              <w:rPr>
                <w:rFonts w:ascii="David" w:hAnsi="David" w:cs="David" w:hint="cs"/>
                <w:sz w:val="17"/>
                <w:rtl/>
              </w:rPr>
              <w:t>תביעה</w:t>
            </w:r>
            <w:r w:rsidRPr="00C562E6">
              <w:rPr>
                <w:rFonts w:ascii="David" w:hAnsi="David" w:cs="David"/>
                <w:sz w:val="17"/>
                <w:rtl/>
              </w:rPr>
              <w:t xml:space="preserve">  </w:t>
            </w:r>
            <w:r w:rsidRPr="00C562E6">
              <w:rPr>
                <w:rFonts w:ascii="Segoe UI Symbol" w:hAnsi="Segoe UI Symbol" w:cs="Segoe UI Symbol" w:hint="cs"/>
                <w:sz w:val="17"/>
                <w:rtl/>
              </w:rPr>
              <w:t>☐</w:t>
            </w:r>
            <w:r w:rsidRPr="00C562E6">
              <w:rPr>
                <w:rFonts w:ascii="David" w:hAnsi="David" w:cs="David"/>
                <w:sz w:val="17"/>
                <w:rtl/>
              </w:rPr>
              <w:t xml:space="preserve"> </w:t>
            </w:r>
            <w:r w:rsidRPr="00C562E6">
              <w:rPr>
                <w:rFonts w:ascii="David" w:hAnsi="David" w:cs="David" w:hint="cs"/>
                <w:sz w:val="17"/>
                <w:rtl/>
              </w:rPr>
              <w:t>תגובה</w:t>
            </w:r>
            <w:r w:rsidRPr="00C562E6">
              <w:rPr>
                <w:rFonts w:ascii="David" w:hAnsi="David" w:cs="David"/>
                <w:sz w:val="17"/>
                <w:rtl/>
              </w:rPr>
              <w:t xml:space="preserve">  </w:t>
            </w:r>
            <w:r w:rsidRPr="00C562E6">
              <w:rPr>
                <w:rFonts w:ascii="Segoe UI Symbol" w:hAnsi="Segoe UI Symbol" w:cs="Segoe UI Symbol" w:hint="cs"/>
                <w:sz w:val="17"/>
                <w:rtl/>
              </w:rPr>
              <w:t>☐</w:t>
            </w:r>
            <w:r w:rsidRPr="00C562E6">
              <w:rPr>
                <w:rFonts w:ascii="David" w:hAnsi="David" w:cs="David"/>
                <w:sz w:val="17"/>
                <w:rtl/>
              </w:rPr>
              <w:t xml:space="preserve"> </w:t>
            </w:r>
            <w:r w:rsidRPr="00C562E6">
              <w:rPr>
                <w:rFonts w:ascii="David" w:hAnsi="David" w:cs="David" w:hint="cs"/>
                <w:sz w:val="17"/>
                <w:rtl/>
              </w:rPr>
              <w:t>מזונות</w:t>
            </w:r>
            <w:r w:rsidRPr="00C562E6">
              <w:rPr>
                <w:rFonts w:ascii="David" w:hAnsi="David" w:cs="David"/>
                <w:sz w:val="17"/>
                <w:rtl/>
              </w:rPr>
              <w:t xml:space="preserve"> </w:t>
            </w:r>
            <w:r w:rsidRPr="00C562E6">
              <w:rPr>
                <w:rFonts w:ascii="David" w:hAnsi="David" w:cs="David" w:hint="cs"/>
                <w:sz w:val="17"/>
                <w:rtl/>
              </w:rPr>
              <w:t>זמניים</w:t>
            </w:r>
            <w:r w:rsidRPr="00C562E6">
              <w:rPr>
                <w:rFonts w:ascii="David" w:hAnsi="David" w:cs="David"/>
                <w:sz w:val="17"/>
                <w:rtl/>
              </w:rPr>
              <w:t xml:space="preserve">  </w:t>
            </w:r>
            <w:r w:rsidRPr="00C562E6">
              <w:rPr>
                <w:rFonts w:ascii="Segoe UI Symbol" w:hAnsi="Segoe UI Symbol" w:cs="Segoe UI Symbol" w:hint="cs"/>
                <w:sz w:val="17"/>
                <w:rtl/>
              </w:rPr>
              <w:t>☐</w:t>
            </w:r>
            <w:r w:rsidRPr="00C562E6">
              <w:rPr>
                <w:rFonts w:ascii="David" w:hAnsi="David" w:cs="David"/>
                <w:sz w:val="17"/>
                <w:rtl/>
              </w:rPr>
              <w:t xml:space="preserve"> </w:t>
            </w:r>
            <w:r w:rsidRPr="00C562E6">
              <w:rPr>
                <w:rFonts w:ascii="David" w:hAnsi="David" w:cs="David" w:hint="cs"/>
                <w:sz w:val="17"/>
                <w:rtl/>
              </w:rPr>
              <w:t>הפחתה</w:t>
            </w:r>
            <w:r w:rsidRPr="00C562E6">
              <w:rPr>
                <w:rFonts w:ascii="David" w:hAnsi="David" w:cs="David"/>
                <w:sz w:val="17"/>
                <w:rtl/>
              </w:rPr>
              <w:t xml:space="preserve">  </w:t>
            </w:r>
            <w:r w:rsidRPr="00C562E6">
              <w:rPr>
                <w:rFonts w:ascii="Segoe UI Symbol" w:hAnsi="Segoe UI Symbol" w:cs="Segoe UI Symbol" w:hint="cs"/>
                <w:sz w:val="17"/>
                <w:rtl/>
              </w:rPr>
              <w:t>☐</w:t>
            </w:r>
            <w:r w:rsidRPr="00C562E6">
              <w:rPr>
                <w:rFonts w:ascii="David" w:hAnsi="David" w:cs="David"/>
                <w:sz w:val="17"/>
                <w:rtl/>
              </w:rPr>
              <w:t xml:space="preserve"> </w:t>
            </w:r>
            <w:r w:rsidRPr="00C562E6">
              <w:rPr>
                <w:rFonts w:ascii="David" w:hAnsi="David" w:cs="David" w:hint="cs"/>
                <w:sz w:val="17"/>
                <w:rtl/>
              </w:rPr>
              <w:t>הגדלה</w:t>
            </w:r>
          </w:p>
        </w:tc>
        <w:tc>
          <w:tcPr>
            <w:tcW w:w="3515" w:type="dxa"/>
          </w:tcPr>
          <w:p w14:paraId="182E9AD6" w14:textId="77777777" w:rsidR="00673E42" w:rsidRPr="00C562E6" w:rsidRDefault="00673E42" w:rsidP="00C562E6">
            <w:pPr>
              <w:bidi/>
              <w:spacing w:line="360" w:lineRule="auto"/>
              <w:jc w:val="left"/>
              <w:rPr>
                <w:rFonts w:ascii="David" w:hAnsi="David" w:cs="David"/>
              </w:rPr>
            </w:pPr>
          </w:p>
        </w:tc>
      </w:tr>
      <w:tr w:rsidR="00673E42" w:rsidRPr="00C562E6" w14:paraId="2226A7FF" w14:textId="77777777">
        <w:trPr>
          <w:jc w:val="right"/>
        </w:trPr>
        <w:tc>
          <w:tcPr>
            <w:tcW w:w="2438" w:type="dxa"/>
          </w:tcPr>
          <w:p w14:paraId="68CBBD6E" w14:textId="77777777" w:rsidR="00673E42" w:rsidRPr="00C562E6" w:rsidRDefault="00000000" w:rsidP="00C562E6">
            <w:pPr>
              <w:bidi/>
              <w:spacing w:line="360" w:lineRule="auto"/>
              <w:jc w:val="left"/>
              <w:rPr>
                <w:rFonts w:ascii="David" w:hAnsi="David" w:cs="David"/>
                <w:b/>
                <w:bCs/>
              </w:rPr>
            </w:pPr>
            <w:r w:rsidRPr="00C562E6">
              <w:rPr>
                <w:rFonts w:ascii="David" w:hAnsi="David" w:cs="David"/>
                <w:b/>
                <w:bCs/>
                <w:sz w:val="17"/>
                <w:rtl/>
              </w:rPr>
              <w:t>מועד עריכת התחשיב</w:t>
            </w:r>
          </w:p>
        </w:tc>
        <w:tc>
          <w:tcPr>
            <w:tcW w:w="4252" w:type="dxa"/>
          </w:tcPr>
          <w:p w14:paraId="6B2F0A56" w14:textId="77777777" w:rsidR="00673E42" w:rsidRPr="00C562E6" w:rsidRDefault="00673E42" w:rsidP="00C562E6">
            <w:pPr>
              <w:bidi/>
              <w:spacing w:line="360" w:lineRule="auto"/>
              <w:jc w:val="left"/>
              <w:rPr>
                <w:rFonts w:ascii="David" w:hAnsi="David" w:cs="David"/>
              </w:rPr>
            </w:pPr>
          </w:p>
        </w:tc>
        <w:tc>
          <w:tcPr>
            <w:tcW w:w="3515" w:type="dxa"/>
          </w:tcPr>
          <w:p w14:paraId="06AC7C3B" w14:textId="77777777" w:rsidR="00673E42" w:rsidRPr="00C562E6" w:rsidRDefault="00673E42" w:rsidP="00C562E6">
            <w:pPr>
              <w:bidi/>
              <w:spacing w:line="360" w:lineRule="auto"/>
              <w:jc w:val="left"/>
              <w:rPr>
                <w:rFonts w:ascii="David" w:hAnsi="David" w:cs="David"/>
              </w:rPr>
            </w:pPr>
          </w:p>
        </w:tc>
      </w:tr>
      <w:tr w:rsidR="00673E42" w:rsidRPr="00C562E6" w14:paraId="196D120E" w14:textId="77777777">
        <w:trPr>
          <w:jc w:val="right"/>
        </w:trPr>
        <w:tc>
          <w:tcPr>
            <w:tcW w:w="2438" w:type="dxa"/>
          </w:tcPr>
          <w:p w14:paraId="40079CD5" w14:textId="77777777" w:rsidR="00673E42" w:rsidRPr="00C562E6" w:rsidRDefault="00000000" w:rsidP="00C562E6">
            <w:pPr>
              <w:bidi/>
              <w:spacing w:line="360" w:lineRule="auto"/>
              <w:jc w:val="left"/>
              <w:rPr>
                <w:rFonts w:ascii="David" w:hAnsi="David" w:cs="David"/>
                <w:b/>
                <w:bCs/>
              </w:rPr>
            </w:pPr>
            <w:r w:rsidRPr="00C562E6">
              <w:rPr>
                <w:rFonts w:ascii="David" w:hAnsi="David" w:cs="David"/>
                <w:b/>
                <w:bCs/>
                <w:sz w:val="17"/>
                <w:rtl/>
              </w:rPr>
              <w:t>עורך/ת הדין המטפל/ת</w:t>
            </w:r>
          </w:p>
        </w:tc>
        <w:tc>
          <w:tcPr>
            <w:tcW w:w="4252" w:type="dxa"/>
          </w:tcPr>
          <w:p w14:paraId="7F185DE2" w14:textId="77777777" w:rsidR="00673E42" w:rsidRPr="00C562E6" w:rsidRDefault="00673E42" w:rsidP="00C562E6">
            <w:pPr>
              <w:bidi/>
              <w:spacing w:line="360" w:lineRule="auto"/>
              <w:jc w:val="left"/>
              <w:rPr>
                <w:rFonts w:ascii="David" w:hAnsi="David" w:cs="David"/>
              </w:rPr>
            </w:pPr>
          </w:p>
        </w:tc>
        <w:tc>
          <w:tcPr>
            <w:tcW w:w="3515" w:type="dxa"/>
          </w:tcPr>
          <w:p w14:paraId="64D6A461" w14:textId="77777777" w:rsidR="00673E42" w:rsidRPr="00C562E6" w:rsidRDefault="00673E42" w:rsidP="00C562E6">
            <w:pPr>
              <w:bidi/>
              <w:spacing w:line="360" w:lineRule="auto"/>
              <w:jc w:val="left"/>
              <w:rPr>
                <w:rFonts w:ascii="David" w:hAnsi="David" w:cs="David"/>
              </w:rPr>
            </w:pPr>
          </w:p>
        </w:tc>
      </w:tr>
    </w:tbl>
    <w:p w14:paraId="085A5D62" w14:textId="77777777" w:rsidR="00673E42" w:rsidRPr="00C562E6" w:rsidRDefault="00673E42" w:rsidP="00C562E6">
      <w:pPr>
        <w:bidi/>
        <w:spacing w:line="360" w:lineRule="auto"/>
        <w:jc w:val="left"/>
        <w:rPr>
          <w:rFonts w:ascii="David" w:hAnsi="David" w:cs="David"/>
        </w:rPr>
      </w:pPr>
    </w:p>
    <w:p w14:paraId="0DBD3838" w14:textId="77777777" w:rsidR="00673E42" w:rsidRPr="00C562E6" w:rsidRDefault="00000000" w:rsidP="00C562E6">
      <w:pPr>
        <w:pStyle w:val="1"/>
        <w:bidi/>
        <w:spacing w:after="100" w:line="360" w:lineRule="auto"/>
        <w:jc w:val="left"/>
        <w:rPr>
          <w:rFonts w:ascii="David" w:hAnsi="David" w:cs="David"/>
        </w:rPr>
      </w:pPr>
      <w:r w:rsidRPr="00C562E6">
        <w:rPr>
          <w:rFonts w:ascii="David" w:hAnsi="David" w:cs="David"/>
          <w:sz w:val="30"/>
          <w:rtl/>
        </w:rPr>
        <w:t>2. מתי משתמשים בגיליון זה</w:t>
      </w:r>
    </w:p>
    <w:p w14:paraId="2F2277FD" w14:textId="77777777" w:rsidR="00673E42" w:rsidRPr="00C562E6" w:rsidRDefault="00000000" w:rsidP="00C562E6">
      <w:pPr>
        <w:bidi/>
        <w:spacing w:after="30" w:line="360" w:lineRule="auto"/>
        <w:ind w:right="255"/>
        <w:jc w:val="left"/>
        <w:rPr>
          <w:rFonts w:ascii="David" w:hAnsi="David" w:cs="David"/>
        </w:rPr>
      </w:pPr>
      <w:r w:rsidRPr="00C562E6">
        <w:rPr>
          <w:rFonts w:ascii="David" w:hAnsi="David" w:cs="David"/>
          <w:sz w:val="19"/>
          <w:rtl/>
        </w:rPr>
        <w:t>• כאשר נדרש לחשב מזונות ילדים מעל גיל 6 בהתאם לעקרונות בע"מ 919/15.</w:t>
      </w:r>
    </w:p>
    <w:p w14:paraId="5861EEDD" w14:textId="77777777" w:rsidR="00673E42" w:rsidRPr="00C562E6" w:rsidRDefault="00000000" w:rsidP="00C562E6">
      <w:pPr>
        <w:bidi/>
        <w:spacing w:after="30" w:line="360" w:lineRule="auto"/>
        <w:ind w:right="255"/>
        <w:jc w:val="left"/>
        <w:rPr>
          <w:rFonts w:ascii="David" w:hAnsi="David" w:cs="David"/>
        </w:rPr>
      </w:pPr>
      <w:r w:rsidRPr="00C562E6">
        <w:rPr>
          <w:rFonts w:ascii="David" w:hAnsi="David" w:cs="David"/>
          <w:sz w:val="19"/>
          <w:rtl/>
        </w:rPr>
        <w:t>• כאשר קיימים זמני שהות משמעותיים ויש לבצע קיזוז של הוצאות המשולמות בעין.</w:t>
      </w:r>
    </w:p>
    <w:p w14:paraId="401578D7" w14:textId="77777777" w:rsidR="00673E42" w:rsidRPr="00C562E6" w:rsidRDefault="00000000" w:rsidP="00C562E6">
      <w:pPr>
        <w:bidi/>
        <w:spacing w:after="30" w:line="360" w:lineRule="auto"/>
        <w:ind w:right="255"/>
        <w:jc w:val="left"/>
        <w:rPr>
          <w:rFonts w:ascii="David" w:hAnsi="David" w:cs="David"/>
        </w:rPr>
      </w:pPr>
      <w:r w:rsidRPr="00C562E6">
        <w:rPr>
          <w:rFonts w:ascii="David" w:hAnsi="David" w:cs="David"/>
          <w:sz w:val="19"/>
          <w:rtl/>
        </w:rPr>
        <w:t>• כאשר יש צורך להפריד בין צרכים תלויי שהות לבין צרכים שאינם תלויי שהות.</w:t>
      </w:r>
    </w:p>
    <w:p w14:paraId="12C9A0CE" w14:textId="77777777" w:rsidR="00673E42" w:rsidRPr="00C562E6" w:rsidRDefault="00000000" w:rsidP="00C562E6">
      <w:pPr>
        <w:bidi/>
        <w:spacing w:after="30" w:line="360" w:lineRule="auto"/>
        <w:ind w:right="255"/>
        <w:jc w:val="left"/>
        <w:rPr>
          <w:rFonts w:ascii="David" w:hAnsi="David" w:cs="David"/>
        </w:rPr>
      </w:pPr>
      <w:r w:rsidRPr="00C562E6">
        <w:rPr>
          <w:rFonts w:ascii="David" w:hAnsi="David" w:cs="David"/>
          <w:sz w:val="19"/>
          <w:rtl/>
        </w:rPr>
        <w:t>• כאשר מבקשים לבנות סכום יעד למזונות זמניים, כתב תביעה, כתב הגנה, סיכומים או משא ומתן.</w:t>
      </w:r>
    </w:p>
    <w:p w14:paraId="5C2ACA5D" w14:textId="77777777" w:rsidR="00673E42" w:rsidRPr="00C562E6" w:rsidRDefault="00000000" w:rsidP="00C562E6">
      <w:pPr>
        <w:bidi/>
        <w:spacing w:after="30" w:line="360" w:lineRule="auto"/>
        <w:ind w:right="255"/>
        <w:jc w:val="left"/>
        <w:rPr>
          <w:rFonts w:ascii="David" w:hAnsi="David" w:cs="David"/>
        </w:rPr>
      </w:pPr>
      <w:r w:rsidRPr="00C562E6">
        <w:rPr>
          <w:rFonts w:ascii="David" w:hAnsi="David" w:cs="David"/>
          <w:sz w:val="19"/>
          <w:rtl/>
        </w:rPr>
        <w:t>• כאשר רוצים לבדוק אם תוצאה מספרית יוצרת עיוות, למשל "בית עשיר ובית עני".</w:t>
      </w:r>
    </w:p>
    <w:p w14:paraId="70A22F38" w14:textId="77777777" w:rsidR="00673E42" w:rsidRPr="00C562E6" w:rsidRDefault="00000000" w:rsidP="00C562E6">
      <w:pPr>
        <w:bidi/>
        <w:spacing w:after="30" w:line="360" w:lineRule="auto"/>
        <w:ind w:right="255"/>
        <w:jc w:val="left"/>
        <w:rPr>
          <w:rFonts w:ascii="David" w:hAnsi="David" w:cs="David"/>
        </w:rPr>
      </w:pPr>
      <w:r w:rsidRPr="00C562E6">
        <w:rPr>
          <w:rFonts w:ascii="David" w:hAnsi="David" w:cs="David"/>
          <w:sz w:val="19"/>
          <w:rtl/>
        </w:rPr>
        <w:t>• כאשר יש לבחון מדור כפול או מנגנון הורה מרכז.</w:t>
      </w:r>
    </w:p>
    <w:p w14:paraId="18FA6498" w14:textId="77777777" w:rsidR="00673E42" w:rsidRPr="00C562E6" w:rsidRDefault="00000000" w:rsidP="00C562E6">
      <w:pPr>
        <w:pStyle w:val="1"/>
        <w:bidi/>
        <w:spacing w:after="100" w:line="360" w:lineRule="auto"/>
        <w:jc w:val="left"/>
        <w:rPr>
          <w:rFonts w:ascii="David" w:hAnsi="David" w:cs="David"/>
        </w:rPr>
      </w:pPr>
      <w:r w:rsidRPr="00C562E6">
        <w:rPr>
          <w:rFonts w:ascii="David" w:hAnsi="David" w:cs="David"/>
          <w:sz w:val="30"/>
          <w:rtl/>
        </w:rPr>
        <w:t>3. עקרונות משפטיים וחישוביים</w:t>
      </w:r>
    </w:p>
    <w:p w14:paraId="58F1C866" w14:textId="77777777" w:rsidR="00673E42" w:rsidRPr="00C562E6" w:rsidRDefault="00000000" w:rsidP="00C562E6">
      <w:pPr>
        <w:bidi/>
        <w:spacing w:after="30" w:line="360" w:lineRule="auto"/>
        <w:ind w:right="255"/>
        <w:jc w:val="left"/>
        <w:rPr>
          <w:rFonts w:ascii="David" w:hAnsi="David" w:cs="David"/>
        </w:rPr>
      </w:pPr>
      <w:r w:rsidRPr="00C562E6">
        <w:rPr>
          <w:rFonts w:ascii="David" w:hAnsi="David" w:cs="David"/>
          <w:sz w:val="19"/>
          <w:rtl/>
        </w:rPr>
        <w:t>1. החישוב מתחיל בנתונים: הכנסות פנויות, צרכי הילדים וזמני שהות בפועל.</w:t>
      </w:r>
    </w:p>
    <w:p w14:paraId="4EA1DF33" w14:textId="77777777" w:rsidR="00673E42" w:rsidRPr="00C562E6" w:rsidRDefault="00000000" w:rsidP="00C562E6">
      <w:pPr>
        <w:bidi/>
        <w:spacing w:after="30" w:line="360" w:lineRule="auto"/>
        <w:ind w:right="255"/>
        <w:jc w:val="left"/>
        <w:rPr>
          <w:rFonts w:ascii="David" w:hAnsi="David" w:cs="David"/>
        </w:rPr>
      </w:pPr>
      <w:r w:rsidRPr="00C562E6">
        <w:rPr>
          <w:rFonts w:ascii="David" w:hAnsi="David" w:cs="David"/>
          <w:sz w:val="19"/>
          <w:rtl/>
        </w:rPr>
        <w:t>2. אין לחשב מזונות לפי ברוטו או לפי נטו לתשלום בלבד, אלא לפי הכנסה פנויה מתוקנת.</w:t>
      </w:r>
    </w:p>
    <w:p w14:paraId="32FC81D1" w14:textId="77777777" w:rsidR="00673E42" w:rsidRPr="00C562E6" w:rsidRDefault="00000000" w:rsidP="00C562E6">
      <w:pPr>
        <w:bidi/>
        <w:spacing w:after="30" w:line="360" w:lineRule="auto"/>
        <w:ind w:right="255"/>
        <w:jc w:val="left"/>
        <w:rPr>
          <w:rFonts w:ascii="David" w:hAnsi="David" w:cs="David"/>
        </w:rPr>
      </w:pPr>
      <w:r w:rsidRPr="00C562E6">
        <w:rPr>
          <w:rFonts w:ascii="David" w:hAnsi="David" w:cs="David"/>
          <w:sz w:val="19"/>
          <w:rtl/>
        </w:rPr>
        <w:t>3. ההכנסה הרלוונטית כוללת כלל המקורות: שכר, עסק, נכסים, קצבאות רלוונטיות, הטבות ופוטנציאל השתכרות.</w:t>
      </w:r>
    </w:p>
    <w:p w14:paraId="1C0D040C" w14:textId="77777777" w:rsidR="00673E42" w:rsidRPr="00C562E6" w:rsidRDefault="00000000" w:rsidP="00C562E6">
      <w:pPr>
        <w:bidi/>
        <w:spacing w:after="30" w:line="360" w:lineRule="auto"/>
        <w:ind w:right="255"/>
        <w:jc w:val="left"/>
        <w:rPr>
          <w:rFonts w:ascii="David" w:hAnsi="David" w:cs="David"/>
        </w:rPr>
      </w:pPr>
      <w:r w:rsidRPr="00C562E6">
        <w:rPr>
          <w:rFonts w:ascii="David" w:hAnsi="David" w:cs="David"/>
          <w:sz w:val="19"/>
          <w:rtl/>
        </w:rPr>
        <w:t>4. צרכי הילדים אינם סכום אחיד לכל תיק. יש להבחין בין גיל, רמת חיים, מסגרות חינוך, בריאות וצרכים מיוחדים.</w:t>
      </w:r>
    </w:p>
    <w:p w14:paraId="3A610106" w14:textId="77777777" w:rsidR="00673E42" w:rsidRPr="00C562E6" w:rsidRDefault="00000000" w:rsidP="00C562E6">
      <w:pPr>
        <w:bidi/>
        <w:spacing w:after="30" w:line="360" w:lineRule="auto"/>
        <w:ind w:right="255"/>
        <w:jc w:val="left"/>
        <w:rPr>
          <w:rFonts w:ascii="David" w:hAnsi="David" w:cs="David"/>
        </w:rPr>
      </w:pPr>
      <w:r w:rsidRPr="00C562E6">
        <w:rPr>
          <w:rFonts w:ascii="David" w:hAnsi="David" w:cs="David"/>
          <w:sz w:val="19"/>
          <w:rtl/>
        </w:rPr>
        <w:t>5. הוצאות תלויות שהות מתקזזות לפי מה שכל הורה מוציא בפועל כאשר הילדים אצלו.</w:t>
      </w:r>
    </w:p>
    <w:p w14:paraId="367113A7" w14:textId="77777777" w:rsidR="00673E42" w:rsidRPr="00C562E6" w:rsidRDefault="00000000" w:rsidP="00C562E6">
      <w:pPr>
        <w:bidi/>
        <w:spacing w:after="30" w:line="360" w:lineRule="auto"/>
        <w:ind w:right="255"/>
        <w:jc w:val="left"/>
        <w:rPr>
          <w:rFonts w:ascii="David" w:hAnsi="David" w:cs="David"/>
        </w:rPr>
      </w:pPr>
      <w:r w:rsidRPr="00C562E6">
        <w:rPr>
          <w:rFonts w:ascii="David" w:hAnsi="David" w:cs="David"/>
          <w:sz w:val="19"/>
          <w:rtl/>
        </w:rPr>
        <w:t>6. הוצאות שאינן תלויות שהות אינן מתקזזות לפי לינות, אלא מתחלקות לפי מנגנון מתאים, לרוב לפי יחס הכנסות או באמצעות הורה מרכז.</w:t>
      </w:r>
    </w:p>
    <w:p w14:paraId="2B0BCAA8" w14:textId="77777777" w:rsidR="00673E42" w:rsidRPr="00C562E6" w:rsidRDefault="00000000" w:rsidP="00C562E6">
      <w:pPr>
        <w:bidi/>
        <w:spacing w:after="30" w:line="360" w:lineRule="auto"/>
        <w:ind w:right="255"/>
        <w:jc w:val="left"/>
        <w:rPr>
          <w:rFonts w:ascii="David" w:hAnsi="David" w:cs="David"/>
        </w:rPr>
      </w:pPr>
      <w:r w:rsidRPr="00C562E6">
        <w:rPr>
          <w:rFonts w:ascii="David" w:hAnsi="David" w:cs="David"/>
          <w:sz w:val="19"/>
          <w:rtl/>
        </w:rPr>
        <w:t>7. מדור ואחזקת מדור מחייבים חישוב נפרד, במיוחד כאשר קיימים שני בתים פעילים לילדים.</w:t>
      </w:r>
    </w:p>
    <w:p w14:paraId="7E6A5277" w14:textId="77777777" w:rsidR="00673E42" w:rsidRPr="00C562E6" w:rsidRDefault="00000000" w:rsidP="00C562E6">
      <w:pPr>
        <w:bidi/>
        <w:spacing w:after="30" w:line="360" w:lineRule="auto"/>
        <w:ind w:right="255"/>
        <w:jc w:val="left"/>
        <w:rPr>
          <w:rFonts w:ascii="David" w:hAnsi="David" w:cs="David"/>
        </w:rPr>
      </w:pPr>
      <w:r w:rsidRPr="00C562E6">
        <w:rPr>
          <w:rFonts w:ascii="David" w:hAnsi="David" w:cs="David"/>
          <w:sz w:val="19"/>
          <w:rtl/>
        </w:rPr>
        <w:t>8. בסוף החישוב חובה לבצע בדיקת סבירות, ולא להסתפק בתוצאה אריתמטית.</w:t>
      </w:r>
    </w:p>
    <w:p w14:paraId="4FEA8B5A" w14:textId="77777777" w:rsidR="00673E42" w:rsidRPr="00C562E6" w:rsidRDefault="00000000" w:rsidP="00C562E6">
      <w:pPr>
        <w:pStyle w:val="1"/>
        <w:bidi/>
        <w:spacing w:after="100" w:line="360" w:lineRule="auto"/>
        <w:jc w:val="left"/>
        <w:rPr>
          <w:rFonts w:ascii="David" w:hAnsi="David" w:cs="David"/>
        </w:rPr>
      </w:pPr>
      <w:r w:rsidRPr="00C562E6">
        <w:rPr>
          <w:rFonts w:ascii="David" w:hAnsi="David" w:cs="David"/>
          <w:sz w:val="30"/>
          <w:rtl/>
        </w:rPr>
        <w:lastRenderedPageBreak/>
        <w:t>4. מפת גילאי הילדים והשלכה על החישוב</w:t>
      </w:r>
    </w:p>
    <w:tbl>
      <w:tblPr>
        <w:tblStyle w:val="aff2"/>
        <w:bidiVisual/>
        <w:tblW w:w="0" w:type="auto"/>
        <w:jc w:val="right"/>
        <w:tblLayout w:type="fixed"/>
        <w:tblLook w:val="04A0" w:firstRow="1" w:lastRow="0" w:firstColumn="1" w:lastColumn="0" w:noHBand="0" w:noVBand="1"/>
      </w:tblPr>
      <w:tblGrid>
        <w:gridCol w:w="1701"/>
        <w:gridCol w:w="2324"/>
        <w:gridCol w:w="3402"/>
        <w:gridCol w:w="2778"/>
      </w:tblGrid>
      <w:tr w:rsidR="00673E42" w:rsidRPr="00C562E6" w14:paraId="4B3B92DC" w14:textId="77777777">
        <w:trPr>
          <w:tblHeader/>
          <w:jc w:val="right"/>
        </w:trPr>
        <w:tc>
          <w:tcPr>
            <w:tcW w:w="1701" w:type="dxa"/>
            <w:shd w:val="clear" w:color="auto" w:fill="D9EAF7"/>
            <w:vAlign w:val="center"/>
          </w:tcPr>
          <w:p w14:paraId="73F0D9BA" w14:textId="77777777" w:rsidR="00673E42" w:rsidRPr="000955CD" w:rsidRDefault="00000000" w:rsidP="00C562E6">
            <w:pPr>
              <w:bidi/>
              <w:spacing w:line="360" w:lineRule="auto"/>
              <w:jc w:val="left"/>
              <w:rPr>
                <w:rFonts w:ascii="David" w:hAnsi="David" w:cs="David"/>
                <w:bCs/>
              </w:rPr>
            </w:pPr>
            <w:r w:rsidRPr="000955CD">
              <w:rPr>
                <w:rFonts w:ascii="David" w:hAnsi="David" w:cs="David"/>
                <w:bCs/>
                <w:sz w:val="16"/>
                <w:rtl/>
              </w:rPr>
              <w:t>קבוצת גיל</w:t>
            </w:r>
          </w:p>
        </w:tc>
        <w:tc>
          <w:tcPr>
            <w:tcW w:w="2324" w:type="dxa"/>
            <w:shd w:val="clear" w:color="auto" w:fill="D9EAF7"/>
            <w:vAlign w:val="center"/>
          </w:tcPr>
          <w:p w14:paraId="79DDB332" w14:textId="77777777" w:rsidR="00673E42" w:rsidRPr="000955CD" w:rsidRDefault="00000000" w:rsidP="00C562E6">
            <w:pPr>
              <w:bidi/>
              <w:spacing w:line="360" w:lineRule="auto"/>
              <w:jc w:val="left"/>
              <w:rPr>
                <w:rFonts w:ascii="David" w:hAnsi="David" w:cs="David"/>
                <w:bCs/>
              </w:rPr>
            </w:pPr>
            <w:r w:rsidRPr="000955CD">
              <w:rPr>
                <w:rFonts w:ascii="David" w:hAnsi="David" w:cs="David"/>
                <w:bCs/>
                <w:sz w:val="16"/>
                <w:rtl/>
              </w:rPr>
              <w:t>נקודת מוצא</w:t>
            </w:r>
          </w:p>
        </w:tc>
        <w:tc>
          <w:tcPr>
            <w:tcW w:w="3402" w:type="dxa"/>
            <w:shd w:val="clear" w:color="auto" w:fill="D9EAF7"/>
            <w:vAlign w:val="center"/>
          </w:tcPr>
          <w:p w14:paraId="49308478" w14:textId="77777777" w:rsidR="00673E42" w:rsidRPr="000955CD" w:rsidRDefault="00000000" w:rsidP="00C562E6">
            <w:pPr>
              <w:bidi/>
              <w:spacing w:line="360" w:lineRule="auto"/>
              <w:jc w:val="left"/>
              <w:rPr>
                <w:rFonts w:ascii="David" w:hAnsi="David" w:cs="David"/>
                <w:bCs/>
              </w:rPr>
            </w:pPr>
            <w:r w:rsidRPr="000955CD">
              <w:rPr>
                <w:rFonts w:ascii="David" w:hAnsi="David" w:cs="David"/>
                <w:bCs/>
                <w:sz w:val="16"/>
                <w:rtl/>
              </w:rPr>
              <w:t>אופן חישוב מעשי</w:t>
            </w:r>
          </w:p>
        </w:tc>
        <w:tc>
          <w:tcPr>
            <w:tcW w:w="2778" w:type="dxa"/>
            <w:shd w:val="clear" w:color="auto" w:fill="D9EAF7"/>
            <w:vAlign w:val="center"/>
          </w:tcPr>
          <w:p w14:paraId="6556BA72" w14:textId="77777777" w:rsidR="00673E42" w:rsidRPr="000955CD" w:rsidRDefault="00000000" w:rsidP="00C562E6">
            <w:pPr>
              <w:bidi/>
              <w:spacing w:line="360" w:lineRule="auto"/>
              <w:jc w:val="left"/>
              <w:rPr>
                <w:rFonts w:ascii="David" w:hAnsi="David" w:cs="David"/>
                <w:bCs/>
              </w:rPr>
            </w:pPr>
            <w:r w:rsidRPr="000955CD">
              <w:rPr>
                <w:rFonts w:ascii="David" w:hAnsi="David" w:cs="David"/>
                <w:bCs/>
                <w:sz w:val="16"/>
                <w:rtl/>
              </w:rPr>
              <w:t>הערות פרקטיות</w:t>
            </w:r>
          </w:p>
        </w:tc>
      </w:tr>
      <w:tr w:rsidR="00673E42" w:rsidRPr="00C562E6" w14:paraId="076BC533" w14:textId="77777777">
        <w:trPr>
          <w:jc w:val="right"/>
        </w:trPr>
        <w:tc>
          <w:tcPr>
            <w:tcW w:w="1701" w:type="dxa"/>
          </w:tcPr>
          <w:p w14:paraId="477DEDE5" w14:textId="77777777" w:rsidR="00673E42" w:rsidRPr="000955CD" w:rsidRDefault="00000000" w:rsidP="00C562E6">
            <w:pPr>
              <w:bidi/>
              <w:spacing w:line="360" w:lineRule="auto"/>
              <w:jc w:val="left"/>
              <w:rPr>
                <w:rFonts w:ascii="David" w:hAnsi="David" w:cs="David"/>
                <w:b/>
                <w:bCs/>
              </w:rPr>
            </w:pPr>
            <w:r w:rsidRPr="000955CD">
              <w:rPr>
                <w:rFonts w:ascii="David" w:hAnsi="David" w:cs="David"/>
                <w:b/>
                <w:bCs/>
                <w:sz w:val="16"/>
                <w:rtl/>
              </w:rPr>
              <w:t>מתחת לגיל 6</w:t>
            </w:r>
          </w:p>
        </w:tc>
        <w:tc>
          <w:tcPr>
            <w:tcW w:w="2324" w:type="dxa"/>
          </w:tcPr>
          <w:p w14:paraId="451C3A37" w14:textId="77777777" w:rsidR="00673E42" w:rsidRPr="00C562E6" w:rsidRDefault="00000000" w:rsidP="00C562E6">
            <w:pPr>
              <w:bidi/>
              <w:spacing w:line="360" w:lineRule="auto"/>
              <w:jc w:val="left"/>
              <w:rPr>
                <w:rFonts w:ascii="David" w:hAnsi="David" w:cs="David"/>
              </w:rPr>
            </w:pPr>
            <w:r w:rsidRPr="00C562E6">
              <w:rPr>
                <w:rFonts w:ascii="David" w:hAnsi="David" w:cs="David"/>
                <w:sz w:val="16"/>
                <w:rtl/>
              </w:rPr>
              <w:t>צרכים הכרחיים של קטני קטינים</w:t>
            </w:r>
          </w:p>
        </w:tc>
        <w:tc>
          <w:tcPr>
            <w:tcW w:w="3402" w:type="dxa"/>
          </w:tcPr>
          <w:p w14:paraId="66F22985" w14:textId="77777777" w:rsidR="00673E42" w:rsidRPr="00C562E6" w:rsidRDefault="00000000" w:rsidP="00C562E6">
            <w:pPr>
              <w:bidi/>
              <w:spacing w:line="360" w:lineRule="auto"/>
              <w:jc w:val="left"/>
              <w:rPr>
                <w:rFonts w:ascii="David" w:hAnsi="David" w:cs="David"/>
              </w:rPr>
            </w:pPr>
            <w:r w:rsidRPr="00C562E6">
              <w:rPr>
                <w:rFonts w:ascii="David" w:hAnsi="David" w:cs="David"/>
                <w:sz w:val="16"/>
                <w:rtl/>
              </w:rPr>
              <w:t>בדרך כלל חיוב האב בצרכים הכרחיים, עם אפשרות להתחשב בהוצאות ישירות וזמני שהות לפי מגמות פסיקה</w:t>
            </w:r>
          </w:p>
        </w:tc>
        <w:tc>
          <w:tcPr>
            <w:tcW w:w="2778" w:type="dxa"/>
          </w:tcPr>
          <w:p w14:paraId="732FAF7A" w14:textId="77777777" w:rsidR="00673E42" w:rsidRPr="00C562E6" w:rsidRDefault="00000000" w:rsidP="00C562E6">
            <w:pPr>
              <w:bidi/>
              <w:spacing w:line="360" w:lineRule="auto"/>
              <w:jc w:val="left"/>
              <w:rPr>
                <w:rFonts w:ascii="David" w:hAnsi="David" w:cs="David"/>
              </w:rPr>
            </w:pPr>
            <w:r w:rsidRPr="00C562E6">
              <w:rPr>
                <w:rFonts w:ascii="David" w:hAnsi="David" w:cs="David"/>
                <w:sz w:val="16"/>
                <w:rtl/>
              </w:rPr>
              <w:t>יש לבצע חישוב נפרד ולא להחיל את בע"מ 919/15 באופן אוטומטי</w:t>
            </w:r>
          </w:p>
        </w:tc>
      </w:tr>
      <w:tr w:rsidR="00673E42" w:rsidRPr="00C562E6" w14:paraId="6C178D4E" w14:textId="77777777">
        <w:trPr>
          <w:jc w:val="right"/>
        </w:trPr>
        <w:tc>
          <w:tcPr>
            <w:tcW w:w="1701" w:type="dxa"/>
          </w:tcPr>
          <w:p w14:paraId="4C78DBF7" w14:textId="77777777" w:rsidR="00673E42" w:rsidRPr="000955CD" w:rsidRDefault="00000000" w:rsidP="00C562E6">
            <w:pPr>
              <w:bidi/>
              <w:spacing w:line="360" w:lineRule="auto"/>
              <w:jc w:val="left"/>
              <w:rPr>
                <w:rFonts w:ascii="David" w:hAnsi="David" w:cs="David"/>
                <w:b/>
                <w:bCs/>
              </w:rPr>
            </w:pPr>
            <w:r w:rsidRPr="000955CD">
              <w:rPr>
                <w:rFonts w:ascii="David" w:hAnsi="David" w:cs="David"/>
                <w:b/>
                <w:bCs/>
                <w:sz w:val="16"/>
                <w:rtl/>
              </w:rPr>
              <w:t>גיל 6 עד 18</w:t>
            </w:r>
          </w:p>
        </w:tc>
        <w:tc>
          <w:tcPr>
            <w:tcW w:w="2324" w:type="dxa"/>
          </w:tcPr>
          <w:p w14:paraId="539B7389" w14:textId="77777777" w:rsidR="00673E42" w:rsidRPr="00C562E6" w:rsidRDefault="00000000" w:rsidP="00C562E6">
            <w:pPr>
              <w:bidi/>
              <w:spacing w:line="360" w:lineRule="auto"/>
              <w:jc w:val="left"/>
              <w:rPr>
                <w:rFonts w:ascii="David" w:hAnsi="David" w:cs="David"/>
              </w:rPr>
            </w:pPr>
            <w:r w:rsidRPr="00C562E6">
              <w:rPr>
                <w:rFonts w:ascii="David" w:hAnsi="David" w:cs="David"/>
                <w:sz w:val="16"/>
                <w:rtl/>
              </w:rPr>
              <w:t>אחריות משותפת מדין צדקה</w:t>
            </w:r>
          </w:p>
        </w:tc>
        <w:tc>
          <w:tcPr>
            <w:tcW w:w="3402" w:type="dxa"/>
          </w:tcPr>
          <w:p w14:paraId="0DAC42B0" w14:textId="77777777" w:rsidR="00673E42" w:rsidRPr="00C562E6" w:rsidRDefault="00000000" w:rsidP="00C562E6">
            <w:pPr>
              <w:bidi/>
              <w:spacing w:line="360" w:lineRule="auto"/>
              <w:jc w:val="left"/>
              <w:rPr>
                <w:rFonts w:ascii="David" w:hAnsi="David" w:cs="David"/>
              </w:rPr>
            </w:pPr>
            <w:r w:rsidRPr="00C562E6">
              <w:rPr>
                <w:rFonts w:ascii="David" w:hAnsi="David" w:cs="David"/>
                <w:sz w:val="16"/>
                <w:rtl/>
              </w:rPr>
              <w:t>חלוקה לפי יחס הכנסות פנויות, צרכי הקטינים וזמני שהות בפועל</w:t>
            </w:r>
          </w:p>
        </w:tc>
        <w:tc>
          <w:tcPr>
            <w:tcW w:w="2778" w:type="dxa"/>
          </w:tcPr>
          <w:p w14:paraId="24870D57" w14:textId="77777777" w:rsidR="00673E42" w:rsidRPr="00C562E6" w:rsidRDefault="00000000" w:rsidP="00C562E6">
            <w:pPr>
              <w:bidi/>
              <w:spacing w:line="360" w:lineRule="auto"/>
              <w:jc w:val="left"/>
              <w:rPr>
                <w:rFonts w:ascii="David" w:hAnsi="David" w:cs="David"/>
              </w:rPr>
            </w:pPr>
            <w:r w:rsidRPr="00C562E6">
              <w:rPr>
                <w:rFonts w:ascii="David" w:hAnsi="David" w:cs="David"/>
                <w:sz w:val="16"/>
                <w:rtl/>
              </w:rPr>
              <w:t>ליבת הגיליון הנוכחי</w:t>
            </w:r>
          </w:p>
        </w:tc>
      </w:tr>
      <w:tr w:rsidR="00673E42" w:rsidRPr="00C562E6" w14:paraId="6CE6B771" w14:textId="77777777">
        <w:trPr>
          <w:jc w:val="right"/>
        </w:trPr>
        <w:tc>
          <w:tcPr>
            <w:tcW w:w="1701" w:type="dxa"/>
          </w:tcPr>
          <w:p w14:paraId="5E94ED35" w14:textId="77777777" w:rsidR="00673E42" w:rsidRPr="000955CD" w:rsidRDefault="00000000" w:rsidP="00C562E6">
            <w:pPr>
              <w:bidi/>
              <w:spacing w:line="360" w:lineRule="auto"/>
              <w:jc w:val="left"/>
              <w:rPr>
                <w:rFonts w:ascii="David" w:hAnsi="David" w:cs="David"/>
                <w:b/>
                <w:bCs/>
              </w:rPr>
            </w:pPr>
            <w:r w:rsidRPr="000955CD">
              <w:rPr>
                <w:rFonts w:ascii="David" w:hAnsi="David" w:cs="David"/>
                <w:b/>
                <w:bCs/>
                <w:sz w:val="16"/>
                <w:rtl/>
              </w:rPr>
              <w:t>מעל גיל 18</w:t>
            </w:r>
          </w:p>
        </w:tc>
        <w:tc>
          <w:tcPr>
            <w:tcW w:w="2324" w:type="dxa"/>
          </w:tcPr>
          <w:p w14:paraId="125CFE79" w14:textId="77777777" w:rsidR="00673E42" w:rsidRPr="00C562E6" w:rsidRDefault="00000000" w:rsidP="00C562E6">
            <w:pPr>
              <w:bidi/>
              <w:spacing w:line="360" w:lineRule="auto"/>
              <w:jc w:val="left"/>
              <w:rPr>
                <w:rFonts w:ascii="David" w:hAnsi="David" w:cs="David"/>
              </w:rPr>
            </w:pPr>
            <w:r w:rsidRPr="00C562E6">
              <w:rPr>
                <w:rFonts w:ascii="David" w:hAnsi="David" w:cs="David"/>
                <w:sz w:val="16"/>
                <w:rtl/>
              </w:rPr>
              <w:t>מזונות בגירים בתקופת שירות או מסגרת דומה</w:t>
            </w:r>
          </w:p>
        </w:tc>
        <w:tc>
          <w:tcPr>
            <w:tcW w:w="3402" w:type="dxa"/>
          </w:tcPr>
          <w:p w14:paraId="149B10DF" w14:textId="77777777" w:rsidR="00673E42" w:rsidRPr="00C562E6" w:rsidRDefault="00000000" w:rsidP="00C562E6">
            <w:pPr>
              <w:bidi/>
              <w:spacing w:line="360" w:lineRule="auto"/>
              <w:jc w:val="left"/>
              <w:rPr>
                <w:rFonts w:ascii="David" w:hAnsi="David" w:cs="David"/>
              </w:rPr>
            </w:pPr>
            <w:r w:rsidRPr="00C562E6">
              <w:rPr>
                <w:rFonts w:ascii="David" w:hAnsi="David" w:cs="David"/>
                <w:sz w:val="16"/>
                <w:rtl/>
              </w:rPr>
              <w:t>לרוב שליש מסכום המזונות, אלא אם נקבע אחרת</w:t>
            </w:r>
          </w:p>
        </w:tc>
        <w:tc>
          <w:tcPr>
            <w:tcW w:w="2778" w:type="dxa"/>
          </w:tcPr>
          <w:p w14:paraId="1BE2F53C" w14:textId="77777777" w:rsidR="00673E42" w:rsidRPr="00C562E6" w:rsidRDefault="00000000" w:rsidP="00C562E6">
            <w:pPr>
              <w:bidi/>
              <w:spacing w:line="360" w:lineRule="auto"/>
              <w:jc w:val="left"/>
              <w:rPr>
                <w:rFonts w:ascii="David" w:hAnsi="David" w:cs="David"/>
              </w:rPr>
            </w:pPr>
            <w:r w:rsidRPr="00C562E6">
              <w:rPr>
                <w:rFonts w:ascii="David" w:hAnsi="David" w:cs="David"/>
                <w:sz w:val="16"/>
                <w:rtl/>
              </w:rPr>
              <w:t>יש לבדוק את ההסכם או פסק הדין הקיים</w:t>
            </w:r>
          </w:p>
        </w:tc>
      </w:tr>
      <w:tr w:rsidR="00673E42" w:rsidRPr="00C562E6" w14:paraId="124AC08F" w14:textId="77777777">
        <w:trPr>
          <w:jc w:val="right"/>
        </w:trPr>
        <w:tc>
          <w:tcPr>
            <w:tcW w:w="1701" w:type="dxa"/>
          </w:tcPr>
          <w:p w14:paraId="6A18502D" w14:textId="77777777" w:rsidR="00673E42" w:rsidRPr="000955CD" w:rsidRDefault="00000000" w:rsidP="00C562E6">
            <w:pPr>
              <w:bidi/>
              <w:spacing w:line="360" w:lineRule="auto"/>
              <w:jc w:val="left"/>
              <w:rPr>
                <w:rFonts w:ascii="David" w:hAnsi="David" w:cs="David"/>
                <w:b/>
                <w:bCs/>
              </w:rPr>
            </w:pPr>
            <w:r w:rsidRPr="000955CD">
              <w:rPr>
                <w:rFonts w:ascii="David" w:hAnsi="David" w:cs="David"/>
                <w:b/>
                <w:bCs/>
                <w:sz w:val="16"/>
                <w:rtl/>
              </w:rPr>
              <w:t>גילאים משולבים</w:t>
            </w:r>
          </w:p>
        </w:tc>
        <w:tc>
          <w:tcPr>
            <w:tcW w:w="2324" w:type="dxa"/>
          </w:tcPr>
          <w:p w14:paraId="41C8BE5E" w14:textId="77777777" w:rsidR="00673E42" w:rsidRPr="00C562E6" w:rsidRDefault="00000000" w:rsidP="00C562E6">
            <w:pPr>
              <w:bidi/>
              <w:spacing w:line="360" w:lineRule="auto"/>
              <w:jc w:val="left"/>
              <w:rPr>
                <w:rFonts w:ascii="David" w:hAnsi="David" w:cs="David"/>
              </w:rPr>
            </w:pPr>
            <w:r w:rsidRPr="00C562E6">
              <w:rPr>
                <w:rFonts w:ascii="David" w:hAnsi="David" w:cs="David"/>
                <w:sz w:val="16"/>
                <w:rtl/>
              </w:rPr>
              <w:t>משפחה אחת עם כללים שונים</w:t>
            </w:r>
          </w:p>
        </w:tc>
        <w:tc>
          <w:tcPr>
            <w:tcW w:w="3402" w:type="dxa"/>
          </w:tcPr>
          <w:p w14:paraId="4D3BE4D4" w14:textId="77777777" w:rsidR="00673E42" w:rsidRPr="00C562E6" w:rsidRDefault="00000000" w:rsidP="00C562E6">
            <w:pPr>
              <w:bidi/>
              <w:spacing w:line="360" w:lineRule="auto"/>
              <w:jc w:val="left"/>
              <w:rPr>
                <w:rFonts w:ascii="David" w:hAnsi="David" w:cs="David"/>
              </w:rPr>
            </w:pPr>
            <w:r w:rsidRPr="00C562E6">
              <w:rPr>
                <w:rFonts w:ascii="David" w:hAnsi="David" w:cs="David"/>
                <w:sz w:val="16"/>
                <w:rtl/>
              </w:rPr>
              <w:t>יש לבצע חישוב נפרד לכל קבוצת גיל ואז לאחד לתוצאה כוללת</w:t>
            </w:r>
          </w:p>
        </w:tc>
        <w:tc>
          <w:tcPr>
            <w:tcW w:w="2778" w:type="dxa"/>
          </w:tcPr>
          <w:p w14:paraId="0DC67A33" w14:textId="77777777" w:rsidR="00673E42" w:rsidRPr="00C562E6" w:rsidRDefault="00000000" w:rsidP="00C562E6">
            <w:pPr>
              <w:bidi/>
              <w:spacing w:line="360" w:lineRule="auto"/>
              <w:jc w:val="left"/>
              <w:rPr>
                <w:rFonts w:ascii="David" w:hAnsi="David" w:cs="David"/>
              </w:rPr>
            </w:pPr>
            <w:r w:rsidRPr="00C562E6">
              <w:rPr>
                <w:rFonts w:ascii="David" w:hAnsi="David" w:cs="David"/>
                <w:sz w:val="16"/>
                <w:rtl/>
              </w:rPr>
              <w:t>לא לחלק סכום כולל באופן טכני בין כל הילדים</w:t>
            </w:r>
          </w:p>
        </w:tc>
      </w:tr>
    </w:tbl>
    <w:p w14:paraId="58C9F31B" w14:textId="77777777" w:rsidR="00673E42" w:rsidRPr="00C562E6" w:rsidRDefault="00673E42" w:rsidP="00C562E6">
      <w:pPr>
        <w:bidi/>
        <w:spacing w:line="360" w:lineRule="auto"/>
        <w:jc w:val="left"/>
        <w:rPr>
          <w:rFonts w:ascii="David" w:hAnsi="David" w:cs="David"/>
        </w:rPr>
      </w:pPr>
    </w:p>
    <w:p w14:paraId="568045BF" w14:textId="77777777" w:rsidR="00673E42" w:rsidRPr="00C562E6" w:rsidRDefault="00000000" w:rsidP="00C562E6">
      <w:pPr>
        <w:pStyle w:val="1"/>
        <w:bidi/>
        <w:spacing w:after="100" w:line="360" w:lineRule="auto"/>
        <w:jc w:val="left"/>
        <w:rPr>
          <w:rFonts w:ascii="David" w:hAnsi="David" w:cs="David"/>
        </w:rPr>
      </w:pPr>
      <w:r w:rsidRPr="00C562E6">
        <w:rPr>
          <w:rFonts w:ascii="David" w:hAnsi="David" w:cs="David"/>
          <w:sz w:val="30"/>
          <w:rtl/>
        </w:rPr>
        <w:t>5. איסוף נתוני בסיס לחישוב</w:t>
      </w:r>
    </w:p>
    <w:tbl>
      <w:tblPr>
        <w:tblStyle w:val="aff2"/>
        <w:bidiVisual/>
        <w:tblW w:w="0" w:type="auto"/>
        <w:jc w:val="right"/>
        <w:tblLayout w:type="fixed"/>
        <w:tblLook w:val="04A0" w:firstRow="1" w:lastRow="0" w:firstColumn="1" w:lastColumn="0" w:noHBand="0" w:noVBand="1"/>
      </w:tblPr>
      <w:tblGrid>
        <w:gridCol w:w="1927"/>
        <w:gridCol w:w="1360"/>
        <w:gridCol w:w="1360"/>
        <w:gridCol w:w="2494"/>
        <w:gridCol w:w="3061"/>
      </w:tblGrid>
      <w:tr w:rsidR="00673E42" w:rsidRPr="00C562E6" w14:paraId="4D03B846" w14:textId="77777777">
        <w:trPr>
          <w:tblHeader/>
          <w:jc w:val="right"/>
        </w:trPr>
        <w:tc>
          <w:tcPr>
            <w:tcW w:w="1927" w:type="dxa"/>
            <w:shd w:val="clear" w:color="auto" w:fill="D9EAF7"/>
            <w:vAlign w:val="center"/>
          </w:tcPr>
          <w:p w14:paraId="1200A2A8" w14:textId="77777777" w:rsidR="00673E42" w:rsidRPr="000955CD" w:rsidRDefault="00000000" w:rsidP="00C562E6">
            <w:pPr>
              <w:bidi/>
              <w:spacing w:line="360" w:lineRule="auto"/>
              <w:jc w:val="left"/>
              <w:rPr>
                <w:rFonts w:ascii="David" w:hAnsi="David" w:cs="David"/>
                <w:bCs/>
              </w:rPr>
            </w:pPr>
            <w:r w:rsidRPr="000955CD">
              <w:rPr>
                <w:rFonts w:ascii="David" w:hAnsi="David" w:cs="David"/>
                <w:bCs/>
                <w:sz w:val="16"/>
                <w:rtl/>
              </w:rPr>
              <w:t>נתון</w:t>
            </w:r>
          </w:p>
        </w:tc>
        <w:tc>
          <w:tcPr>
            <w:tcW w:w="1360" w:type="dxa"/>
            <w:shd w:val="clear" w:color="auto" w:fill="D9EAF7"/>
            <w:vAlign w:val="center"/>
          </w:tcPr>
          <w:p w14:paraId="3D6CBA95" w14:textId="77777777" w:rsidR="00673E42" w:rsidRPr="000955CD" w:rsidRDefault="00000000" w:rsidP="00C562E6">
            <w:pPr>
              <w:bidi/>
              <w:spacing w:line="360" w:lineRule="auto"/>
              <w:jc w:val="left"/>
              <w:rPr>
                <w:rFonts w:ascii="David" w:hAnsi="David" w:cs="David"/>
                <w:bCs/>
              </w:rPr>
            </w:pPr>
            <w:r w:rsidRPr="000955CD">
              <w:rPr>
                <w:rFonts w:ascii="David" w:hAnsi="David" w:cs="David"/>
                <w:bCs/>
                <w:sz w:val="16"/>
                <w:rtl/>
              </w:rPr>
              <w:t>הורה א'</w:t>
            </w:r>
          </w:p>
        </w:tc>
        <w:tc>
          <w:tcPr>
            <w:tcW w:w="1360" w:type="dxa"/>
            <w:shd w:val="clear" w:color="auto" w:fill="D9EAF7"/>
            <w:vAlign w:val="center"/>
          </w:tcPr>
          <w:p w14:paraId="0F3EBEC6" w14:textId="77777777" w:rsidR="00673E42" w:rsidRPr="000955CD" w:rsidRDefault="00000000" w:rsidP="00C562E6">
            <w:pPr>
              <w:bidi/>
              <w:spacing w:line="360" w:lineRule="auto"/>
              <w:jc w:val="left"/>
              <w:rPr>
                <w:rFonts w:ascii="David" w:hAnsi="David" w:cs="David"/>
                <w:bCs/>
              </w:rPr>
            </w:pPr>
            <w:r w:rsidRPr="000955CD">
              <w:rPr>
                <w:rFonts w:ascii="David" w:hAnsi="David" w:cs="David"/>
                <w:bCs/>
                <w:sz w:val="16"/>
                <w:rtl/>
              </w:rPr>
              <w:t>הורה ב'</w:t>
            </w:r>
          </w:p>
        </w:tc>
        <w:tc>
          <w:tcPr>
            <w:tcW w:w="2494" w:type="dxa"/>
            <w:shd w:val="clear" w:color="auto" w:fill="D9EAF7"/>
            <w:vAlign w:val="center"/>
          </w:tcPr>
          <w:p w14:paraId="752960D5" w14:textId="77777777" w:rsidR="00673E42" w:rsidRPr="000955CD" w:rsidRDefault="00000000" w:rsidP="00C562E6">
            <w:pPr>
              <w:bidi/>
              <w:spacing w:line="360" w:lineRule="auto"/>
              <w:jc w:val="left"/>
              <w:rPr>
                <w:rFonts w:ascii="David" w:hAnsi="David" w:cs="David"/>
                <w:bCs/>
              </w:rPr>
            </w:pPr>
            <w:r w:rsidRPr="000955CD">
              <w:rPr>
                <w:rFonts w:ascii="David" w:hAnsi="David" w:cs="David"/>
                <w:bCs/>
                <w:sz w:val="16"/>
                <w:rtl/>
              </w:rPr>
              <w:t>מקור / אסמכתא</w:t>
            </w:r>
          </w:p>
        </w:tc>
        <w:tc>
          <w:tcPr>
            <w:tcW w:w="3061" w:type="dxa"/>
            <w:shd w:val="clear" w:color="auto" w:fill="D9EAF7"/>
            <w:vAlign w:val="center"/>
          </w:tcPr>
          <w:p w14:paraId="4F74C057" w14:textId="77777777" w:rsidR="00673E42" w:rsidRPr="000955CD" w:rsidRDefault="00000000" w:rsidP="00C562E6">
            <w:pPr>
              <w:bidi/>
              <w:spacing w:line="360" w:lineRule="auto"/>
              <w:jc w:val="left"/>
              <w:rPr>
                <w:rFonts w:ascii="David" w:hAnsi="David" w:cs="David"/>
                <w:bCs/>
              </w:rPr>
            </w:pPr>
            <w:r w:rsidRPr="000955CD">
              <w:rPr>
                <w:rFonts w:ascii="David" w:hAnsi="David" w:cs="David"/>
                <w:bCs/>
                <w:sz w:val="16"/>
                <w:rtl/>
              </w:rPr>
              <w:t>הערות</w:t>
            </w:r>
          </w:p>
        </w:tc>
      </w:tr>
      <w:tr w:rsidR="00673E42" w:rsidRPr="00C562E6" w14:paraId="10BD4952" w14:textId="77777777">
        <w:trPr>
          <w:jc w:val="right"/>
        </w:trPr>
        <w:tc>
          <w:tcPr>
            <w:tcW w:w="1927" w:type="dxa"/>
          </w:tcPr>
          <w:p w14:paraId="22C13A23" w14:textId="77777777" w:rsidR="00673E42" w:rsidRPr="000955CD" w:rsidRDefault="00000000" w:rsidP="00C562E6">
            <w:pPr>
              <w:bidi/>
              <w:spacing w:line="360" w:lineRule="auto"/>
              <w:jc w:val="left"/>
              <w:rPr>
                <w:rFonts w:ascii="David" w:hAnsi="David" w:cs="David"/>
                <w:b/>
                <w:bCs/>
              </w:rPr>
            </w:pPr>
            <w:r w:rsidRPr="000955CD">
              <w:rPr>
                <w:rFonts w:ascii="David" w:hAnsi="David" w:cs="David"/>
                <w:b/>
                <w:bCs/>
                <w:sz w:val="16"/>
                <w:rtl/>
              </w:rPr>
              <w:t>הכנסה פנויה מתוקנת</w:t>
            </w:r>
          </w:p>
        </w:tc>
        <w:tc>
          <w:tcPr>
            <w:tcW w:w="1360" w:type="dxa"/>
          </w:tcPr>
          <w:p w14:paraId="69E008FC" w14:textId="77777777" w:rsidR="00673E42" w:rsidRPr="00C562E6" w:rsidRDefault="00673E42" w:rsidP="00C562E6">
            <w:pPr>
              <w:bidi/>
              <w:spacing w:line="360" w:lineRule="auto"/>
              <w:jc w:val="left"/>
              <w:rPr>
                <w:rFonts w:ascii="David" w:hAnsi="David" w:cs="David"/>
              </w:rPr>
            </w:pPr>
          </w:p>
        </w:tc>
        <w:tc>
          <w:tcPr>
            <w:tcW w:w="1360" w:type="dxa"/>
          </w:tcPr>
          <w:p w14:paraId="52C59532" w14:textId="77777777" w:rsidR="00673E42" w:rsidRPr="00C562E6" w:rsidRDefault="00673E42" w:rsidP="00C562E6">
            <w:pPr>
              <w:bidi/>
              <w:spacing w:line="360" w:lineRule="auto"/>
              <w:jc w:val="left"/>
              <w:rPr>
                <w:rFonts w:ascii="David" w:hAnsi="David" w:cs="David"/>
              </w:rPr>
            </w:pPr>
          </w:p>
        </w:tc>
        <w:tc>
          <w:tcPr>
            <w:tcW w:w="2494" w:type="dxa"/>
          </w:tcPr>
          <w:p w14:paraId="00F97D5A" w14:textId="77777777" w:rsidR="00673E42" w:rsidRPr="00C562E6" w:rsidRDefault="00000000" w:rsidP="00C562E6">
            <w:pPr>
              <w:bidi/>
              <w:spacing w:line="360" w:lineRule="auto"/>
              <w:jc w:val="left"/>
              <w:rPr>
                <w:rFonts w:ascii="David" w:hAnsi="David" w:cs="David"/>
              </w:rPr>
            </w:pPr>
            <w:r w:rsidRPr="00C562E6">
              <w:rPr>
                <w:rFonts w:ascii="David" w:hAnsi="David" w:cs="David"/>
                <w:sz w:val="16"/>
                <w:rtl/>
              </w:rPr>
              <w:t>תלושים, דוחות, דפי בנק</w:t>
            </w:r>
          </w:p>
        </w:tc>
        <w:tc>
          <w:tcPr>
            <w:tcW w:w="3061" w:type="dxa"/>
          </w:tcPr>
          <w:p w14:paraId="7E4AA588" w14:textId="77777777" w:rsidR="00673E42" w:rsidRPr="00C562E6" w:rsidRDefault="00000000" w:rsidP="00C562E6">
            <w:pPr>
              <w:bidi/>
              <w:spacing w:line="360" w:lineRule="auto"/>
              <w:jc w:val="left"/>
              <w:rPr>
                <w:rFonts w:ascii="David" w:hAnsi="David" w:cs="David"/>
              </w:rPr>
            </w:pPr>
            <w:r w:rsidRPr="00C562E6">
              <w:rPr>
                <w:rFonts w:ascii="David" w:hAnsi="David" w:cs="David"/>
                <w:sz w:val="16"/>
                <w:rtl/>
              </w:rPr>
              <w:t>לא להסתמך על נטו לתשלום בלבד</w:t>
            </w:r>
          </w:p>
        </w:tc>
      </w:tr>
      <w:tr w:rsidR="00673E42" w:rsidRPr="00C562E6" w14:paraId="145848D5" w14:textId="77777777">
        <w:trPr>
          <w:jc w:val="right"/>
        </w:trPr>
        <w:tc>
          <w:tcPr>
            <w:tcW w:w="1927" w:type="dxa"/>
          </w:tcPr>
          <w:p w14:paraId="48B297FE" w14:textId="77777777" w:rsidR="00673E42" w:rsidRPr="000955CD" w:rsidRDefault="00000000" w:rsidP="00C562E6">
            <w:pPr>
              <w:bidi/>
              <w:spacing w:line="360" w:lineRule="auto"/>
              <w:jc w:val="left"/>
              <w:rPr>
                <w:rFonts w:ascii="David" w:hAnsi="David" w:cs="David"/>
                <w:b/>
                <w:bCs/>
              </w:rPr>
            </w:pPr>
            <w:r w:rsidRPr="000955CD">
              <w:rPr>
                <w:rFonts w:ascii="David" w:hAnsi="David" w:cs="David"/>
                <w:b/>
                <w:bCs/>
                <w:sz w:val="16"/>
                <w:rtl/>
              </w:rPr>
              <w:t>פוטנציאל השתכרות</w:t>
            </w:r>
          </w:p>
        </w:tc>
        <w:tc>
          <w:tcPr>
            <w:tcW w:w="1360" w:type="dxa"/>
          </w:tcPr>
          <w:p w14:paraId="067DD6E0" w14:textId="77777777" w:rsidR="00673E42" w:rsidRPr="00C562E6" w:rsidRDefault="00673E42" w:rsidP="00C562E6">
            <w:pPr>
              <w:bidi/>
              <w:spacing w:line="360" w:lineRule="auto"/>
              <w:jc w:val="left"/>
              <w:rPr>
                <w:rFonts w:ascii="David" w:hAnsi="David" w:cs="David"/>
              </w:rPr>
            </w:pPr>
          </w:p>
        </w:tc>
        <w:tc>
          <w:tcPr>
            <w:tcW w:w="1360" w:type="dxa"/>
          </w:tcPr>
          <w:p w14:paraId="24A8FC8F" w14:textId="77777777" w:rsidR="00673E42" w:rsidRPr="00C562E6" w:rsidRDefault="00673E42" w:rsidP="00C562E6">
            <w:pPr>
              <w:bidi/>
              <w:spacing w:line="360" w:lineRule="auto"/>
              <w:jc w:val="left"/>
              <w:rPr>
                <w:rFonts w:ascii="David" w:hAnsi="David" w:cs="David"/>
              </w:rPr>
            </w:pPr>
          </w:p>
        </w:tc>
        <w:tc>
          <w:tcPr>
            <w:tcW w:w="2494" w:type="dxa"/>
          </w:tcPr>
          <w:p w14:paraId="01EDC1BC" w14:textId="77777777" w:rsidR="00673E42" w:rsidRPr="00C562E6" w:rsidRDefault="00000000" w:rsidP="00C562E6">
            <w:pPr>
              <w:bidi/>
              <w:spacing w:line="360" w:lineRule="auto"/>
              <w:jc w:val="left"/>
              <w:rPr>
                <w:rFonts w:ascii="David" w:hAnsi="David" w:cs="David"/>
              </w:rPr>
            </w:pPr>
            <w:r w:rsidRPr="00C562E6">
              <w:rPr>
                <w:rFonts w:ascii="David" w:hAnsi="David" w:cs="David"/>
                <w:sz w:val="16"/>
                <w:rtl/>
              </w:rPr>
              <w:t>עבר תעסוקתי, השכלה, עבודה קודמת</w:t>
            </w:r>
          </w:p>
        </w:tc>
        <w:tc>
          <w:tcPr>
            <w:tcW w:w="3061" w:type="dxa"/>
          </w:tcPr>
          <w:p w14:paraId="192DFD3A" w14:textId="77777777" w:rsidR="00673E42" w:rsidRPr="00C562E6" w:rsidRDefault="00000000" w:rsidP="00C562E6">
            <w:pPr>
              <w:bidi/>
              <w:spacing w:line="360" w:lineRule="auto"/>
              <w:jc w:val="left"/>
              <w:rPr>
                <w:rFonts w:ascii="David" w:hAnsi="David" w:cs="David"/>
              </w:rPr>
            </w:pPr>
            <w:r w:rsidRPr="00C562E6">
              <w:rPr>
                <w:rFonts w:ascii="David" w:hAnsi="David" w:cs="David"/>
                <w:sz w:val="16"/>
                <w:rtl/>
              </w:rPr>
              <w:t>רלוונטי אם יש אי מיצוי</w:t>
            </w:r>
          </w:p>
        </w:tc>
      </w:tr>
      <w:tr w:rsidR="00673E42" w:rsidRPr="00C562E6" w14:paraId="49B74D77" w14:textId="77777777">
        <w:trPr>
          <w:jc w:val="right"/>
        </w:trPr>
        <w:tc>
          <w:tcPr>
            <w:tcW w:w="1927" w:type="dxa"/>
          </w:tcPr>
          <w:p w14:paraId="19EEC4AF" w14:textId="77777777" w:rsidR="00673E42" w:rsidRPr="000955CD" w:rsidRDefault="00000000" w:rsidP="00C562E6">
            <w:pPr>
              <w:bidi/>
              <w:spacing w:line="360" w:lineRule="auto"/>
              <w:jc w:val="left"/>
              <w:rPr>
                <w:rFonts w:ascii="David" w:hAnsi="David" w:cs="David"/>
                <w:b/>
                <w:bCs/>
              </w:rPr>
            </w:pPr>
            <w:r w:rsidRPr="000955CD">
              <w:rPr>
                <w:rFonts w:ascii="David" w:hAnsi="David" w:cs="David"/>
                <w:b/>
                <w:bCs/>
                <w:sz w:val="16"/>
                <w:rtl/>
              </w:rPr>
              <w:t>הכנסות מנכסים</w:t>
            </w:r>
          </w:p>
        </w:tc>
        <w:tc>
          <w:tcPr>
            <w:tcW w:w="1360" w:type="dxa"/>
          </w:tcPr>
          <w:p w14:paraId="77FC34FA" w14:textId="77777777" w:rsidR="00673E42" w:rsidRPr="00C562E6" w:rsidRDefault="00673E42" w:rsidP="00C562E6">
            <w:pPr>
              <w:bidi/>
              <w:spacing w:line="360" w:lineRule="auto"/>
              <w:jc w:val="left"/>
              <w:rPr>
                <w:rFonts w:ascii="David" w:hAnsi="David" w:cs="David"/>
              </w:rPr>
            </w:pPr>
          </w:p>
        </w:tc>
        <w:tc>
          <w:tcPr>
            <w:tcW w:w="1360" w:type="dxa"/>
          </w:tcPr>
          <w:p w14:paraId="21895EFF" w14:textId="77777777" w:rsidR="00673E42" w:rsidRPr="00C562E6" w:rsidRDefault="00673E42" w:rsidP="00C562E6">
            <w:pPr>
              <w:bidi/>
              <w:spacing w:line="360" w:lineRule="auto"/>
              <w:jc w:val="left"/>
              <w:rPr>
                <w:rFonts w:ascii="David" w:hAnsi="David" w:cs="David"/>
              </w:rPr>
            </w:pPr>
          </w:p>
        </w:tc>
        <w:tc>
          <w:tcPr>
            <w:tcW w:w="2494" w:type="dxa"/>
          </w:tcPr>
          <w:p w14:paraId="2E0E2000" w14:textId="77777777" w:rsidR="00673E42" w:rsidRPr="00C562E6" w:rsidRDefault="00000000" w:rsidP="00C562E6">
            <w:pPr>
              <w:bidi/>
              <w:spacing w:line="360" w:lineRule="auto"/>
              <w:jc w:val="left"/>
              <w:rPr>
                <w:rFonts w:ascii="David" w:hAnsi="David" w:cs="David"/>
              </w:rPr>
            </w:pPr>
            <w:r w:rsidRPr="00C562E6">
              <w:rPr>
                <w:rFonts w:ascii="David" w:hAnsi="David" w:cs="David"/>
                <w:sz w:val="16"/>
                <w:rtl/>
              </w:rPr>
              <w:t>חוזי שכירות, תיק השקעות</w:t>
            </w:r>
          </w:p>
        </w:tc>
        <w:tc>
          <w:tcPr>
            <w:tcW w:w="3061" w:type="dxa"/>
          </w:tcPr>
          <w:p w14:paraId="6EEE5ECA" w14:textId="77777777" w:rsidR="00673E42" w:rsidRPr="00C562E6" w:rsidRDefault="00000000" w:rsidP="00C562E6">
            <w:pPr>
              <w:bidi/>
              <w:spacing w:line="360" w:lineRule="auto"/>
              <w:jc w:val="left"/>
              <w:rPr>
                <w:rFonts w:ascii="David" w:hAnsi="David" w:cs="David"/>
              </w:rPr>
            </w:pPr>
            <w:r w:rsidRPr="00C562E6">
              <w:rPr>
                <w:rFonts w:ascii="David" w:hAnsi="David" w:cs="David"/>
                <w:sz w:val="16"/>
                <w:rtl/>
              </w:rPr>
              <w:t>כולל חיסכון מדור בדירה בבעלות</w:t>
            </w:r>
          </w:p>
        </w:tc>
      </w:tr>
      <w:tr w:rsidR="00673E42" w:rsidRPr="00C562E6" w14:paraId="54E4EEB5" w14:textId="77777777">
        <w:trPr>
          <w:jc w:val="right"/>
        </w:trPr>
        <w:tc>
          <w:tcPr>
            <w:tcW w:w="1927" w:type="dxa"/>
          </w:tcPr>
          <w:p w14:paraId="18239F3B" w14:textId="77777777" w:rsidR="00673E42" w:rsidRPr="000955CD" w:rsidRDefault="00000000" w:rsidP="00C562E6">
            <w:pPr>
              <w:bidi/>
              <w:spacing w:line="360" w:lineRule="auto"/>
              <w:jc w:val="left"/>
              <w:rPr>
                <w:rFonts w:ascii="David" w:hAnsi="David" w:cs="David"/>
                <w:b/>
                <w:bCs/>
              </w:rPr>
            </w:pPr>
            <w:r w:rsidRPr="000955CD">
              <w:rPr>
                <w:rFonts w:ascii="David" w:hAnsi="David" w:cs="David"/>
                <w:b/>
                <w:bCs/>
                <w:sz w:val="16"/>
                <w:rtl/>
              </w:rPr>
              <w:t>קצבאות רלוונטיות</w:t>
            </w:r>
          </w:p>
        </w:tc>
        <w:tc>
          <w:tcPr>
            <w:tcW w:w="1360" w:type="dxa"/>
          </w:tcPr>
          <w:p w14:paraId="29A05B79" w14:textId="77777777" w:rsidR="00673E42" w:rsidRPr="00C562E6" w:rsidRDefault="00673E42" w:rsidP="00C562E6">
            <w:pPr>
              <w:bidi/>
              <w:spacing w:line="360" w:lineRule="auto"/>
              <w:jc w:val="left"/>
              <w:rPr>
                <w:rFonts w:ascii="David" w:hAnsi="David" w:cs="David"/>
              </w:rPr>
            </w:pPr>
          </w:p>
        </w:tc>
        <w:tc>
          <w:tcPr>
            <w:tcW w:w="1360" w:type="dxa"/>
          </w:tcPr>
          <w:p w14:paraId="07E1FDEA" w14:textId="77777777" w:rsidR="00673E42" w:rsidRPr="00C562E6" w:rsidRDefault="00673E42" w:rsidP="00C562E6">
            <w:pPr>
              <w:bidi/>
              <w:spacing w:line="360" w:lineRule="auto"/>
              <w:jc w:val="left"/>
              <w:rPr>
                <w:rFonts w:ascii="David" w:hAnsi="David" w:cs="David"/>
              </w:rPr>
            </w:pPr>
          </w:p>
        </w:tc>
        <w:tc>
          <w:tcPr>
            <w:tcW w:w="2494" w:type="dxa"/>
          </w:tcPr>
          <w:p w14:paraId="03D69C07" w14:textId="77777777" w:rsidR="00673E42" w:rsidRPr="00C562E6" w:rsidRDefault="00000000" w:rsidP="00C562E6">
            <w:pPr>
              <w:bidi/>
              <w:spacing w:line="360" w:lineRule="auto"/>
              <w:jc w:val="left"/>
              <w:rPr>
                <w:rFonts w:ascii="David" w:hAnsi="David" w:cs="David"/>
              </w:rPr>
            </w:pPr>
            <w:r w:rsidRPr="00C562E6">
              <w:rPr>
                <w:rFonts w:ascii="David" w:hAnsi="David" w:cs="David"/>
                <w:sz w:val="16"/>
                <w:rtl/>
              </w:rPr>
              <w:t>אישורי ביטוח לאומי</w:t>
            </w:r>
          </w:p>
        </w:tc>
        <w:tc>
          <w:tcPr>
            <w:tcW w:w="3061" w:type="dxa"/>
          </w:tcPr>
          <w:p w14:paraId="5B2C7DDA" w14:textId="77777777" w:rsidR="00673E42" w:rsidRPr="00C562E6" w:rsidRDefault="00000000" w:rsidP="00C562E6">
            <w:pPr>
              <w:bidi/>
              <w:spacing w:line="360" w:lineRule="auto"/>
              <w:jc w:val="left"/>
              <w:rPr>
                <w:rFonts w:ascii="David" w:hAnsi="David" w:cs="David"/>
              </w:rPr>
            </w:pPr>
            <w:r w:rsidRPr="00C562E6">
              <w:rPr>
                <w:rFonts w:ascii="David" w:hAnsi="David" w:cs="David"/>
                <w:sz w:val="16"/>
                <w:rtl/>
              </w:rPr>
              <w:t>להבחין בין קצבת הורה לקצבת ילד</w:t>
            </w:r>
          </w:p>
        </w:tc>
      </w:tr>
      <w:tr w:rsidR="00673E42" w:rsidRPr="00C562E6" w14:paraId="2895F8EC" w14:textId="77777777">
        <w:trPr>
          <w:jc w:val="right"/>
        </w:trPr>
        <w:tc>
          <w:tcPr>
            <w:tcW w:w="1927" w:type="dxa"/>
          </w:tcPr>
          <w:p w14:paraId="6DA67FC6" w14:textId="77777777" w:rsidR="00673E42" w:rsidRPr="000955CD" w:rsidRDefault="00000000" w:rsidP="00C562E6">
            <w:pPr>
              <w:bidi/>
              <w:spacing w:line="360" w:lineRule="auto"/>
              <w:jc w:val="left"/>
              <w:rPr>
                <w:rFonts w:ascii="David" w:hAnsi="David" w:cs="David"/>
                <w:b/>
                <w:bCs/>
              </w:rPr>
            </w:pPr>
            <w:r w:rsidRPr="000955CD">
              <w:rPr>
                <w:rFonts w:ascii="David" w:hAnsi="David" w:cs="David"/>
                <w:b/>
                <w:bCs/>
                <w:sz w:val="16"/>
                <w:rtl/>
              </w:rPr>
              <w:t>הוצאות מדור אישיות</w:t>
            </w:r>
          </w:p>
        </w:tc>
        <w:tc>
          <w:tcPr>
            <w:tcW w:w="1360" w:type="dxa"/>
          </w:tcPr>
          <w:p w14:paraId="2780CFF5" w14:textId="77777777" w:rsidR="00673E42" w:rsidRPr="00C562E6" w:rsidRDefault="00673E42" w:rsidP="00C562E6">
            <w:pPr>
              <w:bidi/>
              <w:spacing w:line="360" w:lineRule="auto"/>
              <w:jc w:val="left"/>
              <w:rPr>
                <w:rFonts w:ascii="David" w:hAnsi="David" w:cs="David"/>
              </w:rPr>
            </w:pPr>
          </w:p>
        </w:tc>
        <w:tc>
          <w:tcPr>
            <w:tcW w:w="1360" w:type="dxa"/>
          </w:tcPr>
          <w:p w14:paraId="13B6BBC1" w14:textId="77777777" w:rsidR="00673E42" w:rsidRPr="00C562E6" w:rsidRDefault="00673E42" w:rsidP="00C562E6">
            <w:pPr>
              <w:bidi/>
              <w:spacing w:line="360" w:lineRule="auto"/>
              <w:jc w:val="left"/>
              <w:rPr>
                <w:rFonts w:ascii="David" w:hAnsi="David" w:cs="David"/>
              </w:rPr>
            </w:pPr>
          </w:p>
        </w:tc>
        <w:tc>
          <w:tcPr>
            <w:tcW w:w="2494" w:type="dxa"/>
          </w:tcPr>
          <w:p w14:paraId="644D951B" w14:textId="77777777" w:rsidR="00673E42" w:rsidRPr="00C562E6" w:rsidRDefault="00000000" w:rsidP="00C562E6">
            <w:pPr>
              <w:bidi/>
              <w:spacing w:line="360" w:lineRule="auto"/>
              <w:jc w:val="left"/>
              <w:rPr>
                <w:rFonts w:ascii="David" w:hAnsi="David" w:cs="David"/>
              </w:rPr>
            </w:pPr>
            <w:r w:rsidRPr="00C562E6">
              <w:rPr>
                <w:rFonts w:ascii="David" w:hAnsi="David" w:cs="David"/>
                <w:sz w:val="16"/>
                <w:rtl/>
              </w:rPr>
              <w:t>שכירות, משכנתא, חשבונות</w:t>
            </w:r>
          </w:p>
        </w:tc>
        <w:tc>
          <w:tcPr>
            <w:tcW w:w="3061" w:type="dxa"/>
          </w:tcPr>
          <w:p w14:paraId="0F5E1D47" w14:textId="77777777" w:rsidR="00673E42" w:rsidRPr="00C562E6" w:rsidRDefault="00000000" w:rsidP="00C562E6">
            <w:pPr>
              <w:bidi/>
              <w:spacing w:line="360" w:lineRule="auto"/>
              <w:jc w:val="left"/>
              <w:rPr>
                <w:rFonts w:ascii="David" w:hAnsi="David" w:cs="David"/>
              </w:rPr>
            </w:pPr>
            <w:r w:rsidRPr="00C562E6">
              <w:rPr>
                <w:rFonts w:ascii="David" w:hAnsi="David" w:cs="David"/>
                <w:sz w:val="16"/>
                <w:rtl/>
              </w:rPr>
              <w:t>להפריד מדור אישי ממדור ילדים</w:t>
            </w:r>
          </w:p>
        </w:tc>
      </w:tr>
      <w:tr w:rsidR="00673E42" w:rsidRPr="00C562E6" w14:paraId="1631F1CE" w14:textId="77777777">
        <w:trPr>
          <w:jc w:val="right"/>
        </w:trPr>
        <w:tc>
          <w:tcPr>
            <w:tcW w:w="1927" w:type="dxa"/>
          </w:tcPr>
          <w:p w14:paraId="1C7B3E31" w14:textId="77777777" w:rsidR="00673E42" w:rsidRPr="000955CD" w:rsidRDefault="00000000" w:rsidP="00C562E6">
            <w:pPr>
              <w:bidi/>
              <w:spacing w:line="360" w:lineRule="auto"/>
              <w:jc w:val="left"/>
              <w:rPr>
                <w:rFonts w:ascii="David" w:hAnsi="David" w:cs="David"/>
                <w:b/>
                <w:bCs/>
              </w:rPr>
            </w:pPr>
            <w:r w:rsidRPr="000955CD">
              <w:rPr>
                <w:rFonts w:ascii="David" w:hAnsi="David" w:cs="David"/>
                <w:b/>
                <w:bCs/>
                <w:sz w:val="16"/>
                <w:rtl/>
              </w:rPr>
              <w:t>זמני שהות בפועל</w:t>
            </w:r>
          </w:p>
        </w:tc>
        <w:tc>
          <w:tcPr>
            <w:tcW w:w="1360" w:type="dxa"/>
          </w:tcPr>
          <w:p w14:paraId="3F0DAA14" w14:textId="77777777" w:rsidR="00673E42" w:rsidRPr="00C562E6" w:rsidRDefault="00673E42" w:rsidP="00C562E6">
            <w:pPr>
              <w:bidi/>
              <w:spacing w:line="360" w:lineRule="auto"/>
              <w:jc w:val="left"/>
              <w:rPr>
                <w:rFonts w:ascii="David" w:hAnsi="David" w:cs="David"/>
              </w:rPr>
            </w:pPr>
          </w:p>
        </w:tc>
        <w:tc>
          <w:tcPr>
            <w:tcW w:w="1360" w:type="dxa"/>
          </w:tcPr>
          <w:p w14:paraId="0A4297A9" w14:textId="77777777" w:rsidR="00673E42" w:rsidRPr="00C562E6" w:rsidRDefault="00673E42" w:rsidP="00C562E6">
            <w:pPr>
              <w:bidi/>
              <w:spacing w:line="360" w:lineRule="auto"/>
              <w:jc w:val="left"/>
              <w:rPr>
                <w:rFonts w:ascii="David" w:hAnsi="David" w:cs="David"/>
              </w:rPr>
            </w:pPr>
          </w:p>
        </w:tc>
        <w:tc>
          <w:tcPr>
            <w:tcW w:w="2494" w:type="dxa"/>
          </w:tcPr>
          <w:p w14:paraId="37C0F26E" w14:textId="77777777" w:rsidR="00673E42" w:rsidRPr="00C562E6" w:rsidRDefault="00000000" w:rsidP="00C562E6">
            <w:pPr>
              <w:bidi/>
              <w:spacing w:line="360" w:lineRule="auto"/>
              <w:jc w:val="left"/>
              <w:rPr>
                <w:rFonts w:ascii="David" w:hAnsi="David" w:cs="David"/>
              </w:rPr>
            </w:pPr>
            <w:r w:rsidRPr="00C562E6">
              <w:rPr>
                <w:rFonts w:ascii="David" w:hAnsi="David" w:cs="David"/>
                <w:sz w:val="16"/>
                <w:rtl/>
              </w:rPr>
              <w:t>לוח שהות, תכתובות, החלטות</w:t>
            </w:r>
          </w:p>
        </w:tc>
        <w:tc>
          <w:tcPr>
            <w:tcW w:w="3061" w:type="dxa"/>
          </w:tcPr>
          <w:p w14:paraId="00213D1B" w14:textId="77777777" w:rsidR="00673E42" w:rsidRPr="00C562E6" w:rsidRDefault="00000000" w:rsidP="00C562E6">
            <w:pPr>
              <w:bidi/>
              <w:spacing w:line="360" w:lineRule="auto"/>
              <w:jc w:val="left"/>
              <w:rPr>
                <w:rFonts w:ascii="David" w:hAnsi="David" w:cs="David"/>
              </w:rPr>
            </w:pPr>
            <w:r w:rsidRPr="00C562E6">
              <w:rPr>
                <w:rFonts w:ascii="David" w:hAnsi="David" w:cs="David"/>
                <w:sz w:val="16"/>
                <w:rtl/>
              </w:rPr>
              <w:t>לא רק מספר לילות</w:t>
            </w:r>
          </w:p>
        </w:tc>
      </w:tr>
      <w:tr w:rsidR="00673E42" w:rsidRPr="00C562E6" w14:paraId="03A063F8" w14:textId="77777777">
        <w:trPr>
          <w:jc w:val="right"/>
        </w:trPr>
        <w:tc>
          <w:tcPr>
            <w:tcW w:w="1927" w:type="dxa"/>
          </w:tcPr>
          <w:p w14:paraId="151619C5" w14:textId="77777777" w:rsidR="00673E42" w:rsidRPr="000955CD" w:rsidRDefault="00000000" w:rsidP="00C562E6">
            <w:pPr>
              <w:bidi/>
              <w:spacing w:line="360" w:lineRule="auto"/>
              <w:jc w:val="left"/>
              <w:rPr>
                <w:rFonts w:ascii="David" w:hAnsi="David" w:cs="David"/>
                <w:b/>
                <w:bCs/>
              </w:rPr>
            </w:pPr>
            <w:r w:rsidRPr="000955CD">
              <w:rPr>
                <w:rFonts w:ascii="David" w:hAnsi="David" w:cs="David"/>
                <w:b/>
                <w:bCs/>
                <w:sz w:val="16"/>
                <w:rtl/>
              </w:rPr>
              <w:t>צרכי ילדים חודשיים</w:t>
            </w:r>
          </w:p>
        </w:tc>
        <w:tc>
          <w:tcPr>
            <w:tcW w:w="1360" w:type="dxa"/>
          </w:tcPr>
          <w:p w14:paraId="0BE769AD" w14:textId="77777777" w:rsidR="00673E42" w:rsidRPr="00C562E6" w:rsidRDefault="00673E42" w:rsidP="00C562E6">
            <w:pPr>
              <w:bidi/>
              <w:spacing w:line="360" w:lineRule="auto"/>
              <w:jc w:val="left"/>
              <w:rPr>
                <w:rFonts w:ascii="David" w:hAnsi="David" w:cs="David"/>
              </w:rPr>
            </w:pPr>
          </w:p>
        </w:tc>
        <w:tc>
          <w:tcPr>
            <w:tcW w:w="1360" w:type="dxa"/>
          </w:tcPr>
          <w:p w14:paraId="47CDC5FB" w14:textId="77777777" w:rsidR="00673E42" w:rsidRPr="00C562E6" w:rsidRDefault="00673E42" w:rsidP="00C562E6">
            <w:pPr>
              <w:bidi/>
              <w:spacing w:line="360" w:lineRule="auto"/>
              <w:jc w:val="left"/>
              <w:rPr>
                <w:rFonts w:ascii="David" w:hAnsi="David" w:cs="David"/>
              </w:rPr>
            </w:pPr>
          </w:p>
        </w:tc>
        <w:tc>
          <w:tcPr>
            <w:tcW w:w="2494" w:type="dxa"/>
          </w:tcPr>
          <w:p w14:paraId="3C30F9B1" w14:textId="77777777" w:rsidR="00673E42" w:rsidRPr="00C562E6" w:rsidRDefault="00000000" w:rsidP="00C562E6">
            <w:pPr>
              <w:bidi/>
              <w:spacing w:line="360" w:lineRule="auto"/>
              <w:jc w:val="left"/>
              <w:rPr>
                <w:rFonts w:ascii="David" w:hAnsi="David" w:cs="David"/>
              </w:rPr>
            </w:pPr>
            <w:r w:rsidRPr="00C562E6">
              <w:rPr>
                <w:rFonts w:ascii="David" w:hAnsi="David" w:cs="David"/>
                <w:sz w:val="16"/>
                <w:rtl/>
              </w:rPr>
              <w:t>קבלות, דפי אשראי, אישורי מסגרת</w:t>
            </w:r>
          </w:p>
        </w:tc>
        <w:tc>
          <w:tcPr>
            <w:tcW w:w="3061" w:type="dxa"/>
          </w:tcPr>
          <w:p w14:paraId="3DE7E09B" w14:textId="77777777" w:rsidR="00673E42" w:rsidRPr="00C562E6" w:rsidRDefault="00000000" w:rsidP="00C562E6">
            <w:pPr>
              <w:bidi/>
              <w:spacing w:line="360" w:lineRule="auto"/>
              <w:jc w:val="left"/>
              <w:rPr>
                <w:rFonts w:ascii="David" w:hAnsi="David" w:cs="David"/>
              </w:rPr>
            </w:pPr>
            <w:r w:rsidRPr="00C562E6">
              <w:rPr>
                <w:rFonts w:ascii="David" w:hAnsi="David" w:cs="David"/>
                <w:sz w:val="16"/>
                <w:rtl/>
              </w:rPr>
              <w:t>להפריד סוגי הוצאה</w:t>
            </w:r>
          </w:p>
        </w:tc>
      </w:tr>
    </w:tbl>
    <w:p w14:paraId="3B27C369" w14:textId="77777777" w:rsidR="00673E42" w:rsidRPr="00C562E6" w:rsidRDefault="00673E42" w:rsidP="00C562E6">
      <w:pPr>
        <w:bidi/>
        <w:spacing w:line="360" w:lineRule="auto"/>
        <w:jc w:val="left"/>
        <w:rPr>
          <w:rFonts w:ascii="David" w:hAnsi="David" w:cs="David"/>
        </w:rPr>
      </w:pPr>
    </w:p>
    <w:p w14:paraId="7F807453" w14:textId="77777777" w:rsidR="00673E42" w:rsidRPr="00C562E6" w:rsidRDefault="00000000" w:rsidP="00C562E6">
      <w:pPr>
        <w:pStyle w:val="1"/>
        <w:bidi/>
        <w:spacing w:after="100" w:line="360" w:lineRule="auto"/>
        <w:jc w:val="left"/>
        <w:rPr>
          <w:rFonts w:ascii="David" w:hAnsi="David" w:cs="David"/>
        </w:rPr>
      </w:pPr>
      <w:r w:rsidRPr="00C562E6">
        <w:rPr>
          <w:rFonts w:ascii="David" w:hAnsi="David" w:cs="David"/>
          <w:sz w:val="30"/>
          <w:rtl/>
        </w:rPr>
        <w:t>6. שלב ראשון - חישוב יחס הכנסות פנויות</w:t>
      </w:r>
    </w:p>
    <w:p w14:paraId="7DFB848B" w14:textId="77777777" w:rsidR="00673E42" w:rsidRPr="00C562E6" w:rsidRDefault="00000000" w:rsidP="00C562E6">
      <w:pPr>
        <w:bidi/>
        <w:spacing w:after="60" w:line="360" w:lineRule="auto"/>
        <w:jc w:val="left"/>
        <w:rPr>
          <w:rFonts w:ascii="David" w:hAnsi="David" w:cs="David"/>
        </w:rPr>
      </w:pPr>
      <w:r w:rsidRPr="00C562E6">
        <w:rPr>
          <w:rFonts w:ascii="David" w:hAnsi="David" w:cs="David"/>
          <w:rtl/>
        </w:rPr>
        <w:t>יחס ההכנסות הוא היחס בין ההכנסה הפנויה של כל הורה לבין סך ההכנסות הפנויות של שני ההורים. יש לחשב לאחר תיקון הכנסות, הוספת רכיבים רלוונטיים והפחתת מדור אישי והוצאות הכרחיות במידה סבירה.</w:t>
      </w:r>
    </w:p>
    <w:tbl>
      <w:tblPr>
        <w:tblStyle w:val="aff2"/>
        <w:bidiVisual/>
        <w:tblW w:w="0" w:type="auto"/>
        <w:jc w:val="right"/>
        <w:tblLayout w:type="fixed"/>
        <w:tblLook w:val="04A0" w:firstRow="1" w:lastRow="0" w:firstColumn="1" w:lastColumn="0" w:noHBand="0" w:noVBand="1"/>
      </w:tblPr>
      <w:tblGrid>
        <w:gridCol w:w="2835"/>
        <w:gridCol w:w="1701"/>
        <w:gridCol w:w="1701"/>
        <w:gridCol w:w="3969"/>
      </w:tblGrid>
      <w:tr w:rsidR="00673E42" w:rsidRPr="00C562E6" w14:paraId="08144C33" w14:textId="77777777">
        <w:trPr>
          <w:tblHeader/>
          <w:jc w:val="right"/>
        </w:trPr>
        <w:tc>
          <w:tcPr>
            <w:tcW w:w="2835" w:type="dxa"/>
            <w:shd w:val="clear" w:color="auto" w:fill="D9EAF7"/>
            <w:vAlign w:val="center"/>
          </w:tcPr>
          <w:p w14:paraId="3518B405" w14:textId="77777777" w:rsidR="00673E42" w:rsidRPr="000955CD" w:rsidRDefault="00000000" w:rsidP="00C562E6">
            <w:pPr>
              <w:bidi/>
              <w:spacing w:line="360" w:lineRule="auto"/>
              <w:jc w:val="left"/>
              <w:rPr>
                <w:rFonts w:ascii="David" w:hAnsi="David" w:cs="David"/>
                <w:bCs/>
              </w:rPr>
            </w:pPr>
            <w:r w:rsidRPr="000955CD">
              <w:rPr>
                <w:rFonts w:ascii="David" w:hAnsi="David" w:cs="David"/>
                <w:bCs/>
                <w:sz w:val="16"/>
                <w:rtl/>
              </w:rPr>
              <w:t>רכיב</w:t>
            </w:r>
          </w:p>
        </w:tc>
        <w:tc>
          <w:tcPr>
            <w:tcW w:w="1701" w:type="dxa"/>
            <w:shd w:val="clear" w:color="auto" w:fill="D9EAF7"/>
            <w:vAlign w:val="center"/>
          </w:tcPr>
          <w:p w14:paraId="0FBEF079" w14:textId="77777777" w:rsidR="00673E42" w:rsidRPr="000955CD" w:rsidRDefault="00000000" w:rsidP="00C562E6">
            <w:pPr>
              <w:bidi/>
              <w:spacing w:line="360" w:lineRule="auto"/>
              <w:jc w:val="left"/>
              <w:rPr>
                <w:rFonts w:ascii="David" w:hAnsi="David" w:cs="David"/>
                <w:bCs/>
              </w:rPr>
            </w:pPr>
            <w:r w:rsidRPr="000955CD">
              <w:rPr>
                <w:rFonts w:ascii="David" w:hAnsi="David" w:cs="David"/>
                <w:bCs/>
                <w:sz w:val="16"/>
                <w:rtl/>
              </w:rPr>
              <w:t>הורה א'</w:t>
            </w:r>
          </w:p>
        </w:tc>
        <w:tc>
          <w:tcPr>
            <w:tcW w:w="1701" w:type="dxa"/>
            <w:shd w:val="clear" w:color="auto" w:fill="D9EAF7"/>
            <w:vAlign w:val="center"/>
          </w:tcPr>
          <w:p w14:paraId="2B1BFE77" w14:textId="77777777" w:rsidR="00673E42" w:rsidRPr="000955CD" w:rsidRDefault="00000000" w:rsidP="00C562E6">
            <w:pPr>
              <w:bidi/>
              <w:spacing w:line="360" w:lineRule="auto"/>
              <w:jc w:val="left"/>
              <w:rPr>
                <w:rFonts w:ascii="David" w:hAnsi="David" w:cs="David"/>
                <w:bCs/>
              </w:rPr>
            </w:pPr>
            <w:r w:rsidRPr="000955CD">
              <w:rPr>
                <w:rFonts w:ascii="David" w:hAnsi="David" w:cs="David"/>
                <w:bCs/>
                <w:sz w:val="16"/>
                <w:rtl/>
              </w:rPr>
              <w:t>הורה ב'</w:t>
            </w:r>
          </w:p>
        </w:tc>
        <w:tc>
          <w:tcPr>
            <w:tcW w:w="3969" w:type="dxa"/>
            <w:shd w:val="clear" w:color="auto" w:fill="D9EAF7"/>
            <w:vAlign w:val="center"/>
          </w:tcPr>
          <w:p w14:paraId="6BFDF105" w14:textId="77777777" w:rsidR="00673E42" w:rsidRPr="000955CD" w:rsidRDefault="00000000" w:rsidP="00C562E6">
            <w:pPr>
              <w:bidi/>
              <w:spacing w:line="360" w:lineRule="auto"/>
              <w:jc w:val="left"/>
              <w:rPr>
                <w:rFonts w:ascii="David" w:hAnsi="David" w:cs="David"/>
                <w:bCs/>
              </w:rPr>
            </w:pPr>
            <w:r w:rsidRPr="000955CD">
              <w:rPr>
                <w:rFonts w:ascii="David" w:hAnsi="David" w:cs="David"/>
                <w:bCs/>
                <w:sz w:val="16"/>
                <w:rtl/>
              </w:rPr>
              <w:t>הערות</w:t>
            </w:r>
          </w:p>
        </w:tc>
      </w:tr>
      <w:tr w:rsidR="00673E42" w:rsidRPr="00C562E6" w14:paraId="42BAEE9C" w14:textId="77777777">
        <w:trPr>
          <w:jc w:val="right"/>
        </w:trPr>
        <w:tc>
          <w:tcPr>
            <w:tcW w:w="2835" w:type="dxa"/>
          </w:tcPr>
          <w:p w14:paraId="0DBBEBEA" w14:textId="77777777" w:rsidR="00673E42" w:rsidRPr="000955CD" w:rsidRDefault="00000000" w:rsidP="00C562E6">
            <w:pPr>
              <w:bidi/>
              <w:spacing w:line="360" w:lineRule="auto"/>
              <w:jc w:val="left"/>
              <w:rPr>
                <w:rFonts w:ascii="David" w:hAnsi="David" w:cs="David"/>
                <w:b/>
                <w:bCs/>
              </w:rPr>
            </w:pPr>
            <w:r w:rsidRPr="000955CD">
              <w:rPr>
                <w:rFonts w:ascii="David" w:hAnsi="David" w:cs="David"/>
                <w:b/>
                <w:bCs/>
                <w:sz w:val="16"/>
                <w:rtl/>
              </w:rPr>
              <w:t>הכנסה חודשית מתוקנת משכר</w:t>
            </w:r>
          </w:p>
        </w:tc>
        <w:tc>
          <w:tcPr>
            <w:tcW w:w="1701" w:type="dxa"/>
          </w:tcPr>
          <w:p w14:paraId="7D562A00" w14:textId="77777777" w:rsidR="00673E42" w:rsidRPr="00C562E6" w:rsidRDefault="00673E42" w:rsidP="00C562E6">
            <w:pPr>
              <w:bidi/>
              <w:spacing w:line="360" w:lineRule="auto"/>
              <w:jc w:val="left"/>
              <w:rPr>
                <w:rFonts w:ascii="David" w:hAnsi="David" w:cs="David"/>
              </w:rPr>
            </w:pPr>
          </w:p>
        </w:tc>
        <w:tc>
          <w:tcPr>
            <w:tcW w:w="1701" w:type="dxa"/>
          </w:tcPr>
          <w:p w14:paraId="6D963277" w14:textId="77777777" w:rsidR="00673E42" w:rsidRPr="00C562E6" w:rsidRDefault="00673E42" w:rsidP="00C562E6">
            <w:pPr>
              <w:bidi/>
              <w:spacing w:line="360" w:lineRule="auto"/>
              <w:jc w:val="left"/>
              <w:rPr>
                <w:rFonts w:ascii="David" w:hAnsi="David" w:cs="David"/>
              </w:rPr>
            </w:pPr>
          </w:p>
        </w:tc>
        <w:tc>
          <w:tcPr>
            <w:tcW w:w="3969" w:type="dxa"/>
          </w:tcPr>
          <w:p w14:paraId="361AF1CC" w14:textId="77777777" w:rsidR="00673E42" w:rsidRPr="00C562E6" w:rsidRDefault="00673E42" w:rsidP="00C562E6">
            <w:pPr>
              <w:bidi/>
              <w:spacing w:line="360" w:lineRule="auto"/>
              <w:jc w:val="left"/>
              <w:rPr>
                <w:rFonts w:ascii="David" w:hAnsi="David" w:cs="David"/>
              </w:rPr>
            </w:pPr>
          </w:p>
        </w:tc>
      </w:tr>
      <w:tr w:rsidR="00673E42" w:rsidRPr="00C562E6" w14:paraId="5450D0E1" w14:textId="77777777">
        <w:trPr>
          <w:jc w:val="right"/>
        </w:trPr>
        <w:tc>
          <w:tcPr>
            <w:tcW w:w="2835" w:type="dxa"/>
          </w:tcPr>
          <w:p w14:paraId="1860A5CD" w14:textId="77777777" w:rsidR="00673E42" w:rsidRPr="000955CD" w:rsidRDefault="00000000" w:rsidP="00C562E6">
            <w:pPr>
              <w:bidi/>
              <w:spacing w:line="360" w:lineRule="auto"/>
              <w:jc w:val="left"/>
              <w:rPr>
                <w:rFonts w:ascii="David" w:hAnsi="David" w:cs="David"/>
                <w:b/>
                <w:bCs/>
              </w:rPr>
            </w:pPr>
            <w:r w:rsidRPr="000955CD">
              <w:rPr>
                <w:rFonts w:ascii="David" w:hAnsi="David" w:cs="David"/>
                <w:b/>
                <w:bCs/>
                <w:sz w:val="16"/>
                <w:rtl/>
              </w:rPr>
              <w:t>הכנסה מעסק / חברה</w:t>
            </w:r>
          </w:p>
        </w:tc>
        <w:tc>
          <w:tcPr>
            <w:tcW w:w="1701" w:type="dxa"/>
          </w:tcPr>
          <w:p w14:paraId="4EC555C1" w14:textId="77777777" w:rsidR="00673E42" w:rsidRPr="00C562E6" w:rsidRDefault="00673E42" w:rsidP="00C562E6">
            <w:pPr>
              <w:bidi/>
              <w:spacing w:line="360" w:lineRule="auto"/>
              <w:jc w:val="left"/>
              <w:rPr>
                <w:rFonts w:ascii="David" w:hAnsi="David" w:cs="David"/>
              </w:rPr>
            </w:pPr>
          </w:p>
        </w:tc>
        <w:tc>
          <w:tcPr>
            <w:tcW w:w="1701" w:type="dxa"/>
          </w:tcPr>
          <w:p w14:paraId="0377B45E" w14:textId="77777777" w:rsidR="00673E42" w:rsidRPr="00C562E6" w:rsidRDefault="00673E42" w:rsidP="00C562E6">
            <w:pPr>
              <w:bidi/>
              <w:spacing w:line="360" w:lineRule="auto"/>
              <w:jc w:val="left"/>
              <w:rPr>
                <w:rFonts w:ascii="David" w:hAnsi="David" w:cs="David"/>
              </w:rPr>
            </w:pPr>
          </w:p>
        </w:tc>
        <w:tc>
          <w:tcPr>
            <w:tcW w:w="3969" w:type="dxa"/>
          </w:tcPr>
          <w:p w14:paraId="224F392A" w14:textId="77777777" w:rsidR="00673E42" w:rsidRPr="00C562E6" w:rsidRDefault="00673E42" w:rsidP="00C562E6">
            <w:pPr>
              <w:bidi/>
              <w:spacing w:line="360" w:lineRule="auto"/>
              <w:jc w:val="left"/>
              <w:rPr>
                <w:rFonts w:ascii="David" w:hAnsi="David" w:cs="David"/>
              </w:rPr>
            </w:pPr>
          </w:p>
        </w:tc>
      </w:tr>
      <w:tr w:rsidR="00673E42" w:rsidRPr="00C562E6" w14:paraId="193EF49B" w14:textId="77777777">
        <w:trPr>
          <w:jc w:val="right"/>
        </w:trPr>
        <w:tc>
          <w:tcPr>
            <w:tcW w:w="2835" w:type="dxa"/>
          </w:tcPr>
          <w:p w14:paraId="3B6A32A9" w14:textId="77777777" w:rsidR="00673E42" w:rsidRPr="000955CD" w:rsidRDefault="00000000" w:rsidP="00C562E6">
            <w:pPr>
              <w:bidi/>
              <w:spacing w:line="360" w:lineRule="auto"/>
              <w:jc w:val="left"/>
              <w:rPr>
                <w:rFonts w:ascii="David" w:hAnsi="David" w:cs="David"/>
                <w:b/>
                <w:bCs/>
              </w:rPr>
            </w:pPr>
            <w:r w:rsidRPr="000955CD">
              <w:rPr>
                <w:rFonts w:ascii="David" w:hAnsi="David" w:cs="David"/>
                <w:b/>
                <w:bCs/>
                <w:sz w:val="16"/>
                <w:rtl/>
              </w:rPr>
              <w:t>הכנסות מנכסים / השקעות</w:t>
            </w:r>
          </w:p>
        </w:tc>
        <w:tc>
          <w:tcPr>
            <w:tcW w:w="1701" w:type="dxa"/>
          </w:tcPr>
          <w:p w14:paraId="74265EF3" w14:textId="77777777" w:rsidR="00673E42" w:rsidRPr="00C562E6" w:rsidRDefault="00673E42" w:rsidP="00C562E6">
            <w:pPr>
              <w:bidi/>
              <w:spacing w:line="360" w:lineRule="auto"/>
              <w:jc w:val="left"/>
              <w:rPr>
                <w:rFonts w:ascii="David" w:hAnsi="David" w:cs="David"/>
              </w:rPr>
            </w:pPr>
          </w:p>
        </w:tc>
        <w:tc>
          <w:tcPr>
            <w:tcW w:w="1701" w:type="dxa"/>
          </w:tcPr>
          <w:p w14:paraId="7F157D25" w14:textId="77777777" w:rsidR="00673E42" w:rsidRPr="00C562E6" w:rsidRDefault="00673E42" w:rsidP="00C562E6">
            <w:pPr>
              <w:bidi/>
              <w:spacing w:line="360" w:lineRule="auto"/>
              <w:jc w:val="left"/>
              <w:rPr>
                <w:rFonts w:ascii="David" w:hAnsi="David" w:cs="David"/>
              </w:rPr>
            </w:pPr>
          </w:p>
        </w:tc>
        <w:tc>
          <w:tcPr>
            <w:tcW w:w="3969" w:type="dxa"/>
          </w:tcPr>
          <w:p w14:paraId="766EF1CB" w14:textId="77777777" w:rsidR="00673E42" w:rsidRPr="00C562E6" w:rsidRDefault="00673E42" w:rsidP="00C562E6">
            <w:pPr>
              <w:bidi/>
              <w:spacing w:line="360" w:lineRule="auto"/>
              <w:jc w:val="left"/>
              <w:rPr>
                <w:rFonts w:ascii="David" w:hAnsi="David" w:cs="David"/>
              </w:rPr>
            </w:pPr>
          </w:p>
        </w:tc>
      </w:tr>
      <w:tr w:rsidR="00673E42" w:rsidRPr="00C562E6" w14:paraId="031A90C5" w14:textId="77777777">
        <w:trPr>
          <w:jc w:val="right"/>
        </w:trPr>
        <w:tc>
          <w:tcPr>
            <w:tcW w:w="2835" w:type="dxa"/>
          </w:tcPr>
          <w:p w14:paraId="1F3A9B87" w14:textId="77777777" w:rsidR="00673E42" w:rsidRPr="000955CD" w:rsidRDefault="00000000" w:rsidP="00C562E6">
            <w:pPr>
              <w:bidi/>
              <w:spacing w:line="360" w:lineRule="auto"/>
              <w:jc w:val="left"/>
              <w:rPr>
                <w:rFonts w:ascii="David" w:hAnsi="David" w:cs="David"/>
                <w:b/>
                <w:bCs/>
              </w:rPr>
            </w:pPr>
            <w:r w:rsidRPr="000955CD">
              <w:rPr>
                <w:rFonts w:ascii="David" w:hAnsi="David" w:cs="David"/>
                <w:b/>
                <w:bCs/>
                <w:sz w:val="16"/>
                <w:rtl/>
              </w:rPr>
              <w:t>קצבאות הנחשבות כהכנסה</w:t>
            </w:r>
          </w:p>
        </w:tc>
        <w:tc>
          <w:tcPr>
            <w:tcW w:w="1701" w:type="dxa"/>
          </w:tcPr>
          <w:p w14:paraId="266D4CE2" w14:textId="77777777" w:rsidR="00673E42" w:rsidRPr="00C562E6" w:rsidRDefault="00673E42" w:rsidP="00C562E6">
            <w:pPr>
              <w:bidi/>
              <w:spacing w:line="360" w:lineRule="auto"/>
              <w:jc w:val="left"/>
              <w:rPr>
                <w:rFonts w:ascii="David" w:hAnsi="David" w:cs="David"/>
              </w:rPr>
            </w:pPr>
          </w:p>
        </w:tc>
        <w:tc>
          <w:tcPr>
            <w:tcW w:w="1701" w:type="dxa"/>
          </w:tcPr>
          <w:p w14:paraId="4A2B2E7A" w14:textId="77777777" w:rsidR="00673E42" w:rsidRPr="00C562E6" w:rsidRDefault="00673E42" w:rsidP="00C562E6">
            <w:pPr>
              <w:bidi/>
              <w:spacing w:line="360" w:lineRule="auto"/>
              <w:jc w:val="left"/>
              <w:rPr>
                <w:rFonts w:ascii="David" w:hAnsi="David" w:cs="David"/>
              </w:rPr>
            </w:pPr>
          </w:p>
        </w:tc>
        <w:tc>
          <w:tcPr>
            <w:tcW w:w="3969" w:type="dxa"/>
          </w:tcPr>
          <w:p w14:paraId="75A2D6E2" w14:textId="77777777" w:rsidR="00673E42" w:rsidRPr="00C562E6" w:rsidRDefault="00673E42" w:rsidP="00C562E6">
            <w:pPr>
              <w:bidi/>
              <w:spacing w:line="360" w:lineRule="auto"/>
              <w:jc w:val="left"/>
              <w:rPr>
                <w:rFonts w:ascii="David" w:hAnsi="David" w:cs="David"/>
              </w:rPr>
            </w:pPr>
          </w:p>
        </w:tc>
      </w:tr>
      <w:tr w:rsidR="00673E42" w:rsidRPr="00C562E6" w14:paraId="0A59856E" w14:textId="77777777">
        <w:trPr>
          <w:jc w:val="right"/>
        </w:trPr>
        <w:tc>
          <w:tcPr>
            <w:tcW w:w="2835" w:type="dxa"/>
          </w:tcPr>
          <w:p w14:paraId="2D308200" w14:textId="77777777" w:rsidR="00673E42" w:rsidRPr="000955CD" w:rsidRDefault="00000000" w:rsidP="00C562E6">
            <w:pPr>
              <w:bidi/>
              <w:spacing w:line="360" w:lineRule="auto"/>
              <w:jc w:val="left"/>
              <w:rPr>
                <w:rFonts w:ascii="David" w:hAnsi="David" w:cs="David"/>
                <w:b/>
                <w:bCs/>
              </w:rPr>
            </w:pPr>
            <w:r w:rsidRPr="000955CD">
              <w:rPr>
                <w:rFonts w:ascii="David" w:hAnsi="David" w:cs="David"/>
                <w:b/>
                <w:bCs/>
                <w:sz w:val="16"/>
                <w:rtl/>
              </w:rPr>
              <w:t>הכנסה רעיונית / פוטנציאל השתכרות</w:t>
            </w:r>
          </w:p>
        </w:tc>
        <w:tc>
          <w:tcPr>
            <w:tcW w:w="1701" w:type="dxa"/>
          </w:tcPr>
          <w:p w14:paraId="38F808D4" w14:textId="77777777" w:rsidR="00673E42" w:rsidRPr="00C562E6" w:rsidRDefault="00673E42" w:rsidP="00C562E6">
            <w:pPr>
              <w:bidi/>
              <w:spacing w:line="360" w:lineRule="auto"/>
              <w:jc w:val="left"/>
              <w:rPr>
                <w:rFonts w:ascii="David" w:hAnsi="David" w:cs="David"/>
              </w:rPr>
            </w:pPr>
          </w:p>
        </w:tc>
        <w:tc>
          <w:tcPr>
            <w:tcW w:w="1701" w:type="dxa"/>
          </w:tcPr>
          <w:p w14:paraId="1E777ACB" w14:textId="77777777" w:rsidR="00673E42" w:rsidRPr="00C562E6" w:rsidRDefault="00673E42" w:rsidP="00C562E6">
            <w:pPr>
              <w:bidi/>
              <w:spacing w:line="360" w:lineRule="auto"/>
              <w:jc w:val="left"/>
              <w:rPr>
                <w:rFonts w:ascii="David" w:hAnsi="David" w:cs="David"/>
              </w:rPr>
            </w:pPr>
          </w:p>
        </w:tc>
        <w:tc>
          <w:tcPr>
            <w:tcW w:w="3969" w:type="dxa"/>
          </w:tcPr>
          <w:p w14:paraId="68AE860D" w14:textId="77777777" w:rsidR="00673E42" w:rsidRPr="00C562E6" w:rsidRDefault="00673E42" w:rsidP="00C562E6">
            <w:pPr>
              <w:bidi/>
              <w:spacing w:line="360" w:lineRule="auto"/>
              <w:jc w:val="left"/>
              <w:rPr>
                <w:rFonts w:ascii="David" w:hAnsi="David" w:cs="David"/>
              </w:rPr>
            </w:pPr>
          </w:p>
        </w:tc>
      </w:tr>
      <w:tr w:rsidR="00673E42" w:rsidRPr="00C562E6" w14:paraId="080011C1" w14:textId="77777777">
        <w:trPr>
          <w:jc w:val="right"/>
        </w:trPr>
        <w:tc>
          <w:tcPr>
            <w:tcW w:w="2835" w:type="dxa"/>
          </w:tcPr>
          <w:p w14:paraId="2760853C" w14:textId="77777777" w:rsidR="00673E42" w:rsidRPr="000955CD" w:rsidRDefault="00000000" w:rsidP="00C562E6">
            <w:pPr>
              <w:bidi/>
              <w:spacing w:line="360" w:lineRule="auto"/>
              <w:jc w:val="left"/>
              <w:rPr>
                <w:rFonts w:ascii="David" w:hAnsi="David" w:cs="David"/>
                <w:b/>
                <w:bCs/>
              </w:rPr>
            </w:pPr>
            <w:r w:rsidRPr="000955CD">
              <w:rPr>
                <w:rFonts w:ascii="David" w:hAnsi="David" w:cs="David"/>
                <w:b/>
                <w:bCs/>
                <w:sz w:val="16"/>
                <w:rtl/>
              </w:rPr>
              <w:t>סה"כ הכנסה מכל המקורות</w:t>
            </w:r>
          </w:p>
        </w:tc>
        <w:tc>
          <w:tcPr>
            <w:tcW w:w="1701" w:type="dxa"/>
          </w:tcPr>
          <w:p w14:paraId="3CE41215" w14:textId="77777777" w:rsidR="00673E42" w:rsidRPr="00C562E6" w:rsidRDefault="00673E42" w:rsidP="00C562E6">
            <w:pPr>
              <w:bidi/>
              <w:spacing w:line="360" w:lineRule="auto"/>
              <w:jc w:val="left"/>
              <w:rPr>
                <w:rFonts w:ascii="David" w:hAnsi="David" w:cs="David"/>
              </w:rPr>
            </w:pPr>
          </w:p>
        </w:tc>
        <w:tc>
          <w:tcPr>
            <w:tcW w:w="1701" w:type="dxa"/>
          </w:tcPr>
          <w:p w14:paraId="14968DD1" w14:textId="77777777" w:rsidR="00673E42" w:rsidRPr="00C562E6" w:rsidRDefault="00673E42" w:rsidP="00C562E6">
            <w:pPr>
              <w:bidi/>
              <w:spacing w:line="360" w:lineRule="auto"/>
              <w:jc w:val="left"/>
              <w:rPr>
                <w:rFonts w:ascii="David" w:hAnsi="David" w:cs="David"/>
              </w:rPr>
            </w:pPr>
          </w:p>
        </w:tc>
        <w:tc>
          <w:tcPr>
            <w:tcW w:w="3969" w:type="dxa"/>
          </w:tcPr>
          <w:p w14:paraId="6ECB4AC3" w14:textId="77777777" w:rsidR="00673E42" w:rsidRPr="00C562E6" w:rsidRDefault="00673E42" w:rsidP="00C562E6">
            <w:pPr>
              <w:bidi/>
              <w:spacing w:line="360" w:lineRule="auto"/>
              <w:jc w:val="left"/>
              <w:rPr>
                <w:rFonts w:ascii="David" w:hAnsi="David" w:cs="David"/>
              </w:rPr>
            </w:pPr>
          </w:p>
        </w:tc>
      </w:tr>
      <w:tr w:rsidR="00673E42" w:rsidRPr="00C562E6" w14:paraId="7AE38128" w14:textId="77777777">
        <w:trPr>
          <w:jc w:val="right"/>
        </w:trPr>
        <w:tc>
          <w:tcPr>
            <w:tcW w:w="2835" w:type="dxa"/>
          </w:tcPr>
          <w:p w14:paraId="05B5D6C8" w14:textId="77777777" w:rsidR="00673E42" w:rsidRPr="000955CD" w:rsidRDefault="00000000" w:rsidP="00C562E6">
            <w:pPr>
              <w:bidi/>
              <w:spacing w:line="360" w:lineRule="auto"/>
              <w:jc w:val="left"/>
              <w:rPr>
                <w:rFonts w:ascii="David" w:hAnsi="David" w:cs="David"/>
                <w:b/>
                <w:bCs/>
              </w:rPr>
            </w:pPr>
            <w:r w:rsidRPr="000955CD">
              <w:rPr>
                <w:rFonts w:ascii="David" w:hAnsi="David" w:cs="David"/>
                <w:b/>
                <w:bCs/>
                <w:sz w:val="16"/>
                <w:rtl/>
              </w:rPr>
              <w:t>פחות מדור אישי סביר</w:t>
            </w:r>
          </w:p>
        </w:tc>
        <w:tc>
          <w:tcPr>
            <w:tcW w:w="1701" w:type="dxa"/>
          </w:tcPr>
          <w:p w14:paraId="2BFD7CF1" w14:textId="77777777" w:rsidR="00673E42" w:rsidRPr="00C562E6" w:rsidRDefault="00673E42" w:rsidP="00C562E6">
            <w:pPr>
              <w:bidi/>
              <w:spacing w:line="360" w:lineRule="auto"/>
              <w:jc w:val="left"/>
              <w:rPr>
                <w:rFonts w:ascii="David" w:hAnsi="David" w:cs="David"/>
              </w:rPr>
            </w:pPr>
          </w:p>
        </w:tc>
        <w:tc>
          <w:tcPr>
            <w:tcW w:w="1701" w:type="dxa"/>
          </w:tcPr>
          <w:p w14:paraId="36AEEB90" w14:textId="77777777" w:rsidR="00673E42" w:rsidRPr="00C562E6" w:rsidRDefault="00673E42" w:rsidP="00C562E6">
            <w:pPr>
              <w:bidi/>
              <w:spacing w:line="360" w:lineRule="auto"/>
              <w:jc w:val="left"/>
              <w:rPr>
                <w:rFonts w:ascii="David" w:hAnsi="David" w:cs="David"/>
              </w:rPr>
            </w:pPr>
          </w:p>
        </w:tc>
        <w:tc>
          <w:tcPr>
            <w:tcW w:w="3969" w:type="dxa"/>
          </w:tcPr>
          <w:p w14:paraId="6F8FCE1F" w14:textId="77777777" w:rsidR="00673E42" w:rsidRPr="00C562E6" w:rsidRDefault="00673E42" w:rsidP="00C562E6">
            <w:pPr>
              <w:bidi/>
              <w:spacing w:line="360" w:lineRule="auto"/>
              <w:jc w:val="left"/>
              <w:rPr>
                <w:rFonts w:ascii="David" w:hAnsi="David" w:cs="David"/>
              </w:rPr>
            </w:pPr>
          </w:p>
        </w:tc>
      </w:tr>
      <w:tr w:rsidR="00673E42" w:rsidRPr="00C562E6" w14:paraId="5AD16A60" w14:textId="77777777">
        <w:trPr>
          <w:jc w:val="right"/>
        </w:trPr>
        <w:tc>
          <w:tcPr>
            <w:tcW w:w="2835" w:type="dxa"/>
          </w:tcPr>
          <w:p w14:paraId="04DECC27" w14:textId="77777777" w:rsidR="00673E42" w:rsidRPr="000955CD" w:rsidRDefault="00000000" w:rsidP="00C562E6">
            <w:pPr>
              <w:bidi/>
              <w:spacing w:line="360" w:lineRule="auto"/>
              <w:jc w:val="left"/>
              <w:rPr>
                <w:rFonts w:ascii="David" w:hAnsi="David" w:cs="David"/>
                <w:b/>
                <w:bCs/>
              </w:rPr>
            </w:pPr>
            <w:r w:rsidRPr="000955CD">
              <w:rPr>
                <w:rFonts w:ascii="David" w:hAnsi="David" w:cs="David"/>
                <w:b/>
                <w:bCs/>
                <w:sz w:val="16"/>
                <w:rtl/>
              </w:rPr>
              <w:t>פחות הוצאות אישיות הכרחיות</w:t>
            </w:r>
          </w:p>
        </w:tc>
        <w:tc>
          <w:tcPr>
            <w:tcW w:w="1701" w:type="dxa"/>
          </w:tcPr>
          <w:p w14:paraId="724AA7F1" w14:textId="77777777" w:rsidR="00673E42" w:rsidRPr="00C562E6" w:rsidRDefault="00673E42" w:rsidP="00C562E6">
            <w:pPr>
              <w:bidi/>
              <w:spacing w:line="360" w:lineRule="auto"/>
              <w:jc w:val="left"/>
              <w:rPr>
                <w:rFonts w:ascii="David" w:hAnsi="David" w:cs="David"/>
              </w:rPr>
            </w:pPr>
          </w:p>
        </w:tc>
        <w:tc>
          <w:tcPr>
            <w:tcW w:w="1701" w:type="dxa"/>
          </w:tcPr>
          <w:p w14:paraId="3519B619" w14:textId="77777777" w:rsidR="00673E42" w:rsidRPr="00C562E6" w:rsidRDefault="00673E42" w:rsidP="00C562E6">
            <w:pPr>
              <w:bidi/>
              <w:spacing w:line="360" w:lineRule="auto"/>
              <w:jc w:val="left"/>
              <w:rPr>
                <w:rFonts w:ascii="David" w:hAnsi="David" w:cs="David"/>
              </w:rPr>
            </w:pPr>
          </w:p>
        </w:tc>
        <w:tc>
          <w:tcPr>
            <w:tcW w:w="3969" w:type="dxa"/>
          </w:tcPr>
          <w:p w14:paraId="366BA623" w14:textId="77777777" w:rsidR="00673E42" w:rsidRPr="00C562E6" w:rsidRDefault="00000000" w:rsidP="00C562E6">
            <w:pPr>
              <w:bidi/>
              <w:spacing w:line="360" w:lineRule="auto"/>
              <w:jc w:val="left"/>
              <w:rPr>
                <w:rFonts w:ascii="David" w:hAnsi="David" w:cs="David"/>
              </w:rPr>
            </w:pPr>
            <w:r w:rsidRPr="00C562E6">
              <w:rPr>
                <w:rFonts w:ascii="David" w:hAnsi="David" w:cs="David"/>
                <w:sz w:val="16"/>
                <w:rtl/>
              </w:rPr>
              <w:t>לפי שיקול דעת</w:t>
            </w:r>
          </w:p>
        </w:tc>
      </w:tr>
      <w:tr w:rsidR="00673E42" w:rsidRPr="00C562E6" w14:paraId="676E6290" w14:textId="77777777">
        <w:trPr>
          <w:jc w:val="right"/>
        </w:trPr>
        <w:tc>
          <w:tcPr>
            <w:tcW w:w="2835" w:type="dxa"/>
          </w:tcPr>
          <w:p w14:paraId="2EEAC0AA" w14:textId="77777777" w:rsidR="00673E42" w:rsidRPr="000955CD" w:rsidRDefault="00000000" w:rsidP="00C562E6">
            <w:pPr>
              <w:bidi/>
              <w:spacing w:line="360" w:lineRule="auto"/>
              <w:jc w:val="left"/>
              <w:rPr>
                <w:rFonts w:ascii="David" w:hAnsi="David" w:cs="David"/>
                <w:b/>
                <w:bCs/>
              </w:rPr>
            </w:pPr>
            <w:r w:rsidRPr="000955CD">
              <w:rPr>
                <w:rFonts w:ascii="David" w:hAnsi="David" w:cs="David"/>
                <w:b/>
                <w:bCs/>
                <w:sz w:val="16"/>
                <w:rtl/>
              </w:rPr>
              <w:t>הכנסה פנויה סופית</w:t>
            </w:r>
          </w:p>
        </w:tc>
        <w:tc>
          <w:tcPr>
            <w:tcW w:w="1701" w:type="dxa"/>
          </w:tcPr>
          <w:p w14:paraId="7EEE00C9" w14:textId="77777777" w:rsidR="00673E42" w:rsidRPr="00C562E6" w:rsidRDefault="00673E42" w:rsidP="00C562E6">
            <w:pPr>
              <w:bidi/>
              <w:spacing w:line="360" w:lineRule="auto"/>
              <w:jc w:val="left"/>
              <w:rPr>
                <w:rFonts w:ascii="David" w:hAnsi="David" w:cs="David"/>
              </w:rPr>
            </w:pPr>
          </w:p>
        </w:tc>
        <w:tc>
          <w:tcPr>
            <w:tcW w:w="1701" w:type="dxa"/>
          </w:tcPr>
          <w:p w14:paraId="0BA126B8" w14:textId="77777777" w:rsidR="00673E42" w:rsidRPr="00C562E6" w:rsidRDefault="00673E42" w:rsidP="00C562E6">
            <w:pPr>
              <w:bidi/>
              <w:spacing w:line="360" w:lineRule="auto"/>
              <w:jc w:val="left"/>
              <w:rPr>
                <w:rFonts w:ascii="David" w:hAnsi="David" w:cs="David"/>
              </w:rPr>
            </w:pPr>
          </w:p>
        </w:tc>
        <w:tc>
          <w:tcPr>
            <w:tcW w:w="3969" w:type="dxa"/>
          </w:tcPr>
          <w:p w14:paraId="40571286" w14:textId="77777777" w:rsidR="00673E42" w:rsidRPr="00C562E6" w:rsidRDefault="00673E42" w:rsidP="00C562E6">
            <w:pPr>
              <w:bidi/>
              <w:spacing w:line="360" w:lineRule="auto"/>
              <w:jc w:val="left"/>
              <w:rPr>
                <w:rFonts w:ascii="David" w:hAnsi="David" w:cs="David"/>
              </w:rPr>
            </w:pPr>
          </w:p>
        </w:tc>
      </w:tr>
      <w:tr w:rsidR="00673E42" w:rsidRPr="00C562E6" w14:paraId="117EA0B3" w14:textId="77777777">
        <w:trPr>
          <w:jc w:val="right"/>
        </w:trPr>
        <w:tc>
          <w:tcPr>
            <w:tcW w:w="2835" w:type="dxa"/>
          </w:tcPr>
          <w:p w14:paraId="10C81DE2" w14:textId="77777777" w:rsidR="00673E42" w:rsidRPr="000955CD" w:rsidRDefault="00000000" w:rsidP="00C562E6">
            <w:pPr>
              <w:bidi/>
              <w:spacing w:line="360" w:lineRule="auto"/>
              <w:jc w:val="left"/>
              <w:rPr>
                <w:rFonts w:ascii="David" w:hAnsi="David" w:cs="David"/>
                <w:b/>
                <w:bCs/>
              </w:rPr>
            </w:pPr>
            <w:r w:rsidRPr="000955CD">
              <w:rPr>
                <w:rFonts w:ascii="David" w:hAnsi="David" w:cs="David"/>
                <w:b/>
                <w:bCs/>
                <w:sz w:val="16"/>
                <w:rtl/>
              </w:rPr>
              <w:t>יחס הכנסות באחוזים</w:t>
            </w:r>
          </w:p>
        </w:tc>
        <w:tc>
          <w:tcPr>
            <w:tcW w:w="1701" w:type="dxa"/>
          </w:tcPr>
          <w:p w14:paraId="682F2C55" w14:textId="77777777" w:rsidR="00673E42" w:rsidRPr="00C562E6" w:rsidRDefault="00673E42" w:rsidP="00C562E6">
            <w:pPr>
              <w:bidi/>
              <w:spacing w:line="360" w:lineRule="auto"/>
              <w:jc w:val="left"/>
              <w:rPr>
                <w:rFonts w:ascii="David" w:hAnsi="David" w:cs="David"/>
              </w:rPr>
            </w:pPr>
          </w:p>
        </w:tc>
        <w:tc>
          <w:tcPr>
            <w:tcW w:w="1701" w:type="dxa"/>
          </w:tcPr>
          <w:p w14:paraId="74C4B2C9" w14:textId="77777777" w:rsidR="00673E42" w:rsidRPr="00C562E6" w:rsidRDefault="00673E42" w:rsidP="00C562E6">
            <w:pPr>
              <w:bidi/>
              <w:spacing w:line="360" w:lineRule="auto"/>
              <w:jc w:val="left"/>
              <w:rPr>
                <w:rFonts w:ascii="David" w:hAnsi="David" w:cs="David"/>
              </w:rPr>
            </w:pPr>
          </w:p>
        </w:tc>
        <w:tc>
          <w:tcPr>
            <w:tcW w:w="3969" w:type="dxa"/>
          </w:tcPr>
          <w:p w14:paraId="390BB72A" w14:textId="77777777" w:rsidR="00673E42" w:rsidRPr="00C562E6" w:rsidRDefault="00000000" w:rsidP="00C562E6">
            <w:pPr>
              <w:bidi/>
              <w:spacing w:line="360" w:lineRule="auto"/>
              <w:jc w:val="left"/>
              <w:rPr>
                <w:rFonts w:ascii="David" w:hAnsi="David" w:cs="David"/>
              </w:rPr>
            </w:pPr>
            <w:r w:rsidRPr="00C562E6">
              <w:rPr>
                <w:rFonts w:ascii="David" w:hAnsi="David" w:cs="David"/>
                <w:sz w:val="16"/>
                <w:rtl/>
              </w:rPr>
              <w:t>הכנסה פנויה של כל הורה חלקי הסך הכולל</w:t>
            </w:r>
          </w:p>
        </w:tc>
      </w:tr>
    </w:tbl>
    <w:p w14:paraId="41E7AFB8" w14:textId="77777777" w:rsidR="00673E42" w:rsidRPr="00C562E6" w:rsidRDefault="00673E42" w:rsidP="00C562E6">
      <w:pPr>
        <w:bidi/>
        <w:spacing w:line="360" w:lineRule="auto"/>
        <w:jc w:val="left"/>
        <w:rPr>
          <w:rFonts w:ascii="David" w:hAnsi="David" w:cs="David"/>
        </w:rPr>
      </w:pPr>
    </w:p>
    <w:p w14:paraId="704D04A0" w14:textId="77777777" w:rsidR="00673E42" w:rsidRPr="00C562E6" w:rsidRDefault="00000000" w:rsidP="00C562E6">
      <w:pPr>
        <w:bidi/>
        <w:spacing w:after="60" w:line="360" w:lineRule="auto"/>
        <w:jc w:val="left"/>
        <w:rPr>
          <w:rFonts w:ascii="David" w:hAnsi="David" w:cs="David"/>
        </w:rPr>
      </w:pPr>
      <w:r w:rsidRPr="00C562E6">
        <w:rPr>
          <w:rFonts w:ascii="David" w:hAnsi="David" w:cs="David"/>
          <w:i/>
          <w:color w:val="666666"/>
          <w:sz w:val="18"/>
          <w:rtl/>
        </w:rPr>
        <w:lastRenderedPageBreak/>
        <w:t>נוסחת יחס הכנסות: הכנסה פנויה של ההורה / סך ההכנסות הפנויות של שני ההורים X 100.</w:t>
      </w:r>
    </w:p>
    <w:p w14:paraId="55B765B6" w14:textId="77777777" w:rsidR="00673E42" w:rsidRPr="00C562E6" w:rsidRDefault="00000000" w:rsidP="00C562E6">
      <w:pPr>
        <w:pStyle w:val="1"/>
        <w:bidi/>
        <w:spacing w:after="100" w:line="360" w:lineRule="auto"/>
        <w:jc w:val="left"/>
        <w:rPr>
          <w:rFonts w:ascii="David" w:hAnsi="David" w:cs="David"/>
        </w:rPr>
      </w:pPr>
      <w:r w:rsidRPr="00C562E6">
        <w:rPr>
          <w:rFonts w:ascii="David" w:hAnsi="David" w:cs="David"/>
          <w:sz w:val="30"/>
          <w:rtl/>
        </w:rPr>
        <w:t>7. שלב שני - קביעת יחס זמני שהות</w:t>
      </w:r>
    </w:p>
    <w:p w14:paraId="77C5CD0F" w14:textId="77777777" w:rsidR="00673E42" w:rsidRPr="00C562E6" w:rsidRDefault="00000000" w:rsidP="00C562E6">
      <w:pPr>
        <w:bidi/>
        <w:spacing w:after="60" w:line="360" w:lineRule="auto"/>
        <w:jc w:val="left"/>
        <w:rPr>
          <w:rFonts w:ascii="David" w:hAnsi="David" w:cs="David"/>
        </w:rPr>
      </w:pPr>
      <w:r w:rsidRPr="00C562E6">
        <w:rPr>
          <w:rFonts w:ascii="David" w:hAnsi="David" w:cs="David"/>
          <w:rtl/>
        </w:rPr>
        <w:t>יחס זמני השהות הוא נתון חישובי, אך הוא חייב להישען על המציאות בפועל. מעבר ללינות יש לבחון מי נושא באחריות הורית: הסעות, חוגים, טיפולים, חופשות, רכישות וניהול שגרה.</w:t>
      </w:r>
    </w:p>
    <w:tbl>
      <w:tblPr>
        <w:tblStyle w:val="aff2"/>
        <w:bidiVisual/>
        <w:tblW w:w="0" w:type="auto"/>
        <w:jc w:val="right"/>
        <w:tblLayout w:type="fixed"/>
        <w:tblLook w:val="04A0" w:firstRow="1" w:lastRow="0" w:firstColumn="1" w:lastColumn="0" w:noHBand="0" w:noVBand="1"/>
      </w:tblPr>
      <w:tblGrid>
        <w:gridCol w:w="2721"/>
        <w:gridCol w:w="1701"/>
        <w:gridCol w:w="1701"/>
        <w:gridCol w:w="4082"/>
      </w:tblGrid>
      <w:tr w:rsidR="00673E42" w:rsidRPr="00C562E6" w14:paraId="0091C6FD" w14:textId="77777777">
        <w:trPr>
          <w:tblHeader/>
          <w:jc w:val="right"/>
        </w:trPr>
        <w:tc>
          <w:tcPr>
            <w:tcW w:w="2721" w:type="dxa"/>
            <w:shd w:val="clear" w:color="auto" w:fill="D9EAF7"/>
            <w:vAlign w:val="center"/>
          </w:tcPr>
          <w:p w14:paraId="7A589F66" w14:textId="77777777" w:rsidR="00673E42" w:rsidRPr="000955CD" w:rsidRDefault="00000000" w:rsidP="00C562E6">
            <w:pPr>
              <w:bidi/>
              <w:spacing w:line="360" w:lineRule="auto"/>
              <w:jc w:val="left"/>
              <w:rPr>
                <w:rFonts w:ascii="David" w:hAnsi="David" w:cs="David"/>
                <w:bCs/>
              </w:rPr>
            </w:pPr>
            <w:r w:rsidRPr="000955CD">
              <w:rPr>
                <w:rFonts w:ascii="David" w:hAnsi="David" w:cs="David"/>
                <w:bCs/>
                <w:sz w:val="16"/>
                <w:rtl/>
              </w:rPr>
              <w:t>רכיב בדיקה</w:t>
            </w:r>
          </w:p>
        </w:tc>
        <w:tc>
          <w:tcPr>
            <w:tcW w:w="1701" w:type="dxa"/>
            <w:shd w:val="clear" w:color="auto" w:fill="D9EAF7"/>
            <w:vAlign w:val="center"/>
          </w:tcPr>
          <w:p w14:paraId="34E7FC13" w14:textId="77777777" w:rsidR="00673E42" w:rsidRPr="000955CD" w:rsidRDefault="00000000" w:rsidP="00C562E6">
            <w:pPr>
              <w:bidi/>
              <w:spacing w:line="360" w:lineRule="auto"/>
              <w:jc w:val="left"/>
              <w:rPr>
                <w:rFonts w:ascii="David" w:hAnsi="David" w:cs="David"/>
                <w:bCs/>
              </w:rPr>
            </w:pPr>
            <w:r w:rsidRPr="000955CD">
              <w:rPr>
                <w:rFonts w:ascii="David" w:hAnsi="David" w:cs="David"/>
                <w:bCs/>
                <w:sz w:val="16"/>
                <w:rtl/>
              </w:rPr>
              <w:t>הורה א'</w:t>
            </w:r>
          </w:p>
        </w:tc>
        <w:tc>
          <w:tcPr>
            <w:tcW w:w="1701" w:type="dxa"/>
            <w:shd w:val="clear" w:color="auto" w:fill="D9EAF7"/>
            <w:vAlign w:val="center"/>
          </w:tcPr>
          <w:p w14:paraId="42BE2DA8" w14:textId="77777777" w:rsidR="00673E42" w:rsidRPr="000955CD" w:rsidRDefault="00000000" w:rsidP="00C562E6">
            <w:pPr>
              <w:bidi/>
              <w:spacing w:line="360" w:lineRule="auto"/>
              <w:jc w:val="left"/>
              <w:rPr>
                <w:rFonts w:ascii="David" w:hAnsi="David" w:cs="David"/>
                <w:bCs/>
              </w:rPr>
            </w:pPr>
            <w:r w:rsidRPr="000955CD">
              <w:rPr>
                <w:rFonts w:ascii="David" w:hAnsi="David" w:cs="David"/>
                <w:bCs/>
                <w:sz w:val="16"/>
                <w:rtl/>
              </w:rPr>
              <w:t>הורה ב'</w:t>
            </w:r>
          </w:p>
        </w:tc>
        <w:tc>
          <w:tcPr>
            <w:tcW w:w="4082" w:type="dxa"/>
            <w:shd w:val="clear" w:color="auto" w:fill="D9EAF7"/>
            <w:vAlign w:val="center"/>
          </w:tcPr>
          <w:p w14:paraId="14EA6E2F" w14:textId="77777777" w:rsidR="00673E42" w:rsidRPr="000955CD" w:rsidRDefault="00000000" w:rsidP="00C562E6">
            <w:pPr>
              <w:bidi/>
              <w:spacing w:line="360" w:lineRule="auto"/>
              <w:jc w:val="left"/>
              <w:rPr>
                <w:rFonts w:ascii="David" w:hAnsi="David" w:cs="David"/>
                <w:bCs/>
              </w:rPr>
            </w:pPr>
            <w:r w:rsidRPr="000955CD">
              <w:rPr>
                <w:rFonts w:ascii="David" w:hAnsi="David" w:cs="David"/>
                <w:bCs/>
                <w:sz w:val="16"/>
                <w:rtl/>
              </w:rPr>
              <w:t>הערות</w:t>
            </w:r>
          </w:p>
        </w:tc>
      </w:tr>
      <w:tr w:rsidR="00673E42" w:rsidRPr="00C562E6" w14:paraId="40940F94" w14:textId="77777777">
        <w:trPr>
          <w:jc w:val="right"/>
        </w:trPr>
        <w:tc>
          <w:tcPr>
            <w:tcW w:w="2721" w:type="dxa"/>
          </w:tcPr>
          <w:p w14:paraId="738B7714" w14:textId="77777777" w:rsidR="00673E42" w:rsidRPr="000955CD" w:rsidRDefault="00000000" w:rsidP="00C562E6">
            <w:pPr>
              <w:bidi/>
              <w:spacing w:line="360" w:lineRule="auto"/>
              <w:jc w:val="left"/>
              <w:rPr>
                <w:rFonts w:ascii="David" w:hAnsi="David" w:cs="David"/>
                <w:b/>
                <w:bCs/>
              </w:rPr>
            </w:pPr>
            <w:r w:rsidRPr="000955CD">
              <w:rPr>
                <w:rFonts w:ascii="David" w:hAnsi="David" w:cs="David"/>
                <w:b/>
                <w:bCs/>
                <w:sz w:val="16"/>
                <w:rtl/>
              </w:rPr>
              <w:t>מספר לילות במחזור של 14 יום</w:t>
            </w:r>
          </w:p>
        </w:tc>
        <w:tc>
          <w:tcPr>
            <w:tcW w:w="1701" w:type="dxa"/>
          </w:tcPr>
          <w:p w14:paraId="486429AF" w14:textId="77777777" w:rsidR="00673E42" w:rsidRPr="00C562E6" w:rsidRDefault="00673E42" w:rsidP="00C562E6">
            <w:pPr>
              <w:bidi/>
              <w:spacing w:line="360" w:lineRule="auto"/>
              <w:jc w:val="left"/>
              <w:rPr>
                <w:rFonts w:ascii="David" w:hAnsi="David" w:cs="David"/>
              </w:rPr>
            </w:pPr>
          </w:p>
        </w:tc>
        <w:tc>
          <w:tcPr>
            <w:tcW w:w="1701" w:type="dxa"/>
          </w:tcPr>
          <w:p w14:paraId="45A007D9" w14:textId="77777777" w:rsidR="00673E42" w:rsidRPr="00C562E6" w:rsidRDefault="00673E42" w:rsidP="00C562E6">
            <w:pPr>
              <w:bidi/>
              <w:spacing w:line="360" w:lineRule="auto"/>
              <w:jc w:val="left"/>
              <w:rPr>
                <w:rFonts w:ascii="David" w:hAnsi="David" w:cs="David"/>
              </w:rPr>
            </w:pPr>
          </w:p>
        </w:tc>
        <w:tc>
          <w:tcPr>
            <w:tcW w:w="4082" w:type="dxa"/>
          </w:tcPr>
          <w:p w14:paraId="2759F18A" w14:textId="77777777" w:rsidR="00673E42" w:rsidRPr="00C562E6" w:rsidRDefault="00000000" w:rsidP="00C562E6">
            <w:pPr>
              <w:bidi/>
              <w:spacing w:line="360" w:lineRule="auto"/>
              <w:jc w:val="left"/>
              <w:rPr>
                <w:rFonts w:ascii="David" w:hAnsi="David" w:cs="David"/>
              </w:rPr>
            </w:pPr>
            <w:r w:rsidRPr="00C562E6">
              <w:rPr>
                <w:rFonts w:ascii="David" w:hAnsi="David" w:cs="David"/>
                <w:sz w:val="16"/>
                <w:rtl/>
              </w:rPr>
              <w:t>לדוגמה 6/14 מול 8/14</w:t>
            </w:r>
          </w:p>
        </w:tc>
      </w:tr>
      <w:tr w:rsidR="00673E42" w:rsidRPr="00C562E6" w14:paraId="03556A44" w14:textId="77777777">
        <w:trPr>
          <w:jc w:val="right"/>
        </w:trPr>
        <w:tc>
          <w:tcPr>
            <w:tcW w:w="2721" w:type="dxa"/>
          </w:tcPr>
          <w:p w14:paraId="0B266F72" w14:textId="77777777" w:rsidR="00673E42" w:rsidRPr="000955CD" w:rsidRDefault="00000000" w:rsidP="00C562E6">
            <w:pPr>
              <w:bidi/>
              <w:spacing w:line="360" w:lineRule="auto"/>
              <w:jc w:val="left"/>
              <w:rPr>
                <w:rFonts w:ascii="David" w:hAnsi="David" w:cs="David"/>
                <w:b/>
                <w:bCs/>
              </w:rPr>
            </w:pPr>
            <w:r w:rsidRPr="000955CD">
              <w:rPr>
                <w:rFonts w:ascii="David" w:hAnsi="David" w:cs="David"/>
                <w:b/>
                <w:bCs/>
                <w:sz w:val="16"/>
                <w:rtl/>
              </w:rPr>
              <w:t>מספר לילות בחודש ממוצע</w:t>
            </w:r>
          </w:p>
        </w:tc>
        <w:tc>
          <w:tcPr>
            <w:tcW w:w="1701" w:type="dxa"/>
          </w:tcPr>
          <w:p w14:paraId="5C8E1140" w14:textId="77777777" w:rsidR="00673E42" w:rsidRPr="00C562E6" w:rsidRDefault="00673E42" w:rsidP="00C562E6">
            <w:pPr>
              <w:bidi/>
              <w:spacing w:line="360" w:lineRule="auto"/>
              <w:jc w:val="left"/>
              <w:rPr>
                <w:rFonts w:ascii="David" w:hAnsi="David" w:cs="David"/>
              </w:rPr>
            </w:pPr>
          </w:p>
        </w:tc>
        <w:tc>
          <w:tcPr>
            <w:tcW w:w="1701" w:type="dxa"/>
          </w:tcPr>
          <w:p w14:paraId="51389DDD" w14:textId="77777777" w:rsidR="00673E42" w:rsidRPr="00C562E6" w:rsidRDefault="00673E42" w:rsidP="00C562E6">
            <w:pPr>
              <w:bidi/>
              <w:spacing w:line="360" w:lineRule="auto"/>
              <w:jc w:val="left"/>
              <w:rPr>
                <w:rFonts w:ascii="David" w:hAnsi="David" w:cs="David"/>
              </w:rPr>
            </w:pPr>
          </w:p>
        </w:tc>
        <w:tc>
          <w:tcPr>
            <w:tcW w:w="4082" w:type="dxa"/>
          </w:tcPr>
          <w:p w14:paraId="040D0A6B" w14:textId="77777777" w:rsidR="00673E42" w:rsidRPr="00C562E6" w:rsidRDefault="00000000" w:rsidP="00C562E6">
            <w:pPr>
              <w:bidi/>
              <w:spacing w:line="360" w:lineRule="auto"/>
              <w:jc w:val="left"/>
              <w:rPr>
                <w:rFonts w:ascii="David" w:hAnsi="David" w:cs="David"/>
              </w:rPr>
            </w:pPr>
            <w:r w:rsidRPr="00C562E6">
              <w:rPr>
                <w:rFonts w:ascii="David" w:hAnsi="David" w:cs="David"/>
                <w:sz w:val="16"/>
                <w:rtl/>
              </w:rPr>
              <w:t>לבדיקה בתיקים לא סדירים</w:t>
            </w:r>
          </w:p>
        </w:tc>
      </w:tr>
      <w:tr w:rsidR="00673E42" w:rsidRPr="00C562E6" w14:paraId="02669DDA" w14:textId="77777777">
        <w:trPr>
          <w:jc w:val="right"/>
        </w:trPr>
        <w:tc>
          <w:tcPr>
            <w:tcW w:w="2721" w:type="dxa"/>
          </w:tcPr>
          <w:p w14:paraId="7EDA5970" w14:textId="77777777" w:rsidR="00673E42" w:rsidRPr="000955CD" w:rsidRDefault="00000000" w:rsidP="00C562E6">
            <w:pPr>
              <w:bidi/>
              <w:spacing w:line="360" w:lineRule="auto"/>
              <w:jc w:val="left"/>
              <w:rPr>
                <w:rFonts w:ascii="David" w:hAnsi="David" w:cs="David"/>
                <w:b/>
                <w:bCs/>
              </w:rPr>
            </w:pPr>
            <w:r w:rsidRPr="000955CD">
              <w:rPr>
                <w:rFonts w:ascii="David" w:hAnsi="David" w:cs="David"/>
                <w:b/>
                <w:bCs/>
                <w:sz w:val="16"/>
                <w:rtl/>
              </w:rPr>
              <w:t>איסופים והחזרות</w:t>
            </w:r>
          </w:p>
        </w:tc>
        <w:tc>
          <w:tcPr>
            <w:tcW w:w="1701" w:type="dxa"/>
          </w:tcPr>
          <w:p w14:paraId="19A61A60" w14:textId="77777777" w:rsidR="00673E42" w:rsidRPr="00C562E6" w:rsidRDefault="00673E42" w:rsidP="00C562E6">
            <w:pPr>
              <w:bidi/>
              <w:spacing w:line="360" w:lineRule="auto"/>
              <w:jc w:val="left"/>
              <w:rPr>
                <w:rFonts w:ascii="David" w:hAnsi="David" w:cs="David"/>
              </w:rPr>
            </w:pPr>
          </w:p>
        </w:tc>
        <w:tc>
          <w:tcPr>
            <w:tcW w:w="1701" w:type="dxa"/>
          </w:tcPr>
          <w:p w14:paraId="144E82A9" w14:textId="77777777" w:rsidR="00673E42" w:rsidRPr="00C562E6" w:rsidRDefault="00673E42" w:rsidP="00C562E6">
            <w:pPr>
              <w:bidi/>
              <w:spacing w:line="360" w:lineRule="auto"/>
              <w:jc w:val="left"/>
              <w:rPr>
                <w:rFonts w:ascii="David" w:hAnsi="David" w:cs="David"/>
              </w:rPr>
            </w:pPr>
          </w:p>
        </w:tc>
        <w:tc>
          <w:tcPr>
            <w:tcW w:w="4082" w:type="dxa"/>
          </w:tcPr>
          <w:p w14:paraId="22F74033" w14:textId="77777777" w:rsidR="00673E42" w:rsidRPr="00C562E6" w:rsidRDefault="00000000" w:rsidP="00C562E6">
            <w:pPr>
              <w:bidi/>
              <w:spacing w:line="360" w:lineRule="auto"/>
              <w:jc w:val="left"/>
              <w:rPr>
                <w:rFonts w:ascii="David" w:hAnsi="David" w:cs="David"/>
              </w:rPr>
            </w:pPr>
            <w:r w:rsidRPr="00C562E6">
              <w:rPr>
                <w:rFonts w:ascii="David" w:hAnsi="David" w:cs="David"/>
                <w:sz w:val="16"/>
                <w:rtl/>
              </w:rPr>
              <w:t>מי נושא בפועל בנטל</w:t>
            </w:r>
          </w:p>
        </w:tc>
      </w:tr>
      <w:tr w:rsidR="00673E42" w:rsidRPr="00C562E6" w14:paraId="4D41A8F0" w14:textId="77777777">
        <w:trPr>
          <w:jc w:val="right"/>
        </w:trPr>
        <w:tc>
          <w:tcPr>
            <w:tcW w:w="2721" w:type="dxa"/>
          </w:tcPr>
          <w:p w14:paraId="35C265F3" w14:textId="77777777" w:rsidR="00673E42" w:rsidRPr="000955CD" w:rsidRDefault="00000000" w:rsidP="00C562E6">
            <w:pPr>
              <w:bidi/>
              <w:spacing w:line="360" w:lineRule="auto"/>
              <w:jc w:val="left"/>
              <w:rPr>
                <w:rFonts w:ascii="David" w:hAnsi="David" w:cs="David"/>
                <w:b/>
                <w:bCs/>
              </w:rPr>
            </w:pPr>
            <w:r w:rsidRPr="000955CD">
              <w:rPr>
                <w:rFonts w:ascii="David" w:hAnsi="David" w:cs="David"/>
                <w:b/>
                <w:bCs/>
                <w:sz w:val="16"/>
                <w:rtl/>
              </w:rPr>
              <w:t>חופשות וחגים</w:t>
            </w:r>
          </w:p>
        </w:tc>
        <w:tc>
          <w:tcPr>
            <w:tcW w:w="1701" w:type="dxa"/>
          </w:tcPr>
          <w:p w14:paraId="7DCDE621" w14:textId="77777777" w:rsidR="00673E42" w:rsidRPr="00C562E6" w:rsidRDefault="00673E42" w:rsidP="00C562E6">
            <w:pPr>
              <w:bidi/>
              <w:spacing w:line="360" w:lineRule="auto"/>
              <w:jc w:val="left"/>
              <w:rPr>
                <w:rFonts w:ascii="David" w:hAnsi="David" w:cs="David"/>
              </w:rPr>
            </w:pPr>
          </w:p>
        </w:tc>
        <w:tc>
          <w:tcPr>
            <w:tcW w:w="1701" w:type="dxa"/>
          </w:tcPr>
          <w:p w14:paraId="5F028270" w14:textId="77777777" w:rsidR="00673E42" w:rsidRPr="00C562E6" w:rsidRDefault="00673E42" w:rsidP="00C562E6">
            <w:pPr>
              <w:bidi/>
              <w:spacing w:line="360" w:lineRule="auto"/>
              <w:jc w:val="left"/>
              <w:rPr>
                <w:rFonts w:ascii="David" w:hAnsi="David" w:cs="David"/>
              </w:rPr>
            </w:pPr>
          </w:p>
        </w:tc>
        <w:tc>
          <w:tcPr>
            <w:tcW w:w="4082" w:type="dxa"/>
          </w:tcPr>
          <w:p w14:paraId="7E52E5AA" w14:textId="77777777" w:rsidR="00673E42" w:rsidRPr="00C562E6" w:rsidRDefault="00000000" w:rsidP="00C562E6">
            <w:pPr>
              <w:bidi/>
              <w:spacing w:line="360" w:lineRule="auto"/>
              <w:jc w:val="left"/>
              <w:rPr>
                <w:rFonts w:ascii="David" w:hAnsi="David" w:cs="David"/>
              </w:rPr>
            </w:pPr>
            <w:r w:rsidRPr="00C562E6">
              <w:rPr>
                <w:rFonts w:ascii="David" w:hAnsi="David" w:cs="David"/>
                <w:sz w:val="16"/>
                <w:rtl/>
              </w:rPr>
              <w:t>האם יש חלוקה שווה בפועל</w:t>
            </w:r>
          </w:p>
        </w:tc>
      </w:tr>
      <w:tr w:rsidR="00673E42" w:rsidRPr="00C562E6" w14:paraId="7FABA80D" w14:textId="77777777">
        <w:trPr>
          <w:jc w:val="right"/>
        </w:trPr>
        <w:tc>
          <w:tcPr>
            <w:tcW w:w="2721" w:type="dxa"/>
          </w:tcPr>
          <w:p w14:paraId="6AFAD487" w14:textId="77777777" w:rsidR="00673E42" w:rsidRPr="000955CD" w:rsidRDefault="00000000" w:rsidP="00C562E6">
            <w:pPr>
              <w:bidi/>
              <w:spacing w:line="360" w:lineRule="auto"/>
              <w:jc w:val="left"/>
              <w:rPr>
                <w:rFonts w:ascii="David" w:hAnsi="David" w:cs="David"/>
                <w:b/>
                <w:bCs/>
              </w:rPr>
            </w:pPr>
            <w:r w:rsidRPr="000955CD">
              <w:rPr>
                <w:rFonts w:ascii="David" w:hAnsi="David" w:cs="David"/>
                <w:b/>
                <w:bCs/>
                <w:sz w:val="16"/>
                <w:rtl/>
              </w:rPr>
              <w:t>חוגים וטיפולים</w:t>
            </w:r>
          </w:p>
        </w:tc>
        <w:tc>
          <w:tcPr>
            <w:tcW w:w="1701" w:type="dxa"/>
          </w:tcPr>
          <w:p w14:paraId="33B83AFA" w14:textId="77777777" w:rsidR="00673E42" w:rsidRPr="00C562E6" w:rsidRDefault="00673E42" w:rsidP="00C562E6">
            <w:pPr>
              <w:bidi/>
              <w:spacing w:line="360" w:lineRule="auto"/>
              <w:jc w:val="left"/>
              <w:rPr>
                <w:rFonts w:ascii="David" w:hAnsi="David" w:cs="David"/>
              </w:rPr>
            </w:pPr>
          </w:p>
        </w:tc>
        <w:tc>
          <w:tcPr>
            <w:tcW w:w="1701" w:type="dxa"/>
          </w:tcPr>
          <w:p w14:paraId="3DBB4D15" w14:textId="77777777" w:rsidR="00673E42" w:rsidRPr="00C562E6" w:rsidRDefault="00673E42" w:rsidP="00C562E6">
            <w:pPr>
              <w:bidi/>
              <w:spacing w:line="360" w:lineRule="auto"/>
              <w:jc w:val="left"/>
              <w:rPr>
                <w:rFonts w:ascii="David" w:hAnsi="David" w:cs="David"/>
              </w:rPr>
            </w:pPr>
          </w:p>
        </w:tc>
        <w:tc>
          <w:tcPr>
            <w:tcW w:w="4082" w:type="dxa"/>
          </w:tcPr>
          <w:p w14:paraId="5588E450" w14:textId="77777777" w:rsidR="00673E42" w:rsidRPr="00C562E6" w:rsidRDefault="00000000" w:rsidP="00C562E6">
            <w:pPr>
              <w:bidi/>
              <w:spacing w:line="360" w:lineRule="auto"/>
              <w:jc w:val="left"/>
              <w:rPr>
                <w:rFonts w:ascii="David" w:hAnsi="David" w:cs="David"/>
              </w:rPr>
            </w:pPr>
            <w:r w:rsidRPr="00C562E6">
              <w:rPr>
                <w:rFonts w:ascii="David" w:hAnsi="David" w:cs="David"/>
                <w:sz w:val="16"/>
                <w:rtl/>
              </w:rPr>
              <w:t>מי מסיע ומי משלם</w:t>
            </w:r>
          </w:p>
        </w:tc>
      </w:tr>
      <w:tr w:rsidR="00673E42" w:rsidRPr="00C562E6" w14:paraId="1FE82C2E" w14:textId="77777777">
        <w:trPr>
          <w:jc w:val="right"/>
        </w:trPr>
        <w:tc>
          <w:tcPr>
            <w:tcW w:w="2721" w:type="dxa"/>
          </w:tcPr>
          <w:p w14:paraId="775AF680" w14:textId="77777777" w:rsidR="00673E42" w:rsidRPr="000955CD" w:rsidRDefault="00000000" w:rsidP="00C562E6">
            <w:pPr>
              <w:bidi/>
              <w:spacing w:line="360" w:lineRule="auto"/>
              <w:jc w:val="left"/>
              <w:rPr>
                <w:rFonts w:ascii="David" w:hAnsi="David" w:cs="David"/>
                <w:b/>
                <w:bCs/>
              </w:rPr>
            </w:pPr>
            <w:r w:rsidRPr="000955CD">
              <w:rPr>
                <w:rFonts w:ascii="David" w:hAnsi="David" w:cs="David"/>
                <w:b/>
                <w:bCs/>
                <w:sz w:val="16"/>
                <w:rtl/>
              </w:rPr>
              <w:t>אחריות לרכישות שוטפות</w:t>
            </w:r>
          </w:p>
        </w:tc>
        <w:tc>
          <w:tcPr>
            <w:tcW w:w="1701" w:type="dxa"/>
          </w:tcPr>
          <w:p w14:paraId="77AF8F66" w14:textId="77777777" w:rsidR="00673E42" w:rsidRPr="00C562E6" w:rsidRDefault="00673E42" w:rsidP="00C562E6">
            <w:pPr>
              <w:bidi/>
              <w:spacing w:line="360" w:lineRule="auto"/>
              <w:jc w:val="left"/>
              <w:rPr>
                <w:rFonts w:ascii="David" w:hAnsi="David" w:cs="David"/>
              </w:rPr>
            </w:pPr>
          </w:p>
        </w:tc>
        <w:tc>
          <w:tcPr>
            <w:tcW w:w="1701" w:type="dxa"/>
          </w:tcPr>
          <w:p w14:paraId="251D227C" w14:textId="77777777" w:rsidR="00673E42" w:rsidRPr="00C562E6" w:rsidRDefault="00673E42" w:rsidP="00C562E6">
            <w:pPr>
              <w:bidi/>
              <w:spacing w:line="360" w:lineRule="auto"/>
              <w:jc w:val="left"/>
              <w:rPr>
                <w:rFonts w:ascii="David" w:hAnsi="David" w:cs="David"/>
              </w:rPr>
            </w:pPr>
          </w:p>
        </w:tc>
        <w:tc>
          <w:tcPr>
            <w:tcW w:w="4082" w:type="dxa"/>
          </w:tcPr>
          <w:p w14:paraId="69C0AE36" w14:textId="77777777" w:rsidR="00673E42" w:rsidRPr="00C562E6" w:rsidRDefault="00000000" w:rsidP="00C562E6">
            <w:pPr>
              <w:bidi/>
              <w:spacing w:line="360" w:lineRule="auto"/>
              <w:jc w:val="left"/>
              <w:rPr>
                <w:rFonts w:ascii="David" w:hAnsi="David" w:cs="David"/>
              </w:rPr>
            </w:pPr>
            <w:r w:rsidRPr="00C562E6">
              <w:rPr>
                <w:rFonts w:ascii="David" w:hAnsi="David" w:cs="David"/>
                <w:sz w:val="16"/>
                <w:rtl/>
              </w:rPr>
              <w:t>ביגוד, ציוד, תרופות</w:t>
            </w:r>
          </w:p>
        </w:tc>
      </w:tr>
      <w:tr w:rsidR="00673E42" w:rsidRPr="00C562E6" w14:paraId="3BF2DF6D" w14:textId="77777777">
        <w:trPr>
          <w:jc w:val="right"/>
        </w:trPr>
        <w:tc>
          <w:tcPr>
            <w:tcW w:w="2721" w:type="dxa"/>
          </w:tcPr>
          <w:p w14:paraId="28F39D08" w14:textId="77777777" w:rsidR="00673E42" w:rsidRPr="000955CD" w:rsidRDefault="00000000" w:rsidP="00C562E6">
            <w:pPr>
              <w:bidi/>
              <w:spacing w:line="360" w:lineRule="auto"/>
              <w:jc w:val="left"/>
              <w:rPr>
                <w:rFonts w:ascii="David" w:hAnsi="David" w:cs="David"/>
                <w:b/>
                <w:bCs/>
              </w:rPr>
            </w:pPr>
            <w:r w:rsidRPr="000955CD">
              <w:rPr>
                <w:rFonts w:ascii="David" w:hAnsi="David" w:cs="David"/>
                <w:b/>
                <w:bCs/>
                <w:sz w:val="16"/>
                <w:rtl/>
              </w:rPr>
              <w:t>יחס שהות לחישוב</w:t>
            </w:r>
          </w:p>
        </w:tc>
        <w:tc>
          <w:tcPr>
            <w:tcW w:w="1701" w:type="dxa"/>
          </w:tcPr>
          <w:p w14:paraId="24DBF7DA" w14:textId="77777777" w:rsidR="00673E42" w:rsidRPr="00C562E6" w:rsidRDefault="00673E42" w:rsidP="00C562E6">
            <w:pPr>
              <w:bidi/>
              <w:spacing w:line="360" w:lineRule="auto"/>
              <w:jc w:val="left"/>
              <w:rPr>
                <w:rFonts w:ascii="David" w:hAnsi="David" w:cs="David"/>
              </w:rPr>
            </w:pPr>
          </w:p>
        </w:tc>
        <w:tc>
          <w:tcPr>
            <w:tcW w:w="1701" w:type="dxa"/>
          </w:tcPr>
          <w:p w14:paraId="25C025A9" w14:textId="77777777" w:rsidR="00673E42" w:rsidRPr="00C562E6" w:rsidRDefault="00673E42" w:rsidP="00C562E6">
            <w:pPr>
              <w:bidi/>
              <w:spacing w:line="360" w:lineRule="auto"/>
              <w:jc w:val="left"/>
              <w:rPr>
                <w:rFonts w:ascii="David" w:hAnsi="David" w:cs="David"/>
              </w:rPr>
            </w:pPr>
          </w:p>
        </w:tc>
        <w:tc>
          <w:tcPr>
            <w:tcW w:w="4082" w:type="dxa"/>
          </w:tcPr>
          <w:p w14:paraId="57719877" w14:textId="77777777" w:rsidR="00673E42" w:rsidRPr="00C562E6" w:rsidRDefault="00000000" w:rsidP="00C562E6">
            <w:pPr>
              <w:bidi/>
              <w:spacing w:line="360" w:lineRule="auto"/>
              <w:jc w:val="left"/>
              <w:rPr>
                <w:rFonts w:ascii="David" w:hAnsi="David" w:cs="David"/>
              </w:rPr>
            </w:pPr>
            <w:r w:rsidRPr="00C562E6">
              <w:rPr>
                <w:rFonts w:ascii="David" w:hAnsi="David" w:cs="David"/>
                <w:sz w:val="16"/>
                <w:rtl/>
              </w:rPr>
              <w:t>אחוז סופי לאחר בדיקה</w:t>
            </w:r>
          </w:p>
        </w:tc>
      </w:tr>
    </w:tbl>
    <w:p w14:paraId="6F723C66" w14:textId="77777777" w:rsidR="00673E42" w:rsidRPr="00C562E6" w:rsidRDefault="00673E42" w:rsidP="00C562E6">
      <w:pPr>
        <w:bidi/>
        <w:spacing w:line="360" w:lineRule="auto"/>
        <w:jc w:val="left"/>
        <w:rPr>
          <w:rFonts w:ascii="David" w:hAnsi="David" w:cs="David"/>
        </w:rPr>
      </w:pPr>
    </w:p>
    <w:p w14:paraId="0C84132A" w14:textId="77777777" w:rsidR="00673E42" w:rsidRPr="00C562E6" w:rsidRDefault="00000000" w:rsidP="00C562E6">
      <w:pPr>
        <w:bidi/>
        <w:spacing w:after="60" w:line="360" w:lineRule="auto"/>
        <w:jc w:val="left"/>
        <w:rPr>
          <w:rFonts w:ascii="David" w:hAnsi="David" w:cs="David"/>
        </w:rPr>
      </w:pPr>
      <w:r w:rsidRPr="00C562E6">
        <w:rPr>
          <w:rFonts w:ascii="David" w:hAnsi="David" w:cs="David"/>
          <w:i/>
          <w:color w:val="666666"/>
          <w:sz w:val="18"/>
          <w:rtl/>
        </w:rPr>
        <w:t>נוסחה בסיסית: מספר לילות אצל ההורה / סך הלילות במחזור הנבדק X 100. בתיקים חריגים יש לתקן לפי אחריות הורית בפועל.</w:t>
      </w:r>
    </w:p>
    <w:p w14:paraId="41DFDA58" w14:textId="77777777" w:rsidR="00673E42" w:rsidRPr="00C562E6" w:rsidRDefault="00000000" w:rsidP="00C562E6">
      <w:pPr>
        <w:pStyle w:val="1"/>
        <w:bidi/>
        <w:spacing w:after="100" w:line="360" w:lineRule="auto"/>
        <w:jc w:val="left"/>
        <w:rPr>
          <w:rFonts w:ascii="David" w:hAnsi="David" w:cs="David"/>
        </w:rPr>
      </w:pPr>
      <w:r w:rsidRPr="00C562E6">
        <w:rPr>
          <w:rFonts w:ascii="David" w:hAnsi="David" w:cs="David"/>
          <w:sz w:val="30"/>
          <w:rtl/>
        </w:rPr>
        <w:t>8. שלב שלישי - קביעת צרכי הילדים</w:t>
      </w:r>
    </w:p>
    <w:p w14:paraId="43C842A0" w14:textId="77777777" w:rsidR="00673E42" w:rsidRPr="00C562E6" w:rsidRDefault="00000000" w:rsidP="00C562E6">
      <w:pPr>
        <w:bidi/>
        <w:spacing w:after="60" w:line="360" w:lineRule="auto"/>
        <w:jc w:val="left"/>
        <w:rPr>
          <w:rFonts w:ascii="David" w:hAnsi="David" w:cs="David"/>
        </w:rPr>
      </w:pPr>
      <w:r w:rsidRPr="00C562E6">
        <w:rPr>
          <w:rFonts w:ascii="David" w:hAnsi="David" w:cs="David"/>
          <w:rtl/>
        </w:rPr>
        <w:t>יש לבנות תקציב ילדים מלא לפני הצבה בנוסחה. אין להסתפק באומדן כללי. יש להפריד בין צרכים תלויי שהות, צרכים שאינם תלויי שהות, מדור, אחזקת מדור והוצאות מיוחדות.</w:t>
      </w:r>
    </w:p>
    <w:tbl>
      <w:tblPr>
        <w:tblStyle w:val="aff2"/>
        <w:bidiVisual/>
        <w:tblW w:w="0" w:type="auto"/>
        <w:jc w:val="right"/>
        <w:tblLayout w:type="fixed"/>
        <w:tblLook w:val="04A0" w:firstRow="1" w:lastRow="0" w:firstColumn="1" w:lastColumn="0" w:noHBand="0" w:noVBand="1"/>
      </w:tblPr>
      <w:tblGrid>
        <w:gridCol w:w="1757"/>
        <w:gridCol w:w="1304"/>
        <w:gridCol w:w="1360"/>
        <w:gridCol w:w="1360"/>
        <w:gridCol w:w="1190"/>
        <w:gridCol w:w="3231"/>
      </w:tblGrid>
      <w:tr w:rsidR="00673E42" w:rsidRPr="00C562E6" w14:paraId="70E46E63" w14:textId="77777777">
        <w:trPr>
          <w:tblHeader/>
          <w:jc w:val="right"/>
        </w:trPr>
        <w:tc>
          <w:tcPr>
            <w:tcW w:w="1757" w:type="dxa"/>
            <w:shd w:val="clear" w:color="auto" w:fill="D9EAF7"/>
            <w:vAlign w:val="center"/>
          </w:tcPr>
          <w:p w14:paraId="74B0DA19" w14:textId="77777777" w:rsidR="00673E42" w:rsidRPr="000955CD" w:rsidRDefault="00000000" w:rsidP="00C562E6">
            <w:pPr>
              <w:bidi/>
              <w:spacing w:line="360" w:lineRule="auto"/>
              <w:jc w:val="left"/>
              <w:rPr>
                <w:rFonts w:ascii="David" w:hAnsi="David" w:cs="David"/>
                <w:bCs/>
              </w:rPr>
            </w:pPr>
            <w:r w:rsidRPr="000955CD">
              <w:rPr>
                <w:rFonts w:ascii="David" w:hAnsi="David" w:cs="David"/>
                <w:bCs/>
                <w:sz w:val="15"/>
                <w:rtl/>
              </w:rPr>
              <w:t>רכיב צרכים</w:t>
            </w:r>
          </w:p>
        </w:tc>
        <w:tc>
          <w:tcPr>
            <w:tcW w:w="1304" w:type="dxa"/>
            <w:shd w:val="clear" w:color="auto" w:fill="D9EAF7"/>
            <w:vAlign w:val="center"/>
          </w:tcPr>
          <w:p w14:paraId="3FABF974" w14:textId="77777777" w:rsidR="00673E42" w:rsidRPr="000955CD" w:rsidRDefault="00000000" w:rsidP="00C562E6">
            <w:pPr>
              <w:bidi/>
              <w:spacing w:line="360" w:lineRule="auto"/>
              <w:jc w:val="left"/>
              <w:rPr>
                <w:rFonts w:ascii="David" w:hAnsi="David" w:cs="David"/>
                <w:bCs/>
              </w:rPr>
            </w:pPr>
            <w:r w:rsidRPr="000955CD">
              <w:rPr>
                <w:rFonts w:ascii="David" w:hAnsi="David" w:cs="David"/>
                <w:bCs/>
                <w:sz w:val="15"/>
                <w:rtl/>
              </w:rPr>
              <w:t>סכום חודשי כולל</w:t>
            </w:r>
          </w:p>
        </w:tc>
        <w:tc>
          <w:tcPr>
            <w:tcW w:w="1360" w:type="dxa"/>
            <w:shd w:val="clear" w:color="auto" w:fill="D9EAF7"/>
            <w:vAlign w:val="center"/>
          </w:tcPr>
          <w:p w14:paraId="438DA118" w14:textId="77777777" w:rsidR="00673E42" w:rsidRPr="000955CD" w:rsidRDefault="00000000" w:rsidP="00C562E6">
            <w:pPr>
              <w:bidi/>
              <w:spacing w:line="360" w:lineRule="auto"/>
              <w:jc w:val="left"/>
              <w:rPr>
                <w:rFonts w:ascii="David" w:hAnsi="David" w:cs="David"/>
                <w:bCs/>
              </w:rPr>
            </w:pPr>
            <w:r w:rsidRPr="000955CD">
              <w:rPr>
                <w:rFonts w:ascii="David" w:hAnsi="David" w:cs="David"/>
                <w:bCs/>
                <w:sz w:val="15"/>
                <w:rtl/>
              </w:rPr>
              <w:t>סיווג</w:t>
            </w:r>
          </w:p>
        </w:tc>
        <w:tc>
          <w:tcPr>
            <w:tcW w:w="1360" w:type="dxa"/>
            <w:shd w:val="clear" w:color="auto" w:fill="D9EAF7"/>
            <w:vAlign w:val="center"/>
          </w:tcPr>
          <w:p w14:paraId="2B69FA46" w14:textId="77777777" w:rsidR="00673E42" w:rsidRPr="000955CD" w:rsidRDefault="00000000" w:rsidP="00C562E6">
            <w:pPr>
              <w:bidi/>
              <w:spacing w:line="360" w:lineRule="auto"/>
              <w:jc w:val="left"/>
              <w:rPr>
                <w:rFonts w:ascii="David" w:hAnsi="David" w:cs="David"/>
                <w:bCs/>
              </w:rPr>
            </w:pPr>
            <w:r w:rsidRPr="000955CD">
              <w:rPr>
                <w:rFonts w:ascii="David" w:hAnsi="David" w:cs="David"/>
                <w:bCs/>
                <w:sz w:val="15"/>
                <w:rtl/>
              </w:rPr>
              <w:t>מי משלם כיום</w:t>
            </w:r>
          </w:p>
        </w:tc>
        <w:tc>
          <w:tcPr>
            <w:tcW w:w="1190" w:type="dxa"/>
            <w:shd w:val="clear" w:color="auto" w:fill="D9EAF7"/>
            <w:vAlign w:val="center"/>
          </w:tcPr>
          <w:p w14:paraId="1BB32021" w14:textId="77777777" w:rsidR="00673E42" w:rsidRPr="000955CD" w:rsidRDefault="00000000" w:rsidP="00C562E6">
            <w:pPr>
              <w:bidi/>
              <w:spacing w:line="360" w:lineRule="auto"/>
              <w:jc w:val="left"/>
              <w:rPr>
                <w:rFonts w:ascii="David" w:hAnsi="David" w:cs="David"/>
                <w:bCs/>
              </w:rPr>
            </w:pPr>
            <w:r w:rsidRPr="000955CD">
              <w:rPr>
                <w:rFonts w:ascii="David" w:hAnsi="David" w:cs="David"/>
                <w:bCs/>
                <w:sz w:val="15"/>
                <w:rtl/>
              </w:rPr>
              <w:t>אסמכתא</w:t>
            </w:r>
          </w:p>
        </w:tc>
        <w:tc>
          <w:tcPr>
            <w:tcW w:w="3231" w:type="dxa"/>
            <w:shd w:val="clear" w:color="auto" w:fill="D9EAF7"/>
            <w:vAlign w:val="center"/>
          </w:tcPr>
          <w:p w14:paraId="41E45D84" w14:textId="77777777" w:rsidR="00673E42" w:rsidRPr="000955CD" w:rsidRDefault="00000000" w:rsidP="00C562E6">
            <w:pPr>
              <w:bidi/>
              <w:spacing w:line="360" w:lineRule="auto"/>
              <w:jc w:val="left"/>
              <w:rPr>
                <w:rFonts w:ascii="David" w:hAnsi="David" w:cs="David"/>
                <w:bCs/>
              </w:rPr>
            </w:pPr>
            <w:r w:rsidRPr="000955CD">
              <w:rPr>
                <w:rFonts w:ascii="David" w:hAnsi="David" w:cs="David"/>
                <w:bCs/>
                <w:sz w:val="15"/>
                <w:rtl/>
              </w:rPr>
              <w:t>הערות</w:t>
            </w:r>
          </w:p>
        </w:tc>
      </w:tr>
      <w:tr w:rsidR="00673E42" w:rsidRPr="00C562E6" w14:paraId="2C772796" w14:textId="77777777">
        <w:trPr>
          <w:jc w:val="right"/>
        </w:trPr>
        <w:tc>
          <w:tcPr>
            <w:tcW w:w="1757" w:type="dxa"/>
          </w:tcPr>
          <w:p w14:paraId="066BB937" w14:textId="77777777" w:rsidR="00673E42" w:rsidRPr="000955CD" w:rsidRDefault="00000000" w:rsidP="00C562E6">
            <w:pPr>
              <w:bidi/>
              <w:spacing w:line="360" w:lineRule="auto"/>
              <w:jc w:val="left"/>
              <w:rPr>
                <w:rFonts w:ascii="David" w:hAnsi="David" w:cs="David"/>
                <w:b/>
                <w:bCs/>
              </w:rPr>
            </w:pPr>
            <w:r w:rsidRPr="000955CD">
              <w:rPr>
                <w:rFonts w:ascii="David" w:hAnsi="David" w:cs="David"/>
                <w:b/>
                <w:bCs/>
                <w:sz w:val="15"/>
                <w:rtl/>
              </w:rPr>
              <w:t>צרכים תלויי שהות</w:t>
            </w:r>
          </w:p>
        </w:tc>
        <w:tc>
          <w:tcPr>
            <w:tcW w:w="1304" w:type="dxa"/>
          </w:tcPr>
          <w:p w14:paraId="6DAD2029" w14:textId="77777777" w:rsidR="00673E42" w:rsidRPr="00C562E6" w:rsidRDefault="00673E42" w:rsidP="00C562E6">
            <w:pPr>
              <w:bidi/>
              <w:spacing w:line="360" w:lineRule="auto"/>
              <w:jc w:val="left"/>
              <w:rPr>
                <w:rFonts w:ascii="David" w:hAnsi="David" w:cs="David"/>
              </w:rPr>
            </w:pPr>
          </w:p>
        </w:tc>
        <w:tc>
          <w:tcPr>
            <w:tcW w:w="1360" w:type="dxa"/>
          </w:tcPr>
          <w:p w14:paraId="25B7B30B" w14:textId="77777777" w:rsidR="00673E42" w:rsidRPr="00C562E6" w:rsidRDefault="00000000" w:rsidP="00C562E6">
            <w:pPr>
              <w:bidi/>
              <w:spacing w:line="360" w:lineRule="auto"/>
              <w:jc w:val="left"/>
              <w:rPr>
                <w:rFonts w:ascii="David" w:hAnsi="David" w:cs="David"/>
              </w:rPr>
            </w:pPr>
            <w:r w:rsidRPr="00C562E6">
              <w:rPr>
                <w:rFonts w:ascii="David" w:hAnsi="David" w:cs="David"/>
                <w:sz w:val="15"/>
                <w:rtl/>
              </w:rPr>
              <w:t>תלוי שהות</w:t>
            </w:r>
          </w:p>
        </w:tc>
        <w:tc>
          <w:tcPr>
            <w:tcW w:w="1360" w:type="dxa"/>
          </w:tcPr>
          <w:p w14:paraId="135C6113" w14:textId="77777777" w:rsidR="00673E42" w:rsidRPr="00C562E6" w:rsidRDefault="00673E42" w:rsidP="00C562E6">
            <w:pPr>
              <w:bidi/>
              <w:spacing w:line="360" w:lineRule="auto"/>
              <w:jc w:val="left"/>
              <w:rPr>
                <w:rFonts w:ascii="David" w:hAnsi="David" w:cs="David"/>
              </w:rPr>
            </w:pPr>
          </w:p>
        </w:tc>
        <w:tc>
          <w:tcPr>
            <w:tcW w:w="1190" w:type="dxa"/>
          </w:tcPr>
          <w:p w14:paraId="5A04D298" w14:textId="77777777" w:rsidR="00673E42" w:rsidRPr="00C562E6" w:rsidRDefault="00000000" w:rsidP="00C562E6">
            <w:pPr>
              <w:bidi/>
              <w:spacing w:line="360" w:lineRule="auto"/>
              <w:jc w:val="left"/>
              <w:rPr>
                <w:rFonts w:ascii="David" w:hAnsi="David" w:cs="David"/>
              </w:rPr>
            </w:pPr>
            <w:r w:rsidRPr="00C562E6">
              <w:rPr>
                <w:rFonts w:ascii="Segoe UI Symbol" w:hAnsi="Segoe UI Symbol" w:cs="Segoe UI Symbol" w:hint="cs"/>
                <w:sz w:val="15"/>
                <w:rtl/>
              </w:rPr>
              <w:t>☐</w:t>
            </w:r>
            <w:r w:rsidRPr="00C562E6">
              <w:rPr>
                <w:rFonts w:ascii="David" w:hAnsi="David" w:cs="David"/>
                <w:sz w:val="15"/>
                <w:rtl/>
              </w:rPr>
              <w:t xml:space="preserve"> </w:t>
            </w:r>
            <w:r w:rsidRPr="00C562E6">
              <w:rPr>
                <w:rFonts w:ascii="David" w:hAnsi="David" w:cs="David" w:hint="cs"/>
                <w:sz w:val="15"/>
                <w:rtl/>
              </w:rPr>
              <w:t>כן</w:t>
            </w:r>
            <w:r w:rsidRPr="00C562E6">
              <w:rPr>
                <w:rFonts w:ascii="David" w:hAnsi="David" w:cs="David"/>
                <w:sz w:val="15"/>
                <w:rtl/>
              </w:rPr>
              <w:t xml:space="preserve"> </w:t>
            </w:r>
            <w:r w:rsidRPr="00C562E6">
              <w:rPr>
                <w:rFonts w:ascii="Segoe UI Symbol" w:hAnsi="Segoe UI Symbol" w:cs="Segoe UI Symbol" w:hint="cs"/>
                <w:sz w:val="15"/>
                <w:rtl/>
              </w:rPr>
              <w:t>☐</w:t>
            </w:r>
            <w:r w:rsidRPr="00C562E6">
              <w:rPr>
                <w:rFonts w:ascii="David" w:hAnsi="David" w:cs="David"/>
                <w:sz w:val="15"/>
                <w:rtl/>
              </w:rPr>
              <w:t xml:space="preserve"> </w:t>
            </w:r>
            <w:r w:rsidRPr="00C562E6">
              <w:rPr>
                <w:rFonts w:ascii="David" w:hAnsi="David" w:cs="David" w:hint="cs"/>
                <w:sz w:val="15"/>
                <w:rtl/>
              </w:rPr>
              <w:t>לא</w:t>
            </w:r>
          </w:p>
        </w:tc>
        <w:tc>
          <w:tcPr>
            <w:tcW w:w="3231" w:type="dxa"/>
          </w:tcPr>
          <w:p w14:paraId="060FF002" w14:textId="77777777" w:rsidR="00673E42" w:rsidRPr="00C562E6" w:rsidRDefault="00000000" w:rsidP="00C562E6">
            <w:pPr>
              <w:bidi/>
              <w:spacing w:line="360" w:lineRule="auto"/>
              <w:jc w:val="left"/>
              <w:rPr>
                <w:rFonts w:ascii="David" w:hAnsi="David" w:cs="David"/>
              </w:rPr>
            </w:pPr>
            <w:r w:rsidRPr="00C562E6">
              <w:rPr>
                <w:rFonts w:ascii="David" w:hAnsi="David" w:cs="David"/>
                <w:sz w:val="15"/>
                <w:rtl/>
              </w:rPr>
              <w:t>מזון, צריכה יומיומית, חלק מפנאי</w:t>
            </w:r>
          </w:p>
        </w:tc>
      </w:tr>
      <w:tr w:rsidR="00673E42" w:rsidRPr="00C562E6" w14:paraId="0E40A68E" w14:textId="77777777">
        <w:trPr>
          <w:jc w:val="right"/>
        </w:trPr>
        <w:tc>
          <w:tcPr>
            <w:tcW w:w="1757" w:type="dxa"/>
          </w:tcPr>
          <w:p w14:paraId="72367B6F" w14:textId="77777777" w:rsidR="00673E42" w:rsidRPr="000955CD" w:rsidRDefault="00000000" w:rsidP="00C562E6">
            <w:pPr>
              <w:bidi/>
              <w:spacing w:line="360" w:lineRule="auto"/>
              <w:jc w:val="left"/>
              <w:rPr>
                <w:rFonts w:ascii="David" w:hAnsi="David" w:cs="David"/>
                <w:b/>
                <w:bCs/>
              </w:rPr>
            </w:pPr>
            <w:r w:rsidRPr="000955CD">
              <w:rPr>
                <w:rFonts w:ascii="David" w:hAnsi="David" w:cs="David"/>
                <w:b/>
                <w:bCs/>
                <w:sz w:val="15"/>
                <w:rtl/>
              </w:rPr>
              <w:t>צרכים שאינם תלויי שהות</w:t>
            </w:r>
          </w:p>
        </w:tc>
        <w:tc>
          <w:tcPr>
            <w:tcW w:w="1304" w:type="dxa"/>
          </w:tcPr>
          <w:p w14:paraId="2F2A3847" w14:textId="77777777" w:rsidR="00673E42" w:rsidRPr="00C562E6" w:rsidRDefault="00673E42" w:rsidP="00C562E6">
            <w:pPr>
              <w:bidi/>
              <w:spacing w:line="360" w:lineRule="auto"/>
              <w:jc w:val="left"/>
              <w:rPr>
                <w:rFonts w:ascii="David" w:hAnsi="David" w:cs="David"/>
              </w:rPr>
            </w:pPr>
          </w:p>
        </w:tc>
        <w:tc>
          <w:tcPr>
            <w:tcW w:w="1360" w:type="dxa"/>
          </w:tcPr>
          <w:p w14:paraId="01BDC574" w14:textId="77777777" w:rsidR="00673E42" w:rsidRPr="00C562E6" w:rsidRDefault="00000000" w:rsidP="00C562E6">
            <w:pPr>
              <w:bidi/>
              <w:spacing w:line="360" w:lineRule="auto"/>
              <w:jc w:val="left"/>
              <w:rPr>
                <w:rFonts w:ascii="David" w:hAnsi="David" w:cs="David"/>
              </w:rPr>
            </w:pPr>
            <w:r w:rsidRPr="00C562E6">
              <w:rPr>
                <w:rFonts w:ascii="David" w:hAnsi="David" w:cs="David"/>
                <w:sz w:val="15"/>
                <w:rtl/>
              </w:rPr>
              <w:t>לא תלוי שהות</w:t>
            </w:r>
          </w:p>
        </w:tc>
        <w:tc>
          <w:tcPr>
            <w:tcW w:w="1360" w:type="dxa"/>
          </w:tcPr>
          <w:p w14:paraId="684C9575" w14:textId="77777777" w:rsidR="00673E42" w:rsidRPr="00C562E6" w:rsidRDefault="00673E42" w:rsidP="00C562E6">
            <w:pPr>
              <w:bidi/>
              <w:spacing w:line="360" w:lineRule="auto"/>
              <w:jc w:val="left"/>
              <w:rPr>
                <w:rFonts w:ascii="David" w:hAnsi="David" w:cs="David"/>
              </w:rPr>
            </w:pPr>
          </w:p>
        </w:tc>
        <w:tc>
          <w:tcPr>
            <w:tcW w:w="1190" w:type="dxa"/>
          </w:tcPr>
          <w:p w14:paraId="5D0E8AB0" w14:textId="77777777" w:rsidR="00673E42" w:rsidRPr="00C562E6" w:rsidRDefault="00000000" w:rsidP="00C562E6">
            <w:pPr>
              <w:bidi/>
              <w:spacing w:line="360" w:lineRule="auto"/>
              <w:jc w:val="left"/>
              <w:rPr>
                <w:rFonts w:ascii="David" w:hAnsi="David" w:cs="David"/>
              </w:rPr>
            </w:pPr>
            <w:r w:rsidRPr="00C562E6">
              <w:rPr>
                <w:rFonts w:ascii="Segoe UI Symbol" w:hAnsi="Segoe UI Symbol" w:cs="Segoe UI Symbol" w:hint="cs"/>
                <w:sz w:val="15"/>
                <w:rtl/>
              </w:rPr>
              <w:t>☐</w:t>
            </w:r>
            <w:r w:rsidRPr="00C562E6">
              <w:rPr>
                <w:rFonts w:ascii="David" w:hAnsi="David" w:cs="David"/>
                <w:sz w:val="15"/>
                <w:rtl/>
              </w:rPr>
              <w:t xml:space="preserve"> </w:t>
            </w:r>
            <w:r w:rsidRPr="00C562E6">
              <w:rPr>
                <w:rFonts w:ascii="David" w:hAnsi="David" w:cs="David" w:hint="cs"/>
                <w:sz w:val="15"/>
                <w:rtl/>
              </w:rPr>
              <w:t>כן</w:t>
            </w:r>
            <w:r w:rsidRPr="00C562E6">
              <w:rPr>
                <w:rFonts w:ascii="David" w:hAnsi="David" w:cs="David"/>
                <w:sz w:val="15"/>
                <w:rtl/>
              </w:rPr>
              <w:t xml:space="preserve"> </w:t>
            </w:r>
            <w:r w:rsidRPr="00C562E6">
              <w:rPr>
                <w:rFonts w:ascii="Segoe UI Symbol" w:hAnsi="Segoe UI Symbol" w:cs="Segoe UI Symbol" w:hint="cs"/>
                <w:sz w:val="15"/>
                <w:rtl/>
              </w:rPr>
              <w:t>☐</w:t>
            </w:r>
            <w:r w:rsidRPr="00C562E6">
              <w:rPr>
                <w:rFonts w:ascii="David" w:hAnsi="David" w:cs="David"/>
                <w:sz w:val="15"/>
                <w:rtl/>
              </w:rPr>
              <w:t xml:space="preserve"> </w:t>
            </w:r>
            <w:r w:rsidRPr="00C562E6">
              <w:rPr>
                <w:rFonts w:ascii="David" w:hAnsi="David" w:cs="David" w:hint="cs"/>
                <w:sz w:val="15"/>
                <w:rtl/>
              </w:rPr>
              <w:t>לא</w:t>
            </w:r>
          </w:p>
        </w:tc>
        <w:tc>
          <w:tcPr>
            <w:tcW w:w="3231" w:type="dxa"/>
          </w:tcPr>
          <w:p w14:paraId="11EB62F9" w14:textId="77777777" w:rsidR="00673E42" w:rsidRPr="00C562E6" w:rsidRDefault="00000000" w:rsidP="00C562E6">
            <w:pPr>
              <w:bidi/>
              <w:spacing w:line="360" w:lineRule="auto"/>
              <w:jc w:val="left"/>
              <w:rPr>
                <w:rFonts w:ascii="David" w:hAnsi="David" w:cs="David"/>
              </w:rPr>
            </w:pPr>
            <w:r w:rsidRPr="00C562E6">
              <w:rPr>
                <w:rFonts w:ascii="David" w:hAnsi="David" w:cs="David"/>
                <w:sz w:val="15"/>
                <w:rtl/>
              </w:rPr>
              <w:t>ביגוד, ציוד, חלק מחינוך ובריאות</w:t>
            </w:r>
          </w:p>
        </w:tc>
      </w:tr>
      <w:tr w:rsidR="00673E42" w:rsidRPr="00C562E6" w14:paraId="491164F3" w14:textId="77777777">
        <w:trPr>
          <w:jc w:val="right"/>
        </w:trPr>
        <w:tc>
          <w:tcPr>
            <w:tcW w:w="1757" w:type="dxa"/>
          </w:tcPr>
          <w:p w14:paraId="61423C9F" w14:textId="77777777" w:rsidR="00673E42" w:rsidRPr="000955CD" w:rsidRDefault="00000000" w:rsidP="00C562E6">
            <w:pPr>
              <w:bidi/>
              <w:spacing w:line="360" w:lineRule="auto"/>
              <w:jc w:val="left"/>
              <w:rPr>
                <w:rFonts w:ascii="David" w:hAnsi="David" w:cs="David"/>
                <w:b/>
                <w:bCs/>
              </w:rPr>
            </w:pPr>
            <w:r w:rsidRPr="000955CD">
              <w:rPr>
                <w:rFonts w:ascii="David" w:hAnsi="David" w:cs="David"/>
                <w:b/>
                <w:bCs/>
                <w:sz w:val="15"/>
                <w:rtl/>
              </w:rPr>
              <w:t>מדור ילדים</w:t>
            </w:r>
          </w:p>
        </w:tc>
        <w:tc>
          <w:tcPr>
            <w:tcW w:w="1304" w:type="dxa"/>
          </w:tcPr>
          <w:p w14:paraId="451C91F4" w14:textId="77777777" w:rsidR="00673E42" w:rsidRPr="00C562E6" w:rsidRDefault="00673E42" w:rsidP="00C562E6">
            <w:pPr>
              <w:bidi/>
              <w:spacing w:line="360" w:lineRule="auto"/>
              <w:jc w:val="left"/>
              <w:rPr>
                <w:rFonts w:ascii="David" w:hAnsi="David" w:cs="David"/>
              </w:rPr>
            </w:pPr>
          </w:p>
        </w:tc>
        <w:tc>
          <w:tcPr>
            <w:tcW w:w="1360" w:type="dxa"/>
          </w:tcPr>
          <w:p w14:paraId="74181095" w14:textId="77777777" w:rsidR="00673E42" w:rsidRPr="00C562E6" w:rsidRDefault="00000000" w:rsidP="00C562E6">
            <w:pPr>
              <w:bidi/>
              <w:spacing w:line="360" w:lineRule="auto"/>
              <w:jc w:val="left"/>
              <w:rPr>
                <w:rFonts w:ascii="David" w:hAnsi="David" w:cs="David"/>
              </w:rPr>
            </w:pPr>
            <w:r w:rsidRPr="00C562E6">
              <w:rPr>
                <w:rFonts w:ascii="David" w:hAnsi="David" w:cs="David"/>
                <w:sz w:val="15"/>
                <w:rtl/>
              </w:rPr>
              <w:t>מדור</w:t>
            </w:r>
          </w:p>
        </w:tc>
        <w:tc>
          <w:tcPr>
            <w:tcW w:w="1360" w:type="dxa"/>
          </w:tcPr>
          <w:p w14:paraId="5A412741" w14:textId="77777777" w:rsidR="00673E42" w:rsidRPr="00C562E6" w:rsidRDefault="00673E42" w:rsidP="00C562E6">
            <w:pPr>
              <w:bidi/>
              <w:spacing w:line="360" w:lineRule="auto"/>
              <w:jc w:val="left"/>
              <w:rPr>
                <w:rFonts w:ascii="David" w:hAnsi="David" w:cs="David"/>
              </w:rPr>
            </w:pPr>
          </w:p>
        </w:tc>
        <w:tc>
          <w:tcPr>
            <w:tcW w:w="1190" w:type="dxa"/>
          </w:tcPr>
          <w:p w14:paraId="108BBDA9" w14:textId="77777777" w:rsidR="00673E42" w:rsidRPr="00C562E6" w:rsidRDefault="00000000" w:rsidP="00C562E6">
            <w:pPr>
              <w:bidi/>
              <w:spacing w:line="360" w:lineRule="auto"/>
              <w:jc w:val="left"/>
              <w:rPr>
                <w:rFonts w:ascii="David" w:hAnsi="David" w:cs="David"/>
              </w:rPr>
            </w:pPr>
            <w:r w:rsidRPr="00C562E6">
              <w:rPr>
                <w:rFonts w:ascii="Segoe UI Symbol" w:hAnsi="Segoe UI Symbol" w:cs="Segoe UI Symbol" w:hint="cs"/>
                <w:sz w:val="15"/>
                <w:rtl/>
              </w:rPr>
              <w:t>☐</w:t>
            </w:r>
            <w:r w:rsidRPr="00C562E6">
              <w:rPr>
                <w:rFonts w:ascii="David" w:hAnsi="David" w:cs="David"/>
                <w:sz w:val="15"/>
                <w:rtl/>
              </w:rPr>
              <w:t xml:space="preserve"> </w:t>
            </w:r>
            <w:r w:rsidRPr="00C562E6">
              <w:rPr>
                <w:rFonts w:ascii="David" w:hAnsi="David" w:cs="David" w:hint="cs"/>
                <w:sz w:val="15"/>
                <w:rtl/>
              </w:rPr>
              <w:t>כן</w:t>
            </w:r>
            <w:r w:rsidRPr="00C562E6">
              <w:rPr>
                <w:rFonts w:ascii="David" w:hAnsi="David" w:cs="David"/>
                <w:sz w:val="15"/>
                <w:rtl/>
              </w:rPr>
              <w:t xml:space="preserve"> </w:t>
            </w:r>
            <w:r w:rsidRPr="00C562E6">
              <w:rPr>
                <w:rFonts w:ascii="Segoe UI Symbol" w:hAnsi="Segoe UI Symbol" w:cs="Segoe UI Symbol" w:hint="cs"/>
                <w:sz w:val="15"/>
                <w:rtl/>
              </w:rPr>
              <w:t>☐</w:t>
            </w:r>
            <w:r w:rsidRPr="00C562E6">
              <w:rPr>
                <w:rFonts w:ascii="David" w:hAnsi="David" w:cs="David"/>
                <w:sz w:val="15"/>
                <w:rtl/>
              </w:rPr>
              <w:t xml:space="preserve"> </w:t>
            </w:r>
            <w:r w:rsidRPr="00C562E6">
              <w:rPr>
                <w:rFonts w:ascii="David" w:hAnsi="David" w:cs="David" w:hint="cs"/>
                <w:sz w:val="15"/>
                <w:rtl/>
              </w:rPr>
              <w:t>לא</w:t>
            </w:r>
          </w:p>
        </w:tc>
        <w:tc>
          <w:tcPr>
            <w:tcW w:w="3231" w:type="dxa"/>
          </w:tcPr>
          <w:p w14:paraId="5BF7B617" w14:textId="77777777" w:rsidR="00673E42" w:rsidRPr="00C562E6" w:rsidRDefault="00000000" w:rsidP="00C562E6">
            <w:pPr>
              <w:bidi/>
              <w:spacing w:line="360" w:lineRule="auto"/>
              <w:jc w:val="left"/>
              <w:rPr>
                <w:rFonts w:ascii="David" w:hAnsi="David" w:cs="David"/>
              </w:rPr>
            </w:pPr>
            <w:r w:rsidRPr="00C562E6">
              <w:rPr>
                <w:rFonts w:ascii="David" w:hAnsi="David" w:cs="David"/>
                <w:sz w:val="15"/>
                <w:rtl/>
              </w:rPr>
              <w:t>שכירות / משכנתא סבירה וחלק יחסי</w:t>
            </w:r>
          </w:p>
        </w:tc>
      </w:tr>
      <w:tr w:rsidR="00673E42" w:rsidRPr="00C562E6" w14:paraId="4CDA08E4" w14:textId="77777777">
        <w:trPr>
          <w:jc w:val="right"/>
        </w:trPr>
        <w:tc>
          <w:tcPr>
            <w:tcW w:w="1757" w:type="dxa"/>
          </w:tcPr>
          <w:p w14:paraId="3B5A9AE4" w14:textId="77777777" w:rsidR="00673E42" w:rsidRPr="000955CD" w:rsidRDefault="00000000" w:rsidP="00C562E6">
            <w:pPr>
              <w:bidi/>
              <w:spacing w:line="360" w:lineRule="auto"/>
              <w:jc w:val="left"/>
              <w:rPr>
                <w:rFonts w:ascii="David" w:hAnsi="David" w:cs="David"/>
                <w:b/>
                <w:bCs/>
              </w:rPr>
            </w:pPr>
            <w:r w:rsidRPr="000955CD">
              <w:rPr>
                <w:rFonts w:ascii="David" w:hAnsi="David" w:cs="David"/>
                <w:b/>
                <w:bCs/>
                <w:sz w:val="15"/>
                <w:rtl/>
              </w:rPr>
              <w:t>אחזקת מדור</w:t>
            </w:r>
          </w:p>
        </w:tc>
        <w:tc>
          <w:tcPr>
            <w:tcW w:w="1304" w:type="dxa"/>
          </w:tcPr>
          <w:p w14:paraId="1DF4E3CA" w14:textId="77777777" w:rsidR="00673E42" w:rsidRPr="00C562E6" w:rsidRDefault="00673E42" w:rsidP="00C562E6">
            <w:pPr>
              <w:bidi/>
              <w:spacing w:line="360" w:lineRule="auto"/>
              <w:jc w:val="left"/>
              <w:rPr>
                <w:rFonts w:ascii="David" w:hAnsi="David" w:cs="David"/>
              </w:rPr>
            </w:pPr>
          </w:p>
        </w:tc>
        <w:tc>
          <w:tcPr>
            <w:tcW w:w="1360" w:type="dxa"/>
          </w:tcPr>
          <w:p w14:paraId="56D37062" w14:textId="77777777" w:rsidR="00673E42" w:rsidRPr="00C562E6" w:rsidRDefault="00000000" w:rsidP="00C562E6">
            <w:pPr>
              <w:bidi/>
              <w:spacing w:line="360" w:lineRule="auto"/>
              <w:jc w:val="left"/>
              <w:rPr>
                <w:rFonts w:ascii="David" w:hAnsi="David" w:cs="David"/>
              </w:rPr>
            </w:pPr>
            <w:r w:rsidRPr="00C562E6">
              <w:rPr>
                <w:rFonts w:ascii="David" w:hAnsi="David" w:cs="David"/>
                <w:sz w:val="15"/>
                <w:rtl/>
              </w:rPr>
              <w:t>מדור</w:t>
            </w:r>
          </w:p>
        </w:tc>
        <w:tc>
          <w:tcPr>
            <w:tcW w:w="1360" w:type="dxa"/>
          </w:tcPr>
          <w:p w14:paraId="088B3BB1" w14:textId="77777777" w:rsidR="00673E42" w:rsidRPr="00C562E6" w:rsidRDefault="00673E42" w:rsidP="00C562E6">
            <w:pPr>
              <w:bidi/>
              <w:spacing w:line="360" w:lineRule="auto"/>
              <w:jc w:val="left"/>
              <w:rPr>
                <w:rFonts w:ascii="David" w:hAnsi="David" w:cs="David"/>
              </w:rPr>
            </w:pPr>
          </w:p>
        </w:tc>
        <w:tc>
          <w:tcPr>
            <w:tcW w:w="1190" w:type="dxa"/>
          </w:tcPr>
          <w:p w14:paraId="607DB1D7" w14:textId="77777777" w:rsidR="00673E42" w:rsidRPr="00C562E6" w:rsidRDefault="00000000" w:rsidP="00C562E6">
            <w:pPr>
              <w:bidi/>
              <w:spacing w:line="360" w:lineRule="auto"/>
              <w:jc w:val="left"/>
              <w:rPr>
                <w:rFonts w:ascii="David" w:hAnsi="David" w:cs="David"/>
              </w:rPr>
            </w:pPr>
            <w:r w:rsidRPr="00C562E6">
              <w:rPr>
                <w:rFonts w:ascii="Segoe UI Symbol" w:hAnsi="Segoe UI Symbol" w:cs="Segoe UI Symbol" w:hint="cs"/>
                <w:sz w:val="15"/>
                <w:rtl/>
              </w:rPr>
              <w:t>☐</w:t>
            </w:r>
            <w:r w:rsidRPr="00C562E6">
              <w:rPr>
                <w:rFonts w:ascii="David" w:hAnsi="David" w:cs="David"/>
                <w:sz w:val="15"/>
                <w:rtl/>
              </w:rPr>
              <w:t xml:space="preserve"> </w:t>
            </w:r>
            <w:r w:rsidRPr="00C562E6">
              <w:rPr>
                <w:rFonts w:ascii="David" w:hAnsi="David" w:cs="David" w:hint="cs"/>
                <w:sz w:val="15"/>
                <w:rtl/>
              </w:rPr>
              <w:t>כן</w:t>
            </w:r>
            <w:r w:rsidRPr="00C562E6">
              <w:rPr>
                <w:rFonts w:ascii="David" w:hAnsi="David" w:cs="David"/>
                <w:sz w:val="15"/>
                <w:rtl/>
              </w:rPr>
              <w:t xml:space="preserve"> </w:t>
            </w:r>
            <w:r w:rsidRPr="00C562E6">
              <w:rPr>
                <w:rFonts w:ascii="Segoe UI Symbol" w:hAnsi="Segoe UI Symbol" w:cs="Segoe UI Symbol" w:hint="cs"/>
                <w:sz w:val="15"/>
                <w:rtl/>
              </w:rPr>
              <w:t>☐</w:t>
            </w:r>
            <w:r w:rsidRPr="00C562E6">
              <w:rPr>
                <w:rFonts w:ascii="David" w:hAnsi="David" w:cs="David"/>
                <w:sz w:val="15"/>
                <w:rtl/>
              </w:rPr>
              <w:t xml:space="preserve"> </w:t>
            </w:r>
            <w:r w:rsidRPr="00C562E6">
              <w:rPr>
                <w:rFonts w:ascii="David" w:hAnsi="David" w:cs="David" w:hint="cs"/>
                <w:sz w:val="15"/>
                <w:rtl/>
              </w:rPr>
              <w:t>לא</w:t>
            </w:r>
          </w:p>
        </w:tc>
        <w:tc>
          <w:tcPr>
            <w:tcW w:w="3231" w:type="dxa"/>
          </w:tcPr>
          <w:p w14:paraId="511C7C51" w14:textId="77777777" w:rsidR="00673E42" w:rsidRPr="00C562E6" w:rsidRDefault="00000000" w:rsidP="00C562E6">
            <w:pPr>
              <w:bidi/>
              <w:spacing w:line="360" w:lineRule="auto"/>
              <w:jc w:val="left"/>
              <w:rPr>
                <w:rFonts w:ascii="David" w:hAnsi="David" w:cs="David"/>
              </w:rPr>
            </w:pPr>
            <w:r w:rsidRPr="00C562E6">
              <w:rPr>
                <w:rFonts w:ascii="David" w:hAnsi="David" w:cs="David"/>
                <w:sz w:val="15"/>
                <w:rtl/>
              </w:rPr>
              <w:t>ארנונה, חשמל, מים, ועד, גז</w:t>
            </w:r>
          </w:p>
        </w:tc>
      </w:tr>
      <w:tr w:rsidR="00673E42" w:rsidRPr="00C562E6" w14:paraId="5BED5F26" w14:textId="77777777">
        <w:trPr>
          <w:jc w:val="right"/>
        </w:trPr>
        <w:tc>
          <w:tcPr>
            <w:tcW w:w="1757" w:type="dxa"/>
          </w:tcPr>
          <w:p w14:paraId="6393E805" w14:textId="77777777" w:rsidR="00673E42" w:rsidRPr="000955CD" w:rsidRDefault="00000000" w:rsidP="00C562E6">
            <w:pPr>
              <w:bidi/>
              <w:spacing w:line="360" w:lineRule="auto"/>
              <w:jc w:val="left"/>
              <w:rPr>
                <w:rFonts w:ascii="David" w:hAnsi="David" w:cs="David"/>
                <w:b/>
                <w:bCs/>
              </w:rPr>
            </w:pPr>
            <w:r w:rsidRPr="000955CD">
              <w:rPr>
                <w:rFonts w:ascii="David" w:hAnsi="David" w:cs="David"/>
                <w:b/>
                <w:bCs/>
                <w:sz w:val="15"/>
                <w:rtl/>
              </w:rPr>
              <w:t>חינוך שוטף</w:t>
            </w:r>
          </w:p>
        </w:tc>
        <w:tc>
          <w:tcPr>
            <w:tcW w:w="1304" w:type="dxa"/>
          </w:tcPr>
          <w:p w14:paraId="3C38F5D0" w14:textId="77777777" w:rsidR="00673E42" w:rsidRPr="00C562E6" w:rsidRDefault="00673E42" w:rsidP="00C562E6">
            <w:pPr>
              <w:bidi/>
              <w:spacing w:line="360" w:lineRule="auto"/>
              <w:jc w:val="left"/>
              <w:rPr>
                <w:rFonts w:ascii="David" w:hAnsi="David" w:cs="David"/>
              </w:rPr>
            </w:pPr>
          </w:p>
        </w:tc>
        <w:tc>
          <w:tcPr>
            <w:tcW w:w="1360" w:type="dxa"/>
          </w:tcPr>
          <w:p w14:paraId="703AF8E9" w14:textId="77777777" w:rsidR="00673E42" w:rsidRPr="00C562E6" w:rsidRDefault="00000000" w:rsidP="00C562E6">
            <w:pPr>
              <w:bidi/>
              <w:spacing w:line="360" w:lineRule="auto"/>
              <w:jc w:val="left"/>
              <w:rPr>
                <w:rFonts w:ascii="David" w:hAnsi="David" w:cs="David"/>
              </w:rPr>
            </w:pPr>
            <w:r w:rsidRPr="00C562E6">
              <w:rPr>
                <w:rFonts w:ascii="David" w:hAnsi="David" w:cs="David"/>
                <w:sz w:val="15"/>
                <w:rtl/>
              </w:rPr>
              <w:t>לבדיקה</w:t>
            </w:r>
          </w:p>
        </w:tc>
        <w:tc>
          <w:tcPr>
            <w:tcW w:w="1360" w:type="dxa"/>
          </w:tcPr>
          <w:p w14:paraId="216C065F" w14:textId="77777777" w:rsidR="00673E42" w:rsidRPr="00C562E6" w:rsidRDefault="00673E42" w:rsidP="00C562E6">
            <w:pPr>
              <w:bidi/>
              <w:spacing w:line="360" w:lineRule="auto"/>
              <w:jc w:val="left"/>
              <w:rPr>
                <w:rFonts w:ascii="David" w:hAnsi="David" w:cs="David"/>
              </w:rPr>
            </w:pPr>
          </w:p>
        </w:tc>
        <w:tc>
          <w:tcPr>
            <w:tcW w:w="1190" w:type="dxa"/>
          </w:tcPr>
          <w:p w14:paraId="483D2A93" w14:textId="77777777" w:rsidR="00673E42" w:rsidRPr="00C562E6" w:rsidRDefault="00000000" w:rsidP="00C562E6">
            <w:pPr>
              <w:bidi/>
              <w:spacing w:line="360" w:lineRule="auto"/>
              <w:jc w:val="left"/>
              <w:rPr>
                <w:rFonts w:ascii="David" w:hAnsi="David" w:cs="David"/>
              </w:rPr>
            </w:pPr>
            <w:r w:rsidRPr="00C562E6">
              <w:rPr>
                <w:rFonts w:ascii="Segoe UI Symbol" w:hAnsi="Segoe UI Symbol" w:cs="Segoe UI Symbol" w:hint="cs"/>
                <w:sz w:val="15"/>
                <w:rtl/>
              </w:rPr>
              <w:t>☐</w:t>
            </w:r>
            <w:r w:rsidRPr="00C562E6">
              <w:rPr>
                <w:rFonts w:ascii="David" w:hAnsi="David" w:cs="David"/>
                <w:sz w:val="15"/>
                <w:rtl/>
              </w:rPr>
              <w:t xml:space="preserve"> </w:t>
            </w:r>
            <w:r w:rsidRPr="00C562E6">
              <w:rPr>
                <w:rFonts w:ascii="David" w:hAnsi="David" w:cs="David" w:hint="cs"/>
                <w:sz w:val="15"/>
                <w:rtl/>
              </w:rPr>
              <w:t>כן</w:t>
            </w:r>
            <w:r w:rsidRPr="00C562E6">
              <w:rPr>
                <w:rFonts w:ascii="David" w:hAnsi="David" w:cs="David"/>
                <w:sz w:val="15"/>
                <w:rtl/>
              </w:rPr>
              <w:t xml:space="preserve"> </w:t>
            </w:r>
            <w:r w:rsidRPr="00C562E6">
              <w:rPr>
                <w:rFonts w:ascii="Segoe UI Symbol" w:hAnsi="Segoe UI Symbol" w:cs="Segoe UI Symbol" w:hint="cs"/>
                <w:sz w:val="15"/>
                <w:rtl/>
              </w:rPr>
              <w:t>☐</w:t>
            </w:r>
            <w:r w:rsidRPr="00C562E6">
              <w:rPr>
                <w:rFonts w:ascii="David" w:hAnsi="David" w:cs="David"/>
                <w:sz w:val="15"/>
                <w:rtl/>
              </w:rPr>
              <w:t xml:space="preserve"> </w:t>
            </w:r>
            <w:r w:rsidRPr="00C562E6">
              <w:rPr>
                <w:rFonts w:ascii="David" w:hAnsi="David" w:cs="David" w:hint="cs"/>
                <w:sz w:val="15"/>
                <w:rtl/>
              </w:rPr>
              <w:t>לא</w:t>
            </w:r>
          </w:p>
        </w:tc>
        <w:tc>
          <w:tcPr>
            <w:tcW w:w="3231" w:type="dxa"/>
          </w:tcPr>
          <w:p w14:paraId="6D972EDA" w14:textId="77777777" w:rsidR="00673E42" w:rsidRPr="00C562E6" w:rsidRDefault="00000000" w:rsidP="00C562E6">
            <w:pPr>
              <w:bidi/>
              <w:spacing w:line="360" w:lineRule="auto"/>
              <w:jc w:val="left"/>
              <w:rPr>
                <w:rFonts w:ascii="David" w:hAnsi="David" w:cs="David"/>
              </w:rPr>
            </w:pPr>
            <w:r w:rsidRPr="00C562E6">
              <w:rPr>
                <w:rFonts w:ascii="David" w:hAnsi="David" w:cs="David"/>
                <w:sz w:val="15"/>
                <w:rtl/>
              </w:rPr>
              <w:t>צהרון, תשלומים, ספרים</w:t>
            </w:r>
          </w:p>
        </w:tc>
      </w:tr>
      <w:tr w:rsidR="00673E42" w:rsidRPr="00C562E6" w14:paraId="7CF00F62" w14:textId="77777777">
        <w:trPr>
          <w:jc w:val="right"/>
        </w:trPr>
        <w:tc>
          <w:tcPr>
            <w:tcW w:w="1757" w:type="dxa"/>
          </w:tcPr>
          <w:p w14:paraId="3C681BAF" w14:textId="77777777" w:rsidR="00673E42" w:rsidRPr="000955CD" w:rsidRDefault="00000000" w:rsidP="00C562E6">
            <w:pPr>
              <w:bidi/>
              <w:spacing w:line="360" w:lineRule="auto"/>
              <w:jc w:val="left"/>
              <w:rPr>
                <w:rFonts w:ascii="David" w:hAnsi="David" w:cs="David"/>
                <w:b/>
                <w:bCs/>
              </w:rPr>
            </w:pPr>
            <w:r w:rsidRPr="000955CD">
              <w:rPr>
                <w:rFonts w:ascii="David" w:hAnsi="David" w:cs="David"/>
                <w:b/>
                <w:bCs/>
                <w:sz w:val="15"/>
                <w:rtl/>
              </w:rPr>
              <w:t>בריאות שוטפת</w:t>
            </w:r>
          </w:p>
        </w:tc>
        <w:tc>
          <w:tcPr>
            <w:tcW w:w="1304" w:type="dxa"/>
          </w:tcPr>
          <w:p w14:paraId="00FACB1D" w14:textId="77777777" w:rsidR="00673E42" w:rsidRPr="00C562E6" w:rsidRDefault="00673E42" w:rsidP="00C562E6">
            <w:pPr>
              <w:bidi/>
              <w:spacing w:line="360" w:lineRule="auto"/>
              <w:jc w:val="left"/>
              <w:rPr>
                <w:rFonts w:ascii="David" w:hAnsi="David" w:cs="David"/>
              </w:rPr>
            </w:pPr>
          </w:p>
        </w:tc>
        <w:tc>
          <w:tcPr>
            <w:tcW w:w="1360" w:type="dxa"/>
          </w:tcPr>
          <w:p w14:paraId="304ED667" w14:textId="77777777" w:rsidR="00673E42" w:rsidRPr="00C562E6" w:rsidRDefault="00000000" w:rsidP="00C562E6">
            <w:pPr>
              <w:bidi/>
              <w:spacing w:line="360" w:lineRule="auto"/>
              <w:jc w:val="left"/>
              <w:rPr>
                <w:rFonts w:ascii="David" w:hAnsi="David" w:cs="David"/>
              </w:rPr>
            </w:pPr>
            <w:r w:rsidRPr="00C562E6">
              <w:rPr>
                <w:rFonts w:ascii="David" w:hAnsi="David" w:cs="David"/>
                <w:sz w:val="15"/>
                <w:rtl/>
              </w:rPr>
              <w:t>לבדיקה</w:t>
            </w:r>
          </w:p>
        </w:tc>
        <w:tc>
          <w:tcPr>
            <w:tcW w:w="1360" w:type="dxa"/>
          </w:tcPr>
          <w:p w14:paraId="5B83F01B" w14:textId="77777777" w:rsidR="00673E42" w:rsidRPr="00C562E6" w:rsidRDefault="00673E42" w:rsidP="00C562E6">
            <w:pPr>
              <w:bidi/>
              <w:spacing w:line="360" w:lineRule="auto"/>
              <w:jc w:val="left"/>
              <w:rPr>
                <w:rFonts w:ascii="David" w:hAnsi="David" w:cs="David"/>
              </w:rPr>
            </w:pPr>
          </w:p>
        </w:tc>
        <w:tc>
          <w:tcPr>
            <w:tcW w:w="1190" w:type="dxa"/>
          </w:tcPr>
          <w:p w14:paraId="6F9F141C" w14:textId="77777777" w:rsidR="00673E42" w:rsidRPr="00C562E6" w:rsidRDefault="00000000" w:rsidP="00C562E6">
            <w:pPr>
              <w:bidi/>
              <w:spacing w:line="360" w:lineRule="auto"/>
              <w:jc w:val="left"/>
              <w:rPr>
                <w:rFonts w:ascii="David" w:hAnsi="David" w:cs="David"/>
              </w:rPr>
            </w:pPr>
            <w:r w:rsidRPr="00C562E6">
              <w:rPr>
                <w:rFonts w:ascii="Segoe UI Symbol" w:hAnsi="Segoe UI Symbol" w:cs="Segoe UI Symbol" w:hint="cs"/>
                <w:sz w:val="15"/>
                <w:rtl/>
              </w:rPr>
              <w:t>☐</w:t>
            </w:r>
            <w:r w:rsidRPr="00C562E6">
              <w:rPr>
                <w:rFonts w:ascii="David" w:hAnsi="David" w:cs="David"/>
                <w:sz w:val="15"/>
                <w:rtl/>
              </w:rPr>
              <w:t xml:space="preserve"> </w:t>
            </w:r>
            <w:r w:rsidRPr="00C562E6">
              <w:rPr>
                <w:rFonts w:ascii="David" w:hAnsi="David" w:cs="David" w:hint="cs"/>
                <w:sz w:val="15"/>
                <w:rtl/>
              </w:rPr>
              <w:t>כן</w:t>
            </w:r>
            <w:r w:rsidRPr="00C562E6">
              <w:rPr>
                <w:rFonts w:ascii="David" w:hAnsi="David" w:cs="David"/>
                <w:sz w:val="15"/>
                <w:rtl/>
              </w:rPr>
              <w:t xml:space="preserve"> </w:t>
            </w:r>
            <w:r w:rsidRPr="00C562E6">
              <w:rPr>
                <w:rFonts w:ascii="Segoe UI Symbol" w:hAnsi="Segoe UI Symbol" w:cs="Segoe UI Symbol" w:hint="cs"/>
                <w:sz w:val="15"/>
                <w:rtl/>
              </w:rPr>
              <w:t>☐</w:t>
            </w:r>
            <w:r w:rsidRPr="00C562E6">
              <w:rPr>
                <w:rFonts w:ascii="David" w:hAnsi="David" w:cs="David"/>
                <w:sz w:val="15"/>
                <w:rtl/>
              </w:rPr>
              <w:t xml:space="preserve"> </w:t>
            </w:r>
            <w:r w:rsidRPr="00C562E6">
              <w:rPr>
                <w:rFonts w:ascii="David" w:hAnsi="David" w:cs="David" w:hint="cs"/>
                <w:sz w:val="15"/>
                <w:rtl/>
              </w:rPr>
              <w:t>לא</w:t>
            </w:r>
          </w:p>
        </w:tc>
        <w:tc>
          <w:tcPr>
            <w:tcW w:w="3231" w:type="dxa"/>
          </w:tcPr>
          <w:p w14:paraId="44D365AA" w14:textId="77777777" w:rsidR="00673E42" w:rsidRPr="00C562E6" w:rsidRDefault="00000000" w:rsidP="00C562E6">
            <w:pPr>
              <w:bidi/>
              <w:spacing w:line="360" w:lineRule="auto"/>
              <w:jc w:val="left"/>
              <w:rPr>
                <w:rFonts w:ascii="David" w:hAnsi="David" w:cs="David"/>
              </w:rPr>
            </w:pPr>
            <w:r w:rsidRPr="00C562E6">
              <w:rPr>
                <w:rFonts w:ascii="David" w:hAnsi="David" w:cs="David"/>
                <w:sz w:val="15"/>
                <w:rtl/>
              </w:rPr>
              <w:t>תרופות, ביטוחים, טיפולים קבועים</w:t>
            </w:r>
          </w:p>
        </w:tc>
      </w:tr>
      <w:tr w:rsidR="00673E42" w:rsidRPr="00C562E6" w14:paraId="42299B32" w14:textId="77777777">
        <w:trPr>
          <w:jc w:val="right"/>
        </w:trPr>
        <w:tc>
          <w:tcPr>
            <w:tcW w:w="1757" w:type="dxa"/>
          </w:tcPr>
          <w:p w14:paraId="208B20A2" w14:textId="77777777" w:rsidR="00673E42" w:rsidRPr="000955CD" w:rsidRDefault="00000000" w:rsidP="00C562E6">
            <w:pPr>
              <w:bidi/>
              <w:spacing w:line="360" w:lineRule="auto"/>
              <w:jc w:val="left"/>
              <w:rPr>
                <w:rFonts w:ascii="David" w:hAnsi="David" w:cs="David"/>
                <w:b/>
                <w:bCs/>
              </w:rPr>
            </w:pPr>
            <w:r w:rsidRPr="000955CD">
              <w:rPr>
                <w:rFonts w:ascii="David" w:hAnsi="David" w:cs="David"/>
                <w:b/>
                <w:bCs/>
                <w:sz w:val="15"/>
                <w:rtl/>
              </w:rPr>
              <w:t>הוצאות מיוחדות ממוצעות</w:t>
            </w:r>
          </w:p>
        </w:tc>
        <w:tc>
          <w:tcPr>
            <w:tcW w:w="1304" w:type="dxa"/>
          </w:tcPr>
          <w:p w14:paraId="146FAE69" w14:textId="77777777" w:rsidR="00673E42" w:rsidRPr="00C562E6" w:rsidRDefault="00673E42" w:rsidP="00C562E6">
            <w:pPr>
              <w:bidi/>
              <w:spacing w:line="360" w:lineRule="auto"/>
              <w:jc w:val="left"/>
              <w:rPr>
                <w:rFonts w:ascii="David" w:hAnsi="David" w:cs="David"/>
              </w:rPr>
            </w:pPr>
          </w:p>
        </w:tc>
        <w:tc>
          <w:tcPr>
            <w:tcW w:w="1360" w:type="dxa"/>
          </w:tcPr>
          <w:p w14:paraId="1B82B788" w14:textId="77777777" w:rsidR="00673E42" w:rsidRPr="00C562E6" w:rsidRDefault="00000000" w:rsidP="00C562E6">
            <w:pPr>
              <w:bidi/>
              <w:spacing w:line="360" w:lineRule="auto"/>
              <w:jc w:val="left"/>
              <w:rPr>
                <w:rFonts w:ascii="David" w:hAnsi="David" w:cs="David"/>
              </w:rPr>
            </w:pPr>
            <w:r w:rsidRPr="00C562E6">
              <w:rPr>
                <w:rFonts w:ascii="David" w:hAnsi="David" w:cs="David"/>
                <w:sz w:val="15"/>
                <w:rtl/>
              </w:rPr>
              <w:t>חריג</w:t>
            </w:r>
          </w:p>
        </w:tc>
        <w:tc>
          <w:tcPr>
            <w:tcW w:w="1360" w:type="dxa"/>
          </w:tcPr>
          <w:p w14:paraId="00C79787" w14:textId="77777777" w:rsidR="00673E42" w:rsidRPr="00C562E6" w:rsidRDefault="00673E42" w:rsidP="00C562E6">
            <w:pPr>
              <w:bidi/>
              <w:spacing w:line="360" w:lineRule="auto"/>
              <w:jc w:val="left"/>
              <w:rPr>
                <w:rFonts w:ascii="David" w:hAnsi="David" w:cs="David"/>
              </w:rPr>
            </w:pPr>
          </w:p>
        </w:tc>
        <w:tc>
          <w:tcPr>
            <w:tcW w:w="1190" w:type="dxa"/>
          </w:tcPr>
          <w:p w14:paraId="040CD596" w14:textId="77777777" w:rsidR="00673E42" w:rsidRPr="00C562E6" w:rsidRDefault="00000000" w:rsidP="00C562E6">
            <w:pPr>
              <w:bidi/>
              <w:spacing w:line="360" w:lineRule="auto"/>
              <w:jc w:val="left"/>
              <w:rPr>
                <w:rFonts w:ascii="David" w:hAnsi="David" w:cs="David"/>
              </w:rPr>
            </w:pPr>
            <w:r w:rsidRPr="00C562E6">
              <w:rPr>
                <w:rFonts w:ascii="Segoe UI Symbol" w:hAnsi="Segoe UI Symbol" w:cs="Segoe UI Symbol" w:hint="cs"/>
                <w:sz w:val="15"/>
                <w:rtl/>
              </w:rPr>
              <w:t>☐</w:t>
            </w:r>
            <w:r w:rsidRPr="00C562E6">
              <w:rPr>
                <w:rFonts w:ascii="David" w:hAnsi="David" w:cs="David"/>
                <w:sz w:val="15"/>
                <w:rtl/>
              </w:rPr>
              <w:t xml:space="preserve"> </w:t>
            </w:r>
            <w:r w:rsidRPr="00C562E6">
              <w:rPr>
                <w:rFonts w:ascii="David" w:hAnsi="David" w:cs="David" w:hint="cs"/>
                <w:sz w:val="15"/>
                <w:rtl/>
              </w:rPr>
              <w:t>כן</w:t>
            </w:r>
            <w:r w:rsidRPr="00C562E6">
              <w:rPr>
                <w:rFonts w:ascii="David" w:hAnsi="David" w:cs="David"/>
                <w:sz w:val="15"/>
                <w:rtl/>
              </w:rPr>
              <w:t xml:space="preserve"> </w:t>
            </w:r>
            <w:r w:rsidRPr="00C562E6">
              <w:rPr>
                <w:rFonts w:ascii="Segoe UI Symbol" w:hAnsi="Segoe UI Symbol" w:cs="Segoe UI Symbol" w:hint="cs"/>
                <w:sz w:val="15"/>
                <w:rtl/>
              </w:rPr>
              <w:t>☐</w:t>
            </w:r>
            <w:r w:rsidRPr="00C562E6">
              <w:rPr>
                <w:rFonts w:ascii="David" w:hAnsi="David" w:cs="David"/>
                <w:sz w:val="15"/>
                <w:rtl/>
              </w:rPr>
              <w:t xml:space="preserve"> </w:t>
            </w:r>
            <w:r w:rsidRPr="00C562E6">
              <w:rPr>
                <w:rFonts w:ascii="David" w:hAnsi="David" w:cs="David" w:hint="cs"/>
                <w:sz w:val="15"/>
                <w:rtl/>
              </w:rPr>
              <w:t>לא</w:t>
            </w:r>
          </w:p>
        </w:tc>
        <w:tc>
          <w:tcPr>
            <w:tcW w:w="3231" w:type="dxa"/>
          </w:tcPr>
          <w:p w14:paraId="7B6A902A" w14:textId="77777777" w:rsidR="00673E42" w:rsidRPr="00C562E6" w:rsidRDefault="00000000" w:rsidP="00C562E6">
            <w:pPr>
              <w:bidi/>
              <w:spacing w:line="360" w:lineRule="auto"/>
              <w:jc w:val="left"/>
              <w:rPr>
                <w:rFonts w:ascii="David" w:hAnsi="David" w:cs="David"/>
              </w:rPr>
            </w:pPr>
            <w:r w:rsidRPr="00C562E6">
              <w:rPr>
                <w:rFonts w:ascii="David" w:hAnsi="David" w:cs="David"/>
                <w:sz w:val="15"/>
                <w:rtl/>
              </w:rPr>
              <w:t>רפואי, חינוך, קייטנות, אבחונים</w:t>
            </w:r>
          </w:p>
        </w:tc>
      </w:tr>
      <w:tr w:rsidR="00673E42" w:rsidRPr="00C562E6" w14:paraId="0261FC40" w14:textId="77777777">
        <w:trPr>
          <w:jc w:val="right"/>
        </w:trPr>
        <w:tc>
          <w:tcPr>
            <w:tcW w:w="1757" w:type="dxa"/>
          </w:tcPr>
          <w:p w14:paraId="51339206" w14:textId="77777777" w:rsidR="00673E42" w:rsidRPr="000955CD" w:rsidRDefault="00000000" w:rsidP="00C562E6">
            <w:pPr>
              <w:bidi/>
              <w:spacing w:line="360" w:lineRule="auto"/>
              <w:jc w:val="left"/>
              <w:rPr>
                <w:rFonts w:ascii="David" w:hAnsi="David" w:cs="David"/>
                <w:b/>
                <w:bCs/>
              </w:rPr>
            </w:pPr>
            <w:r w:rsidRPr="000955CD">
              <w:rPr>
                <w:rFonts w:ascii="David" w:hAnsi="David" w:cs="David"/>
                <w:b/>
                <w:bCs/>
                <w:sz w:val="15"/>
                <w:rtl/>
              </w:rPr>
              <w:t>צרכים מיוחדים</w:t>
            </w:r>
          </w:p>
        </w:tc>
        <w:tc>
          <w:tcPr>
            <w:tcW w:w="1304" w:type="dxa"/>
          </w:tcPr>
          <w:p w14:paraId="4275C73F" w14:textId="77777777" w:rsidR="00673E42" w:rsidRPr="00C562E6" w:rsidRDefault="00673E42" w:rsidP="00C562E6">
            <w:pPr>
              <w:bidi/>
              <w:spacing w:line="360" w:lineRule="auto"/>
              <w:jc w:val="left"/>
              <w:rPr>
                <w:rFonts w:ascii="David" w:hAnsi="David" w:cs="David"/>
              </w:rPr>
            </w:pPr>
          </w:p>
        </w:tc>
        <w:tc>
          <w:tcPr>
            <w:tcW w:w="1360" w:type="dxa"/>
          </w:tcPr>
          <w:p w14:paraId="3B699846" w14:textId="77777777" w:rsidR="00673E42" w:rsidRPr="00C562E6" w:rsidRDefault="00000000" w:rsidP="00C562E6">
            <w:pPr>
              <w:bidi/>
              <w:spacing w:line="360" w:lineRule="auto"/>
              <w:jc w:val="left"/>
              <w:rPr>
                <w:rFonts w:ascii="David" w:hAnsi="David" w:cs="David"/>
              </w:rPr>
            </w:pPr>
            <w:r w:rsidRPr="00C562E6">
              <w:rPr>
                <w:rFonts w:ascii="David" w:hAnsi="David" w:cs="David"/>
                <w:sz w:val="15"/>
                <w:rtl/>
              </w:rPr>
              <w:t>מיוחד</w:t>
            </w:r>
          </w:p>
        </w:tc>
        <w:tc>
          <w:tcPr>
            <w:tcW w:w="1360" w:type="dxa"/>
          </w:tcPr>
          <w:p w14:paraId="5D038DD8" w14:textId="77777777" w:rsidR="00673E42" w:rsidRPr="00C562E6" w:rsidRDefault="00673E42" w:rsidP="00C562E6">
            <w:pPr>
              <w:bidi/>
              <w:spacing w:line="360" w:lineRule="auto"/>
              <w:jc w:val="left"/>
              <w:rPr>
                <w:rFonts w:ascii="David" w:hAnsi="David" w:cs="David"/>
              </w:rPr>
            </w:pPr>
          </w:p>
        </w:tc>
        <w:tc>
          <w:tcPr>
            <w:tcW w:w="1190" w:type="dxa"/>
          </w:tcPr>
          <w:p w14:paraId="6C657E31" w14:textId="77777777" w:rsidR="00673E42" w:rsidRPr="00C562E6" w:rsidRDefault="00000000" w:rsidP="00C562E6">
            <w:pPr>
              <w:bidi/>
              <w:spacing w:line="360" w:lineRule="auto"/>
              <w:jc w:val="left"/>
              <w:rPr>
                <w:rFonts w:ascii="David" w:hAnsi="David" w:cs="David"/>
              </w:rPr>
            </w:pPr>
            <w:r w:rsidRPr="00C562E6">
              <w:rPr>
                <w:rFonts w:ascii="Segoe UI Symbol" w:hAnsi="Segoe UI Symbol" w:cs="Segoe UI Symbol" w:hint="cs"/>
                <w:sz w:val="15"/>
                <w:rtl/>
              </w:rPr>
              <w:t>☐</w:t>
            </w:r>
            <w:r w:rsidRPr="00C562E6">
              <w:rPr>
                <w:rFonts w:ascii="David" w:hAnsi="David" w:cs="David"/>
                <w:sz w:val="15"/>
                <w:rtl/>
              </w:rPr>
              <w:t xml:space="preserve"> </w:t>
            </w:r>
            <w:r w:rsidRPr="00C562E6">
              <w:rPr>
                <w:rFonts w:ascii="David" w:hAnsi="David" w:cs="David" w:hint="cs"/>
                <w:sz w:val="15"/>
                <w:rtl/>
              </w:rPr>
              <w:t>כן</w:t>
            </w:r>
            <w:r w:rsidRPr="00C562E6">
              <w:rPr>
                <w:rFonts w:ascii="David" w:hAnsi="David" w:cs="David"/>
                <w:sz w:val="15"/>
                <w:rtl/>
              </w:rPr>
              <w:t xml:space="preserve"> </w:t>
            </w:r>
            <w:r w:rsidRPr="00C562E6">
              <w:rPr>
                <w:rFonts w:ascii="Segoe UI Symbol" w:hAnsi="Segoe UI Symbol" w:cs="Segoe UI Symbol" w:hint="cs"/>
                <w:sz w:val="15"/>
                <w:rtl/>
              </w:rPr>
              <w:t>☐</w:t>
            </w:r>
            <w:r w:rsidRPr="00C562E6">
              <w:rPr>
                <w:rFonts w:ascii="David" w:hAnsi="David" w:cs="David"/>
                <w:sz w:val="15"/>
                <w:rtl/>
              </w:rPr>
              <w:t xml:space="preserve"> </w:t>
            </w:r>
            <w:r w:rsidRPr="00C562E6">
              <w:rPr>
                <w:rFonts w:ascii="David" w:hAnsi="David" w:cs="David" w:hint="cs"/>
                <w:sz w:val="15"/>
                <w:rtl/>
              </w:rPr>
              <w:t>לא</w:t>
            </w:r>
          </w:p>
        </w:tc>
        <w:tc>
          <w:tcPr>
            <w:tcW w:w="3231" w:type="dxa"/>
          </w:tcPr>
          <w:p w14:paraId="0CA71F21" w14:textId="77777777" w:rsidR="00673E42" w:rsidRPr="00C562E6" w:rsidRDefault="00000000" w:rsidP="00C562E6">
            <w:pPr>
              <w:bidi/>
              <w:spacing w:line="360" w:lineRule="auto"/>
              <w:jc w:val="left"/>
              <w:rPr>
                <w:rFonts w:ascii="David" w:hAnsi="David" w:cs="David"/>
              </w:rPr>
            </w:pPr>
            <w:r w:rsidRPr="00C562E6">
              <w:rPr>
                <w:rFonts w:ascii="David" w:hAnsi="David" w:cs="David"/>
                <w:sz w:val="15"/>
                <w:rtl/>
              </w:rPr>
              <w:t>ילד עם נכות / טיפול מיוחד</w:t>
            </w:r>
          </w:p>
        </w:tc>
      </w:tr>
      <w:tr w:rsidR="00673E42" w:rsidRPr="00C562E6" w14:paraId="07C39340" w14:textId="77777777">
        <w:trPr>
          <w:jc w:val="right"/>
        </w:trPr>
        <w:tc>
          <w:tcPr>
            <w:tcW w:w="1757" w:type="dxa"/>
          </w:tcPr>
          <w:p w14:paraId="0416CCC4" w14:textId="77777777" w:rsidR="00673E42" w:rsidRPr="000955CD" w:rsidRDefault="00000000" w:rsidP="00C562E6">
            <w:pPr>
              <w:bidi/>
              <w:spacing w:line="360" w:lineRule="auto"/>
              <w:jc w:val="left"/>
              <w:rPr>
                <w:rFonts w:ascii="David" w:hAnsi="David" w:cs="David"/>
                <w:b/>
                <w:bCs/>
              </w:rPr>
            </w:pPr>
            <w:r w:rsidRPr="000955CD">
              <w:rPr>
                <w:rFonts w:ascii="David" w:hAnsi="David" w:cs="David"/>
                <w:b/>
                <w:bCs/>
                <w:sz w:val="15"/>
                <w:rtl/>
              </w:rPr>
              <w:t>סה"כ צרכים חודשיים</w:t>
            </w:r>
          </w:p>
        </w:tc>
        <w:tc>
          <w:tcPr>
            <w:tcW w:w="1304" w:type="dxa"/>
          </w:tcPr>
          <w:p w14:paraId="79BA2071" w14:textId="77777777" w:rsidR="00673E42" w:rsidRPr="00C562E6" w:rsidRDefault="00673E42" w:rsidP="00C562E6">
            <w:pPr>
              <w:bidi/>
              <w:spacing w:line="360" w:lineRule="auto"/>
              <w:jc w:val="left"/>
              <w:rPr>
                <w:rFonts w:ascii="David" w:hAnsi="David" w:cs="David"/>
              </w:rPr>
            </w:pPr>
          </w:p>
        </w:tc>
        <w:tc>
          <w:tcPr>
            <w:tcW w:w="1360" w:type="dxa"/>
          </w:tcPr>
          <w:p w14:paraId="747B8A72" w14:textId="77777777" w:rsidR="00673E42" w:rsidRPr="00C562E6" w:rsidRDefault="00673E42" w:rsidP="00C562E6">
            <w:pPr>
              <w:bidi/>
              <w:spacing w:line="360" w:lineRule="auto"/>
              <w:jc w:val="left"/>
              <w:rPr>
                <w:rFonts w:ascii="David" w:hAnsi="David" w:cs="David"/>
              </w:rPr>
            </w:pPr>
          </w:p>
        </w:tc>
        <w:tc>
          <w:tcPr>
            <w:tcW w:w="1360" w:type="dxa"/>
          </w:tcPr>
          <w:p w14:paraId="427B2EA0" w14:textId="77777777" w:rsidR="00673E42" w:rsidRPr="00C562E6" w:rsidRDefault="00673E42" w:rsidP="00C562E6">
            <w:pPr>
              <w:bidi/>
              <w:spacing w:line="360" w:lineRule="auto"/>
              <w:jc w:val="left"/>
              <w:rPr>
                <w:rFonts w:ascii="David" w:hAnsi="David" w:cs="David"/>
              </w:rPr>
            </w:pPr>
          </w:p>
        </w:tc>
        <w:tc>
          <w:tcPr>
            <w:tcW w:w="1190" w:type="dxa"/>
          </w:tcPr>
          <w:p w14:paraId="0AB889AB" w14:textId="77777777" w:rsidR="00673E42" w:rsidRPr="00C562E6" w:rsidRDefault="00673E42" w:rsidP="00C562E6">
            <w:pPr>
              <w:bidi/>
              <w:spacing w:line="360" w:lineRule="auto"/>
              <w:jc w:val="left"/>
              <w:rPr>
                <w:rFonts w:ascii="David" w:hAnsi="David" w:cs="David"/>
              </w:rPr>
            </w:pPr>
          </w:p>
        </w:tc>
        <w:tc>
          <w:tcPr>
            <w:tcW w:w="3231" w:type="dxa"/>
          </w:tcPr>
          <w:p w14:paraId="64861AEB" w14:textId="77777777" w:rsidR="00673E42" w:rsidRPr="00C562E6" w:rsidRDefault="00673E42" w:rsidP="00C562E6">
            <w:pPr>
              <w:bidi/>
              <w:spacing w:line="360" w:lineRule="auto"/>
              <w:jc w:val="left"/>
              <w:rPr>
                <w:rFonts w:ascii="David" w:hAnsi="David" w:cs="David"/>
              </w:rPr>
            </w:pPr>
          </w:p>
        </w:tc>
      </w:tr>
    </w:tbl>
    <w:p w14:paraId="74F4A49C" w14:textId="77777777" w:rsidR="00673E42" w:rsidRPr="00C562E6" w:rsidRDefault="00673E42" w:rsidP="00C562E6">
      <w:pPr>
        <w:bidi/>
        <w:spacing w:line="360" w:lineRule="auto"/>
        <w:jc w:val="left"/>
        <w:rPr>
          <w:rFonts w:ascii="David" w:hAnsi="David" w:cs="David"/>
        </w:rPr>
      </w:pPr>
    </w:p>
    <w:p w14:paraId="685BF4DF" w14:textId="77777777" w:rsidR="00673E42" w:rsidRPr="00C562E6" w:rsidRDefault="00000000" w:rsidP="00C562E6">
      <w:pPr>
        <w:pStyle w:val="1"/>
        <w:bidi/>
        <w:spacing w:after="100" w:line="360" w:lineRule="auto"/>
        <w:jc w:val="left"/>
        <w:rPr>
          <w:rFonts w:ascii="David" w:hAnsi="David" w:cs="David"/>
        </w:rPr>
      </w:pPr>
      <w:r w:rsidRPr="00C562E6">
        <w:rPr>
          <w:rFonts w:ascii="David" w:hAnsi="David" w:cs="David"/>
          <w:sz w:val="30"/>
          <w:rtl/>
        </w:rPr>
        <w:t>9. שלב רביעי - חישוב צרכים תלויי שהות</w:t>
      </w:r>
    </w:p>
    <w:p w14:paraId="2ACE0720" w14:textId="77777777" w:rsidR="00673E42" w:rsidRPr="00C562E6" w:rsidRDefault="00000000" w:rsidP="00C562E6">
      <w:pPr>
        <w:bidi/>
        <w:spacing w:after="60" w:line="360" w:lineRule="auto"/>
        <w:jc w:val="left"/>
        <w:rPr>
          <w:rFonts w:ascii="David" w:hAnsi="David" w:cs="David"/>
        </w:rPr>
      </w:pPr>
      <w:r w:rsidRPr="00C562E6">
        <w:rPr>
          <w:rFonts w:ascii="David" w:hAnsi="David" w:cs="David"/>
          <w:rtl/>
        </w:rPr>
        <w:t>זהו החישוב המרכזי לפי המודל של בע"מ 919/15: כל הורה נושא בחלקו בצרכים לפי יחס ההכנסות, אך יש לקזז את ההוצאה שהוא מוציא בפועל כאשר הילדים שוהים אצלו.</w:t>
      </w:r>
    </w:p>
    <w:tbl>
      <w:tblPr>
        <w:tblStyle w:val="aff2"/>
        <w:bidiVisual/>
        <w:tblW w:w="0" w:type="auto"/>
        <w:jc w:val="right"/>
        <w:tblLayout w:type="fixed"/>
        <w:tblLook w:val="04A0" w:firstRow="1" w:lastRow="0" w:firstColumn="1" w:lastColumn="0" w:noHBand="0" w:noVBand="1"/>
      </w:tblPr>
      <w:tblGrid>
        <w:gridCol w:w="850"/>
        <w:gridCol w:w="3572"/>
        <w:gridCol w:w="2948"/>
        <w:gridCol w:w="2835"/>
      </w:tblGrid>
      <w:tr w:rsidR="00673E42" w:rsidRPr="00C562E6" w14:paraId="148A3508" w14:textId="77777777">
        <w:trPr>
          <w:tblHeader/>
          <w:jc w:val="right"/>
        </w:trPr>
        <w:tc>
          <w:tcPr>
            <w:tcW w:w="850" w:type="dxa"/>
            <w:shd w:val="clear" w:color="auto" w:fill="D9EAF7"/>
            <w:vAlign w:val="center"/>
          </w:tcPr>
          <w:p w14:paraId="3CF4109F" w14:textId="77777777" w:rsidR="00673E42" w:rsidRPr="000955CD" w:rsidRDefault="00000000" w:rsidP="00C562E6">
            <w:pPr>
              <w:bidi/>
              <w:spacing w:line="360" w:lineRule="auto"/>
              <w:jc w:val="left"/>
              <w:rPr>
                <w:rFonts w:ascii="David" w:hAnsi="David" w:cs="David"/>
                <w:bCs/>
              </w:rPr>
            </w:pPr>
            <w:r w:rsidRPr="000955CD">
              <w:rPr>
                <w:rFonts w:ascii="David" w:hAnsi="David" w:cs="David"/>
                <w:bCs/>
                <w:sz w:val="17"/>
                <w:rtl/>
              </w:rPr>
              <w:t>שלב</w:t>
            </w:r>
          </w:p>
        </w:tc>
        <w:tc>
          <w:tcPr>
            <w:tcW w:w="3572" w:type="dxa"/>
            <w:shd w:val="clear" w:color="auto" w:fill="D9EAF7"/>
            <w:vAlign w:val="center"/>
          </w:tcPr>
          <w:p w14:paraId="7A2E6DDD" w14:textId="77777777" w:rsidR="00673E42" w:rsidRPr="000955CD" w:rsidRDefault="00000000" w:rsidP="00C562E6">
            <w:pPr>
              <w:bidi/>
              <w:spacing w:line="360" w:lineRule="auto"/>
              <w:jc w:val="left"/>
              <w:rPr>
                <w:rFonts w:ascii="David" w:hAnsi="David" w:cs="David"/>
                <w:bCs/>
              </w:rPr>
            </w:pPr>
            <w:r w:rsidRPr="000955CD">
              <w:rPr>
                <w:rFonts w:ascii="David" w:hAnsi="David" w:cs="David"/>
                <w:bCs/>
                <w:sz w:val="17"/>
                <w:rtl/>
              </w:rPr>
              <w:t>נוסחה / פעולה</w:t>
            </w:r>
          </w:p>
        </w:tc>
        <w:tc>
          <w:tcPr>
            <w:tcW w:w="2948" w:type="dxa"/>
            <w:shd w:val="clear" w:color="auto" w:fill="D9EAF7"/>
            <w:vAlign w:val="center"/>
          </w:tcPr>
          <w:p w14:paraId="6239A9C6" w14:textId="77777777" w:rsidR="00673E42" w:rsidRPr="000955CD" w:rsidRDefault="00000000" w:rsidP="00C562E6">
            <w:pPr>
              <w:bidi/>
              <w:spacing w:line="360" w:lineRule="auto"/>
              <w:jc w:val="left"/>
              <w:rPr>
                <w:rFonts w:ascii="David" w:hAnsi="David" w:cs="David"/>
                <w:bCs/>
              </w:rPr>
            </w:pPr>
            <w:r w:rsidRPr="000955CD">
              <w:rPr>
                <w:rFonts w:ascii="David" w:hAnsi="David" w:cs="David"/>
                <w:bCs/>
                <w:sz w:val="17"/>
                <w:rtl/>
              </w:rPr>
              <w:t>נתון למילוי</w:t>
            </w:r>
          </w:p>
        </w:tc>
        <w:tc>
          <w:tcPr>
            <w:tcW w:w="2835" w:type="dxa"/>
            <w:shd w:val="clear" w:color="auto" w:fill="D9EAF7"/>
            <w:vAlign w:val="center"/>
          </w:tcPr>
          <w:p w14:paraId="5932FFBF" w14:textId="77777777" w:rsidR="00673E42" w:rsidRPr="000955CD" w:rsidRDefault="00000000" w:rsidP="00C562E6">
            <w:pPr>
              <w:bidi/>
              <w:spacing w:line="360" w:lineRule="auto"/>
              <w:jc w:val="left"/>
              <w:rPr>
                <w:rFonts w:ascii="David" w:hAnsi="David" w:cs="David"/>
                <w:bCs/>
              </w:rPr>
            </w:pPr>
            <w:r w:rsidRPr="000955CD">
              <w:rPr>
                <w:rFonts w:ascii="David" w:hAnsi="David" w:cs="David"/>
                <w:bCs/>
                <w:sz w:val="17"/>
                <w:rtl/>
              </w:rPr>
              <w:t>תוצאה</w:t>
            </w:r>
          </w:p>
        </w:tc>
      </w:tr>
      <w:tr w:rsidR="00673E42" w:rsidRPr="00C562E6" w14:paraId="539730BB" w14:textId="77777777">
        <w:trPr>
          <w:jc w:val="right"/>
        </w:trPr>
        <w:tc>
          <w:tcPr>
            <w:tcW w:w="850" w:type="dxa"/>
          </w:tcPr>
          <w:p w14:paraId="152123F0" w14:textId="77777777" w:rsidR="00673E42" w:rsidRPr="00C562E6" w:rsidRDefault="00000000" w:rsidP="00C562E6">
            <w:pPr>
              <w:bidi/>
              <w:spacing w:line="360" w:lineRule="auto"/>
              <w:jc w:val="left"/>
              <w:rPr>
                <w:rFonts w:ascii="David" w:hAnsi="David" w:cs="David"/>
              </w:rPr>
            </w:pPr>
            <w:r w:rsidRPr="00C562E6">
              <w:rPr>
                <w:rFonts w:ascii="David" w:hAnsi="David" w:cs="David"/>
                <w:sz w:val="17"/>
                <w:rtl/>
              </w:rPr>
              <w:t>1</w:t>
            </w:r>
          </w:p>
        </w:tc>
        <w:tc>
          <w:tcPr>
            <w:tcW w:w="3572" w:type="dxa"/>
          </w:tcPr>
          <w:p w14:paraId="336C7239" w14:textId="77777777" w:rsidR="00673E42" w:rsidRPr="000955CD" w:rsidRDefault="00000000" w:rsidP="00C562E6">
            <w:pPr>
              <w:bidi/>
              <w:spacing w:line="360" w:lineRule="auto"/>
              <w:jc w:val="left"/>
              <w:rPr>
                <w:rFonts w:ascii="David" w:hAnsi="David" w:cs="David"/>
                <w:b/>
                <w:bCs/>
              </w:rPr>
            </w:pPr>
            <w:r w:rsidRPr="000955CD">
              <w:rPr>
                <w:rFonts w:ascii="David" w:hAnsi="David" w:cs="David"/>
                <w:b/>
                <w:bCs/>
                <w:sz w:val="17"/>
                <w:rtl/>
              </w:rPr>
              <w:t>סך צרכים תלויי שהות</w:t>
            </w:r>
          </w:p>
        </w:tc>
        <w:tc>
          <w:tcPr>
            <w:tcW w:w="2948" w:type="dxa"/>
          </w:tcPr>
          <w:p w14:paraId="6266CBD9" w14:textId="77777777" w:rsidR="00673E42" w:rsidRPr="00C562E6" w:rsidRDefault="00673E42" w:rsidP="00C562E6">
            <w:pPr>
              <w:bidi/>
              <w:spacing w:line="360" w:lineRule="auto"/>
              <w:jc w:val="left"/>
              <w:rPr>
                <w:rFonts w:ascii="David" w:hAnsi="David" w:cs="David"/>
              </w:rPr>
            </w:pPr>
          </w:p>
        </w:tc>
        <w:tc>
          <w:tcPr>
            <w:tcW w:w="2835" w:type="dxa"/>
          </w:tcPr>
          <w:p w14:paraId="1CA72730" w14:textId="77777777" w:rsidR="00673E42" w:rsidRPr="00C562E6" w:rsidRDefault="00673E42" w:rsidP="00C562E6">
            <w:pPr>
              <w:bidi/>
              <w:spacing w:line="360" w:lineRule="auto"/>
              <w:jc w:val="left"/>
              <w:rPr>
                <w:rFonts w:ascii="David" w:hAnsi="David" w:cs="David"/>
              </w:rPr>
            </w:pPr>
          </w:p>
        </w:tc>
      </w:tr>
      <w:tr w:rsidR="00673E42" w:rsidRPr="00C562E6" w14:paraId="49E801A9" w14:textId="77777777">
        <w:trPr>
          <w:jc w:val="right"/>
        </w:trPr>
        <w:tc>
          <w:tcPr>
            <w:tcW w:w="850" w:type="dxa"/>
          </w:tcPr>
          <w:p w14:paraId="6A355D08" w14:textId="77777777" w:rsidR="00673E42" w:rsidRPr="00C562E6" w:rsidRDefault="00000000" w:rsidP="00C562E6">
            <w:pPr>
              <w:bidi/>
              <w:spacing w:line="360" w:lineRule="auto"/>
              <w:jc w:val="left"/>
              <w:rPr>
                <w:rFonts w:ascii="David" w:hAnsi="David" w:cs="David"/>
              </w:rPr>
            </w:pPr>
            <w:r w:rsidRPr="00C562E6">
              <w:rPr>
                <w:rFonts w:ascii="David" w:hAnsi="David" w:cs="David"/>
                <w:sz w:val="17"/>
                <w:rtl/>
              </w:rPr>
              <w:t>2</w:t>
            </w:r>
          </w:p>
        </w:tc>
        <w:tc>
          <w:tcPr>
            <w:tcW w:w="3572" w:type="dxa"/>
          </w:tcPr>
          <w:p w14:paraId="1C3EF9B7" w14:textId="77777777" w:rsidR="00673E42" w:rsidRPr="000955CD" w:rsidRDefault="00000000" w:rsidP="00C562E6">
            <w:pPr>
              <w:bidi/>
              <w:spacing w:line="360" w:lineRule="auto"/>
              <w:jc w:val="left"/>
              <w:rPr>
                <w:rFonts w:ascii="David" w:hAnsi="David" w:cs="David"/>
                <w:b/>
                <w:bCs/>
              </w:rPr>
            </w:pPr>
            <w:r w:rsidRPr="000955CD">
              <w:rPr>
                <w:rFonts w:ascii="David" w:hAnsi="David" w:cs="David"/>
                <w:b/>
                <w:bCs/>
                <w:sz w:val="17"/>
                <w:rtl/>
              </w:rPr>
              <w:t>חלק הורה משלם לפי יחס הכנסות</w:t>
            </w:r>
          </w:p>
        </w:tc>
        <w:tc>
          <w:tcPr>
            <w:tcW w:w="2948" w:type="dxa"/>
          </w:tcPr>
          <w:p w14:paraId="36FE93FC" w14:textId="77777777" w:rsidR="00673E42" w:rsidRPr="00C562E6" w:rsidRDefault="00000000" w:rsidP="00C562E6">
            <w:pPr>
              <w:bidi/>
              <w:spacing w:line="360" w:lineRule="auto"/>
              <w:jc w:val="left"/>
              <w:rPr>
                <w:rFonts w:ascii="David" w:hAnsi="David" w:cs="David"/>
              </w:rPr>
            </w:pPr>
            <w:r w:rsidRPr="00C562E6">
              <w:rPr>
                <w:rFonts w:ascii="David" w:hAnsi="David" w:cs="David"/>
                <w:sz w:val="17"/>
                <w:rtl/>
              </w:rPr>
              <w:t>צרכים X יחס הכנסות</w:t>
            </w:r>
          </w:p>
        </w:tc>
        <w:tc>
          <w:tcPr>
            <w:tcW w:w="2835" w:type="dxa"/>
          </w:tcPr>
          <w:p w14:paraId="5F7FEE5B" w14:textId="77777777" w:rsidR="00673E42" w:rsidRPr="00C562E6" w:rsidRDefault="00673E42" w:rsidP="00C562E6">
            <w:pPr>
              <w:bidi/>
              <w:spacing w:line="360" w:lineRule="auto"/>
              <w:jc w:val="left"/>
              <w:rPr>
                <w:rFonts w:ascii="David" w:hAnsi="David" w:cs="David"/>
              </w:rPr>
            </w:pPr>
          </w:p>
        </w:tc>
      </w:tr>
      <w:tr w:rsidR="00673E42" w:rsidRPr="00C562E6" w14:paraId="547E3881" w14:textId="77777777">
        <w:trPr>
          <w:jc w:val="right"/>
        </w:trPr>
        <w:tc>
          <w:tcPr>
            <w:tcW w:w="850" w:type="dxa"/>
          </w:tcPr>
          <w:p w14:paraId="649479BF" w14:textId="77777777" w:rsidR="00673E42" w:rsidRPr="00C562E6" w:rsidRDefault="00000000" w:rsidP="00C562E6">
            <w:pPr>
              <w:bidi/>
              <w:spacing w:line="360" w:lineRule="auto"/>
              <w:jc w:val="left"/>
              <w:rPr>
                <w:rFonts w:ascii="David" w:hAnsi="David" w:cs="David"/>
              </w:rPr>
            </w:pPr>
            <w:r w:rsidRPr="00C562E6">
              <w:rPr>
                <w:rFonts w:ascii="David" w:hAnsi="David" w:cs="David"/>
                <w:sz w:val="17"/>
                <w:rtl/>
              </w:rPr>
              <w:lastRenderedPageBreak/>
              <w:t>3</w:t>
            </w:r>
          </w:p>
        </w:tc>
        <w:tc>
          <w:tcPr>
            <w:tcW w:w="3572" w:type="dxa"/>
          </w:tcPr>
          <w:p w14:paraId="2F0F8DEC" w14:textId="77777777" w:rsidR="00673E42" w:rsidRPr="000955CD" w:rsidRDefault="00000000" w:rsidP="00C562E6">
            <w:pPr>
              <w:bidi/>
              <w:spacing w:line="360" w:lineRule="auto"/>
              <w:jc w:val="left"/>
              <w:rPr>
                <w:rFonts w:ascii="David" w:hAnsi="David" w:cs="David"/>
                <w:b/>
                <w:bCs/>
              </w:rPr>
            </w:pPr>
            <w:r w:rsidRPr="000955CD">
              <w:rPr>
                <w:rFonts w:ascii="David" w:hAnsi="David" w:cs="David"/>
                <w:b/>
                <w:bCs/>
                <w:sz w:val="17"/>
                <w:rtl/>
              </w:rPr>
              <w:t>הוצאה בעין של ההורה המשלם</w:t>
            </w:r>
          </w:p>
        </w:tc>
        <w:tc>
          <w:tcPr>
            <w:tcW w:w="2948" w:type="dxa"/>
          </w:tcPr>
          <w:p w14:paraId="02C4620B" w14:textId="77777777" w:rsidR="00673E42" w:rsidRPr="00C562E6" w:rsidRDefault="00000000" w:rsidP="00C562E6">
            <w:pPr>
              <w:bidi/>
              <w:spacing w:line="360" w:lineRule="auto"/>
              <w:jc w:val="left"/>
              <w:rPr>
                <w:rFonts w:ascii="David" w:hAnsi="David" w:cs="David"/>
              </w:rPr>
            </w:pPr>
            <w:r w:rsidRPr="00C562E6">
              <w:rPr>
                <w:rFonts w:ascii="David" w:hAnsi="David" w:cs="David"/>
                <w:sz w:val="17"/>
                <w:rtl/>
              </w:rPr>
              <w:t>צרכים X יחס שהות אצלו</w:t>
            </w:r>
          </w:p>
        </w:tc>
        <w:tc>
          <w:tcPr>
            <w:tcW w:w="2835" w:type="dxa"/>
          </w:tcPr>
          <w:p w14:paraId="42F1E22A" w14:textId="77777777" w:rsidR="00673E42" w:rsidRPr="00C562E6" w:rsidRDefault="00673E42" w:rsidP="00C562E6">
            <w:pPr>
              <w:bidi/>
              <w:spacing w:line="360" w:lineRule="auto"/>
              <w:jc w:val="left"/>
              <w:rPr>
                <w:rFonts w:ascii="David" w:hAnsi="David" w:cs="David"/>
              </w:rPr>
            </w:pPr>
          </w:p>
        </w:tc>
      </w:tr>
      <w:tr w:rsidR="00673E42" w:rsidRPr="00C562E6" w14:paraId="184C01AB" w14:textId="77777777">
        <w:trPr>
          <w:jc w:val="right"/>
        </w:trPr>
        <w:tc>
          <w:tcPr>
            <w:tcW w:w="850" w:type="dxa"/>
          </w:tcPr>
          <w:p w14:paraId="094A9624" w14:textId="77777777" w:rsidR="00673E42" w:rsidRPr="00C562E6" w:rsidRDefault="00000000" w:rsidP="00C562E6">
            <w:pPr>
              <w:bidi/>
              <w:spacing w:line="360" w:lineRule="auto"/>
              <w:jc w:val="left"/>
              <w:rPr>
                <w:rFonts w:ascii="David" w:hAnsi="David" w:cs="David"/>
              </w:rPr>
            </w:pPr>
            <w:r w:rsidRPr="00C562E6">
              <w:rPr>
                <w:rFonts w:ascii="David" w:hAnsi="David" w:cs="David"/>
                <w:sz w:val="17"/>
                <w:rtl/>
              </w:rPr>
              <w:t>4</w:t>
            </w:r>
          </w:p>
        </w:tc>
        <w:tc>
          <w:tcPr>
            <w:tcW w:w="3572" w:type="dxa"/>
          </w:tcPr>
          <w:p w14:paraId="0D6E9E6D" w14:textId="77777777" w:rsidR="00673E42" w:rsidRPr="000955CD" w:rsidRDefault="00000000" w:rsidP="00C562E6">
            <w:pPr>
              <w:bidi/>
              <w:spacing w:line="360" w:lineRule="auto"/>
              <w:jc w:val="left"/>
              <w:rPr>
                <w:rFonts w:ascii="David" w:hAnsi="David" w:cs="David"/>
                <w:b/>
                <w:bCs/>
              </w:rPr>
            </w:pPr>
            <w:r w:rsidRPr="000955CD">
              <w:rPr>
                <w:rFonts w:ascii="David" w:hAnsi="David" w:cs="David"/>
                <w:b/>
                <w:bCs/>
                <w:sz w:val="17"/>
                <w:rtl/>
              </w:rPr>
              <w:t>סכום העברה</w:t>
            </w:r>
          </w:p>
        </w:tc>
        <w:tc>
          <w:tcPr>
            <w:tcW w:w="2948" w:type="dxa"/>
          </w:tcPr>
          <w:p w14:paraId="67C069AD" w14:textId="77777777" w:rsidR="00673E42" w:rsidRPr="00C562E6" w:rsidRDefault="00000000" w:rsidP="00C562E6">
            <w:pPr>
              <w:bidi/>
              <w:spacing w:line="360" w:lineRule="auto"/>
              <w:jc w:val="left"/>
              <w:rPr>
                <w:rFonts w:ascii="David" w:hAnsi="David" w:cs="David"/>
              </w:rPr>
            </w:pPr>
            <w:r w:rsidRPr="00C562E6">
              <w:rPr>
                <w:rFonts w:ascii="David" w:hAnsi="David" w:cs="David"/>
                <w:sz w:val="17"/>
                <w:rtl/>
              </w:rPr>
              <w:t>חלק לפי הכנסות פחות הוצאה בעין</w:t>
            </w:r>
          </w:p>
        </w:tc>
        <w:tc>
          <w:tcPr>
            <w:tcW w:w="2835" w:type="dxa"/>
          </w:tcPr>
          <w:p w14:paraId="5BA306E2" w14:textId="77777777" w:rsidR="00673E42" w:rsidRPr="00C562E6" w:rsidRDefault="00673E42" w:rsidP="00C562E6">
            <w:pPr>
              <w:bidi/>
              <w:spacing w:line="360" w:lineRule="auto"/>
              <w:jc w:val="left"/>
              <w:rPr>
                <w:rFonts w:ascii="David" w:hAnsi="David" w:cs="David"/>
              </w:rPr>
            </w:pPr>
          </w:p>
        </w:tc>
      </w:tr>
      <w:tr w:rsidR="00673E42" w:rsidRPr="00C562E6" w14:paraId="37178480" w14:textId="77777777">
        <w:trPr>
          <w:jc w:val="right"/>
        </w:trPr>
        <w:tc>
          <w:tcPr>
            <w:tcW w:w="850" w:type="dxa"/>
          </w:tcPr>
          <w:p w14:paraId="36E8B05F" w14:textId="77777777" w:rsidR="00673E42" w:rsidRPr="00C562E6" w:rsidRDefault="00000000" w:rsidP="00C562E6">
            <w:pPr>
              <w:bidi/>
              <w:spacing w:line="360" w:lineRule="auto"/>
              <w:jc w:val="left"/>
              <w:rPr>
                <w:rFonts w:ascii="David" w:hAnsi="David" w:cs="David"/>
              </w:rPr>
            </w:pPr>
            <w:r w:rsidRPr="00C562E6">
              <w:rPr>
                <w:rFonts w:ascii="David" w:hAnsi="David" w:cs="David"/>
                <w:sz w:val="17"/>
                <w:rtl/>
              </w:rPr>
              <w:t>5</w:t>
            </w:r>
          </w:p>
        </w:tc>
        <w:tc>
          <w:tcPr>
            <w:tcW w:w="3572" w:type="dxa"/>
          </w:tcPr>
          <w:p w14:paraId="17C30FA5" w14:textId="77777777" w:rsidR="00673E42" w:rsidRPr="000955CD" w:rsidRDefault="00000000" w:rsidP="00C562E6">
            <w:pPr>
              <w:bidi/>
              <w:spacing w:line="360" w:lineRule="auto"/>
              <w:jc w:val="left"/>
              <w:rPr>
                <w:rFonts w:ascii="David" w:hAnsi="David" w:cs="David"/>
                <w:b/>
                <w:bCs/>
              </w:rPr>
            </w:pPr>
            <w:r w:rsidRPr="000955CD">
              <w:rPr>
                <w:rFonts w:ascii="David" w:hAnsi="David" w:cs="David"/>
                <w:b/>
                <w:bCs/>
                <w:sz w:val="17"/>
                <w:rtl/>
              </w:rPr>
              <w:t>בדיקת סבירות</w:t>
            </w:r>
          </w:p>
        </w:tc>
        <w:tc>
          <w:tcPr>
            <w:tcW w:w="2948" w:type="dxa"/>
          </w:tcPr>
          <w:p w14:paraId="313BEC55" w14:textId="77777777" w:rsidR="00673E42" w:rsidRPr="00C562E6" w:rsidRDefault="00000000" w:rsidP="00C562E6">
            <w:pPr>
              <w:bidi/>
              <w:spacing w:line="360" w:lineRule="auto"/>
              <w:jc w:val="left"/>
              <w:rPr>
                <w:rFonts w:ascii="David" w:hAnsi="David" w:cs="David"/>
              </w:rPr>
            </w:pPr>
            <w:r w:rsidRPr="00C562E6">
              <w:rPr>
                <w:rFonts w:ascii="David" w:hAnsi="David" w:cs="David"/>
                <w:sz w:val="17"/>
                <w:rtl/>
              </w:rPr>
              <w:t>האם התוצאה חיובית, אפסית או שלילית</w:t>
            </w:r>
          </w:p>
        </w:tc>
        <w:tc>
          <w:tcPr>
            <w:tcW w:w="2835" w:type="dxa"/>
          </w:tcPr>
          <w:p w14:paraId="62E645FA" w14:textId="77777777" w:rsidR="00673E42" w:rsidRPr="00C562E6" w:rsidRDefault="00673E42" w:rsidP="00C562E6">
            <w:pPr>
              <w:bidi/>
              <w:spacing w:line="360" w:lineRule="auto"/>
              <w:jc w:val="left"/>
              <w:rPr>
                <w:rFonts w:ascii="David" w:hAnsi="David" w:cs="David"/>
              </w:rPr>
            </w:pPr>
          </w:p>
        </w:tc>
      </w:tr>
    </w:tbl>
    <w:p w14:paraId="1C4305EF" w14:textId="77777777" w:rsidR="00673E42" w:rsidRPr="00C562E6" w:rsidRDefault="00673E42" w:rsidP="00C562E6">
      <w:pPr>
        <w:bidi/>
        <w:spacing w:line="360" w:lineRule="auto"/>
        <w:jc w:val="left"/>
        <w:rPr>
          <w:rFonts w:ascii="David" w:hAnsi="David" w:cs="David"/>
        </w:rPr>
      </w:pPr>
    </w:p>
    <w:p w14:paraId="524756B9" w14:textId="77777777" w:rsidR="00673E42" w:rsidRPr="00C562E6" w:rsidRDefault="00000000" w:rsidP="00C562E6">
      <w:pPr>
        <w:bidi/>
        <w:spacing w:after="60" w:line="360" w:lineRule="auto"/>
        <w:jc w:val="left"/>
        <w:rPr>
          <w:rFonts w:ascii="David" w:hAnsi="David" w:cs="David"/>
        </w:rPr>
      </w:pPr>
      <w:r w:rsidRPr="00C562E6">
        <w:rPr>
          <w:rFonts w:ascii="David" w:hAnsi="David" w:cs="David"/>
          <w:i/>
          <w:color w:val="666666"/>
          <w:sz w:val="18"/>
          <w:rtl/>
        </w:rPr>
        <w:t>נוסחה מקוצרת לבקרה: סך הצרכים תלויי השהות X הפער בין יחס הכנסות ההורה לבין יחס השהות שלו. לדוגמה: יחס הכנסות 65%, יחס שהות 43%, פער 22%, ולכן 22% מתוך הצרכים.</w:t>
      </w:r>
    </w:p>
    <w:p w14:paraId="15D6DA31" w14:textId="77777777" w:rsidR="00673E42" w:rsidRPr="00C562E6" w:rsidRDefault="00000000" w:rsidP="00C562E6">
      <w:pPr>
        <w:pStyle w:val="1"/>
        <w:bidi/>
        <w:spacing w:after="100" w:line="360" w:lineRule="auto"/>
        <w:jc w:val="left"/>
        <w:rPr>
          <w:rFonts w:ascii="David" w:hAnsi="David" w:cs="David"/>
        </w:rPr>
      </w:pPr>
      <w:r w:rsidRPr="00C562E6">
        <w:rPr>
          <w:rFonts w:ascii="David" w:hAnsi="David" w:cs="David"/>
          <w:sz w:val="30"/>
          <w:rtl/>
        </w:rPr>
        <w:t>10. שלב חמישי - חישוב צרכים שאינם תלויי שהות</w:t>
      </w:r>
    </w:p>
    <w:p w14:paraId="6E7D3B40" w14:textId="77777777" w:rsidR="00673E42" w:rsidRPr="00C562E6" w:rsidRDefault="00000000" w:rsidP="00C562E6">
      <w:pPr>
        <w:bidi/>
        <w:spacing w:after="60" w:line="360" w:lineRule="auto"/>
        <w:jc w:val="left"/>
        <w:rPr>
          <w:rFonts w:ascii="David" w:hAnsi="David" w:cs="David"/>
        </w:rPr>
      </w:pPr>
      <w:r w:rsidRPr="00C562E6">
        <w:rPr>
          <w:rFonts w:ascii="David" w:hAnsi="David" w:cs="David"/>
          <w:rtl/>
        </w:rPr>
        <w:t>הוצאות שאינן תלויות שהות אינן מתקזזות לפי מספר לילות. יש לקבוע מי מנהל אותן, האם ממנים הורה מרכז, או האם הצדדים משלמים ישירות לספקים.</w:t>
      </w:r>
    </w:p>
    <w:tbl>
      <w:tblPr>
        <w:tblStyle w:val="aff2"/>
        <w:bidiVisual/>
        <w:tblW w:w="0" w:type="auto"/>
        <w:jc w:val="right"/>
        <w:tblLayout w:type="fixed"/>
        <w:tblLook w:val="04A0" w:firstRow="1" w:lastRow="0" w:firstColumn="1" w:lastColumn="0" w:noHBand="0" w:noVBand="1"/>
      </w:tblPr>
      <w:tblGrid>
        <w:gridCol w:w="1587"/>
        <w:gridCol w:w="1190"/>
        <w:gridCol w:w="1530"/>
        <w:gridCol w:w="1304"/>
        <w:gridCol w:w="1190"/>
        <w:gridCol w:w="1190"/>
        <w:gridCol w:w="2211"/>
      </w:tblGrid>
      <w:tr w:rsidR="00673E42" w:rsidRPr="00C562E6" w14:paraId="6679B9B0" w14:textId="77777777">
        <w:trPr>
          <w:tblHeader/>
          <w:jc w:val="right"/>
        </w:trPr>
        <w:tc>
          <w:tcPr>
            <w:tcW w:w="1587" w:type="dxa"/>
            <w:shd w:val="clear" w:color="auto" w:fill="D9EAF7"/>
            <w:vAlign w:val="center"/>
          </w:tcPr>
          <w:p w14:paraId="555701F5" w14:textId="77777777" w:rsidR="00673E42" w:rsidRPr="000955CD" w:rsidRDefault="00000000" w:rsidP="00C562E6">
            <w:pPr>
              <w:bidi/>
              <w:spacing w:line="360" w:lineRule="auto"/>
              <w:jc w:val="left"/>
              <w:rPr>
                <w:rFonts w:ascii="David" w:hAnsi="David" w:cs="David"/>
                <w:bCs/>
              </w:rPr>
            </w:pPr>
            <w:r w:rsidRPr="000955CD">
              <w:rPr>
                <w:rFonts w:ascii="David" w:hAnsi="David" w:cs="David"/>
                <w:bCs/>
                <w:sz w:val="15"/>
                <w:rtl/>
              </w:rPr>
              <w:t>רכיב</w:t>
            </w:r>
          </w:p>
        </w:tc>
        <w:tc>
          <w:tcPr>
            <w:tcW w:w="1190" w:type="dxa"/>
            <w:shd w:val="clear" w:color="auto" w:fill="D9EAF7"/>
            <w:vAlign w:val="center"/>
          </w:tcPr>
          <w:p w14:paraId="05F2E9A7" w14:textId="77777777" w:rsidR="00673E42" w:rsidRPr="000955CD" w:rsidRDefault="00000000" w:rsidP="00C562E6">
            <w:pPr>
              <w:bidi/>
              <w:spacing w:line="360" w:lineRule="auto"/>
              <w:jc w:val="left"/>
              <w:rPr>
                <w:rFonts w:ascii="David" w:hAnsi="David" w:cs="David"/>
                <w:bCs/>
              </w:rPr>
            </w:pPr>
            <w:r w:rsidRPr="000955CD">
              <w:rPr>
                <w:rFonts w:ascii="David" w:hAnsi="David" w:cs="David"/>
                <w:bCs/>
                <w:sz w:val="15"/>
                <w:rtl/>
              </w:rPr>
              <w:t>סכום חודשי</w:t>
            </w:r>
          </w:p>
        </w:tc>
        <w:tc>
          <w:tcPr>
            <w:tcW w:w="1530" w:type="dxa"/>
            <w:shd w:val="clear" w:color="auto" w:fill="D9EAF7"/>
            <w:vAlign w:val="center"/>
          </w:tcPr>
          <w:p w14:paraId="52FA5062" w14:textId="77777777" w:rsidR="00673E42" w:rsidRPr="000955CD" w:rsidRDefault="00000000" w:rsidP="00C562E6">
            <w:pPr>
              <w:bidi/>
              <w:spacing w:line="360" w:lineRule="auto"/>
              <w:jc w:val="left"/>
              <w:rPr>
                <w:rFonts w:ascii="David" w:hAnsi="David" w:cs="David"/>
                <w:bCs/>
              </w:rPr>
            </w:pPr>
            <w:r w:rsidRPr="000955CD">
              <w:rPr>
                <w:rFonts w:ascii="David" w:hAnsi="David" w:cs="David"/>
                <w:bCs/>
                <w:sz w:val="15"/>
                <w:rtl/>
              </w:rPr>
              <w:t>מי מנהל בפועל</w:t>
            </w:r>
          </w:p>
        </w:tc>
        <w:tc>
          <w:tcPr>
            <w:tcW w:w="1304" w:type="dxa"/>
            <w:shd w:val="clear" w:color="auto" w:fill="D9EAF7"/>
            <w:vAlign w:val="center"/>
          </w:tcPr>
          <w:p w14:paraId="67EA9997" w14:textId="77777777" w:rsidR="00673E42" w:rsidRPr="000955CD" w:rsidRDefault="00000000" w:rsidP="00C562E6">
            <w:pPr>
              <w:bidi/>
              <w:spacing w:line="360" w:lineRule="auto"/>
              <w:jc w:val="left"/>
              <w:rPr>
                <w:rFonts w:ascii="David" w:hAnsi="David" w:cs="David"/>
                <w:bCs/>
              </w:rPr>
            </w:pPr>
            <w:r w:rsidRPr="000955CD">
              <w:rPr>
                <w:rFonts w:ascii="David" w:hAnsi="David" w:cs="David"/>
                <w:bCs/>
                <w:sz w:val="15"/>
                <w:rtl/>
              </w:rPr>
              <w:t>יחס חלוקה</w:t>
            </w:r>
          </w:p>
        </w:tc>
        <w:tc>
          <w:tcPr>
            <w:tcW w:w="1190" w:type="dxa"/>
            <w:shd w:val="clear" w:color="auto" w:fill="D9EAF7"/>
            <w:vAlign w:val="center"/>
          </w:tcPr>
          <w:p w14:paraId="2E131577" w14:textId="77777777" w:rsidR="00673E42" w:rsidRPr="000955CD" w:rsidRDefault="00000000" w:rsidP="00C562E6">
            <w:pPr>
              <w:bidi/>
              <w:spacing w:line="360" w:lineRule="auto"/>
              <w:jc w:val="left"/>
              <w:rPr>
                <w:rFonts w:ascii="David" w:hAnsi="David" w:cs="David"/>
                <w:bCs/>
              </w:rPr>
            </w:pPr>
            <w:r w:rsidRPr="000955CD">
              <w:rPr>
                <w:rFonts w:ascii="David" w:hAnsi="David" w:cs="David"/>
                <w:bCs/>
                <w:sz w:val="15"/>
                <w:rtl/>
              </w:rPr>
              <w:t>חלק הורה א'</w:t>
            </w:r>
          </w:p>
        </w:tc>
        <w:tc>
          <w:tcPr>
            <w:tcW w:w="1190" w:type="dxa"/>
            <w:shd w:val="clear" w:color="auto" w:fill="D9EAF7"/>
            <w:vAlign w:val="center"/>
          </w:tcPr>
          <w:p w14:paraId="2D2B4761" w14:textId="77777777" w:rsidR="00673E42" w:rsidRPr="000955CD" w:rsidRDefault="00000000" w:rsidP="00C562E6">
            <w:pPr>
              <w:bidi/>
              <w:spacing w:line="360" w:lineRule="auto"/>
              <w:jc w:val="left"/>
              <w:rPr>
                <w:rFonts w:ascii="David" w:hAnsi="David" w:cs="David"/>
                <w:bCs/>
              </w:rPr>
            </w:pPr>
            <w:r w:rsidRPr="000955CD">
              <w:rPr>
                <w:rFonts w:ascii="David" w:hAnsi="David" w:cs="David"/>
                <w:bCs/>
                <w:sz w:val="15"/>
                <w:rtl/>
              </w:rPr>
              <w:t>חלק הורה ב'</w:t>
            </w:r>
          </w:p>
        </w:tc>
        <w:tc>
          <w:tcPr>
            <w:tcW w:w="2211" w:type="dxa"/>
            <w:shd w:val="clear" w:color="auto" w:fill="D9EAF7"/>
            <w:vAlign w:val="center"/>
          </w:tcPr>
          <w:p w14:paraId="705E2336" w14:textId="77777777" w:rsidR="00673E42" w:rsidRPr="000955CD" w:rsidRDefault="00000000" w:rsidP="00C562E6">
            <w:pPr>
              <w:bidi/>
              <w:spacing w:line="360" w:lineRule="auto"/>
              <w:jc w:val="left"/>
              <w:rPr>
                <w:rFonts w:ascii="David" w:hAnsi="David" w:cs="David"/>
                <w:bCs/>
              </w:rPr>
            </w:pPr>
            <w:r w:rsidRPr="000955CD">
              <w:rPr>
                <w:rFonts w:ascii="David" w:hAnsi="David" w:cs="David"/>
                <w:bCs/>
                <w:sz w:val="15"/>
                <w:rtl/>
              </w:rPr>
              <w:t>מנגנון</w:t>
            </w:r>
          </w:p>
        </w:tc>
      </w:tr>
      <w:tr w:rsidR="00673E42" w:rsidRPr="00C562E6" w14:paraId="5F29FA52" w14:textId="77777777">
        <w:trPr>
          <w:jc w:val="right"/>
        </w:trPr>
        <w:tc>
          <w:tcPr>
            <w:tcW w:w="1587" w:type="dxa"/>
          </w:tcPr>
          <w:p w14:paraId="66D58481" w14:textId="77777777" w:rsidR="00673E42" w:rsidRPr="000955CD" w:rsidRDefault="00000000" w:rsidP="00C562E6">
            <w:pPr>
              <w:bidi/>
              <w:spacing w:line="360" w:lineRule="auto"/>
              <w:jc w:val="left"/>
              <w:rPr>
                <w:rFonts w:ascii="David" w:hAnsi="David" w:cs="David"/>
                <w:b/>
                <w:bCs/>
              </w:rPr>
            </w:pPr>
            <w:r w:rsidRPr="000955CD">
              <w:rPr>
                <w:rFonts w:ascii="David" w:hAnsi="David" w:cs="David"/>
                <w:b/>
                <w:bCs/>
                <w:sz w:val="15"/>
                <w:rtl/>
              </w:rPr>
              <w:t>ביגוד והנעלה</w:t>
            </w:r>
          </w:p>
        </w:tc>
        <w:tc>
          <w:tcPr>
            <w:tcW w:w="1190" w:type="dxa"/>
          </w:tcPr>
          <w:p w14:paraId="28493476" w14:textId="77777777" w:rsidR="00673E42" w:rsidRPr="00C562E6" w:rsidRDefault="00673E42" w:rsidP="00C562E6">
            <w:pPr>
              <w:bidi/>
              <w:spacing w:line="360" w:lineRule="auto"/>
              <w:jc w:val="left"/>
              <w:rPr>
                <w:rFonts w:ascii="David" w:hAnsi="David" w:cs="David"/>
              </w:rPr>
            </w:pPr>
          </w:p>
        </w:tc>
        <w:tc>
          <w:tcPr>
            <w:tcW w:w="1530" w:type="dxa"/>
          </w:tcPr>
          <w:p w14:paraId="1B6E666A" w14:textId="77777777" w:rsidR="00673E42" w:rsidRPr="00C562E6" w:rsidRDefault="00673E42" w:rsidP="00C562E6">
            <w:pPr>
              <w:bidi/>
              <w:spacing w:line="360" w:lineRule="auto"/>
              <w:jc w:val="left"/>
              <w:rPr>
                <w:rFonts w:ascii="David" w:hAnsi="David" w:cs="David"/>
              </w:rPr>
            </w:pPr>
          </w:p>
        </w:tc>
        <w:tc>
          <w:tcPr>
            <w:tcW w:w="1304" w:type="dxa"/>
          </w:tcPr>
          <w:p w14:paraId="755BB849" w14:textId="77777777" w:rsidR="00673E42" w:rsidRPr="00C562E6" w:rsidRDefault="00673E42" w:rsidP="00C562E6">
            <w:pPr>
              <w:bidi/>
              <w:spacing w:line="360" w:lineRule="auto"/>
              <w:jc w:val="left"/>
              <w:rPr>
                <w:rFonts w:ascii="David" w:hAnsi="David" w:cs="David"/>
              </w:rPr>
            </w:pPr>
          </w:p>
        </w:tc>
        <w:tc>
          <w:tcPr>
            <w:tcW w:w="1190" w:type="dxa"/>
          </w:tcPr>
          <w:p w14:paraId="5AB9C92C" w14:textId="77777777" w:rsidR="00673E42" w:rsidRPr="00C562E6" w:rsidRDefault="00673E42" w:rsidP="00C562E6">
            <w:pPr>
              <w:bidi/>
              <w:spacing w:line="360" w:lineRule="auto"/>
              <w:jc w:val="left"/>
              <w:rPr>
                <w:rFonts w:ascii="David" w:hAnsi="David" w:cs="David"/>
              </w:rPr>
            </w:pPr>
          </w:p>
        </w:tc>
        <w:tc>
          <w:tcPr>
            <w:tcW w:w="1190" w:type="dxa"/>
          </w:tcPr>
          <w:p w14:paraId="2467722E" w14:textId="77777777" w:rsidR="00673E42" w:rsidRPr="00C562E6" w:rsidRDefault="00673E42" w:rsidP="00C562E6">
            <w:pPr>
              <w:bidi/>
              <w:spacing w:line="360" w:lineRule="auto"/>
              <w:jc w:val="left"/>
              <w:rPr>
                <w:rFonts w:ascii="David" w:hAnsi="David" w:cs="David"/>
              </w:rPr>
            </w:pPr>
          </w:p>
        </w:tc>
        <w:tc>
          <w:tcPr>
            <w:tcW w:w="2211" w:type="dxa"/>
          </w:tcPr>
          <w:p w14:paraId="2F941658" w14:textId="77777777" w:rsidR="00673E42" w:rsidRPr="00C562E6" w:rsidRDefault="00673E42" w:rsidP="00C562E6">
            <w:pPr>
              <w:bidi/>
              <w:spacing w:line="360" w:lineRule="auto"/>
              <w:jc w:val="left"/>
              <w:rPr>
                <w:rFonts w:ascii="David" w:hAnsi="David" w:cs="David"/>
              </w:rPr>
            </w:pPr>
          </w:p>
        </w:tc>
      </w:tr>
      <w:tr w:rsidR="00673E42" w:rsidRPr="00C562E6" w14:paraId="64B5C1FF" w14:textId="77777777">
        <w:trPr>
          <w:jc w:val="right"/>
        </w:trPr>
        <w:tc>
          <w:tcPr>
            <w:tcW w:w="1587" w:type="dxa"/>
          </w:tcPr>
          <w:p w14:paraId="6874F926" w14:textId="77777777" w:rsidR="00673E42" w:rsidRPr="000955CD" w:rsidRDefault="00000000" w:rsidP="00C562E6">
            <w:pPr>
              <w:bidi/>
              <w:spacing w:line="360" w:lineRule="auto"/>
              <w:jc w:val="left"/>
              <w:rPr>
                <w:rFonts w:ascii="David" w:hAnsi="David" w:cs="David"/>
                <w:b/>
                <w:bCs/>
              </w:rPr>
            </w:pPr>
            <w:r w:rsidRPr="000955CD">
              <w:rPr>
                <w:rFonts w:ascii="David" w:hAnsi="David" w:cs="David"/>
                <w:b/>
                <w:bCs/>
                <w:sz w:val="15"/>
                <w:rtl/>
              </w:rPr>
              <w:t>ציוד לימודי</w:t>
            </w:r>
          </w:p>
        </w:tc>
        <w:tc>
          <w:tcPr>
            <w:tcW w:w="1190" w:type="dxa"/>
          </w:tcPr>
          <w:p w14:paraId="6A870D14" w14:textId="77777777" w:rsidR="00673E42" w:rsidRPr="00C562E6" w:rsidRDefault="00673E42" w:rsidP="00C562E6">
            <w:pPr>
              <w:bidi/>
              <w:spacing w:line="360" w:lineRule="auto"/>
              <w:jc w:val="left"/>
              <w:rPr>
                <w:rFonts w:ascii="David" w:hAnsi="David" w:cs="David"/>
              </w:rPr>
            </w:pPr>
          </w:p>
        </w:tc>
        <w:tc>
          <w:tcPr>
            <w:tcW w:w="1530" w:type="dxa"/>
          </w:tcPr>
          <w:p w14:paraId="5A0DB625" w14:textId="77777777" w:rsidR="00673E42" w:rsidRPr="00C562E6" w:rsidRDefault="00673E42" w:rsidP="00C562E6">
            <w:pPr>
              <w:bidi/>
              <w:spacing w:line="360" w:lineRule="auto"/>
              <w:jc w:val="left"/>
              <w:rPr>
                <w:rFonts w:ascii="David" w:hAnsi="David" w:cs="David"/>
              </w:rPr>
            </w:pPr>
          </w:p>
        </w:tc>
        <w:tc>
          <w:tcPr>
            <w:tcW w:w="1304" w:type="dxa"/>
          </w:tcPr>
          <w:p w14:paraId="5B118946" w14:textId="77777777" w:rsidR="00673E42" w:rsidRPr="00C562E6" w:rsidRDefault="00673E42" w:rsidP="00C562E6">
            <w:pPr>
              <w:bidi/>
              <w:spacing w:line="360" w:lineRule="auto"/>
              <w:jc w:val="left"/>
              <w:rPr>
                <w:rFonts w:ascii="David" w:hAnsi="David" w:cs="David"/>
              </w:rPr>
            </w:pPr>
          </w:p>
        </w:tc>
        <w:tc>
          <w:tcPr>
            <w:tcW w:w="1190" w:type="dxa"/>
          </w:tcPr>
          <w:p w14:paraId="4ACC287B" w14:textId="77777777" w:rsidR="00673E42" w:rsidRPr="00C562E6" w:rsidRDefault="00673E42" w:rsidP="00C562E6">
            <w:pPr>
              <w:bidi/>
              <w:spacing w:line="360" w:lineRule="auto"/>
              <w:jc w:val="left"/>
              <w:rPr>
                <w:rFonts w:ascii="David" w:hAnsi="David" w:cs="David"/>
              </w:rPr>
            </w:pPr>
          </w:p>
        </w:tc>
        <w:tc>
          <w:tcPr>
            <w:tcW w:w="1190" w:type="dxa"/>
          </w:tcPr>
          <w:p w14:paraId="1539DFA9" w14:textId="77777777" w:rsidR="00673E42" w:rsidRPr="00C562E6" w:rsidRDefault="00673E42" w:rsidP="00C562E6">
            <w:pPr>
              <w:bidi/>
              <w:spacing w:line="360" w:lineRule="auto"/>
              <w:jc w:val="left"/>
              <w:rPr>
                <w:rFonts w:ascii="David" w:hAnsi="David" w:cs="David"/>
              </w:rPr>
            </w:pPr>
          </w:p>
        </w:tc>
        <w:tc>
          <w:tcPr>
            <w:tcW w:w="2211" w:type="dxa"/>
          </w:tcPr>
          <w:p w14:paraId="68461C3A" w14:textId="77777777" w:rsidR="00673E42" w:rsidRPr="00C562E6" w:rsidRDefault="00673E42" w:rsidP="00C562E6">
            <w:pPr>
              <w:bidi/>
              <w:spacing w:line="360" w:lineRule="auto"/>
              <w:jc w:val="left"/>
              <w:rPr>
                <w:rFonts w:ascii="David" w:hAnsi="David" w:cs="David"/>
              </w:rPr>
            </w:pPr>
          </w:p>
        </w:tc>
      </w:tr>
      <w:tr w:rsidR="00673E42" w:rsidRPr="00C562E6" w14:paraId="56EA12D2" w14:textId="77777777">
        <w:trPr>
          <w:jc w:val="right"/>
        </w:trPr>
        <w:tc>
          <w:tcPr>
            <w:tcW w:w="1587" w:type="dxa"/>
          </w:tcPr>
          <w:p w14:paraId="2BE0472D" w14:textId="77777777" w:rsidR="00673E42" w:rsidRPr="000955CD" w:rsidRDefault="00000000" w:rsidP="00C562E6">
            <w:pPr>
              <w:bidi/>
              <w:spacing w:line="360" w:lineRule="auto"/>
              <w:jc w:val="left"/>
              <w:rPr>
                <w:rFonts w:ascii="David" w:hAnsi="David" w:cs="David"/>
                <w:b/>
                <w:bCs/>
              </w:rPr>
            </w:pPr>
            <w:r w:rsidRPr="000955CD">
              <w:rPr>
                <w:rFonts w:ascii="David" w:hAnsi="David" w:cs="David"/>
                <w:b/>
                <w:bCs/>
                <w:sz w:val="15"/>
                <w:rtl/>
              </w:rPr>
              <w:t>תשלומי מסגרת</w:t>
            </w:r>
          </w:p>
        </w:tc>
        <w:tc>
          <w:tcPr>
            <w:tcW w:w="1190" w:type="dxa"/>
          </w:tcPr>
          <w:p w14:paraId="561766A2" w14:textId="77777777" w:rsidR="00673E42" w:rsidRPr="00C562E6" w:rsidRDefault="00673E42" w:rsidP="00C562E6">
            <w:pPr>
              <w:bidi/>
              <w:spacing w:line="360" w:lineRule="auto"/>
              <w:jc w:val="left"/>
              <w:rPr>
                <w:rFonts w:ascii="David" w:hAnsi="David" w:cs="David"/>
              </w:rPr>
            </w:pPr>
          </w:p>
        </w:tc>
        <w:tc>
          <w:tcPr>
            <w:tcW w:w="1530" w:type="dxa"/>
          </w:tcPr>
          <w:p w14:paraId="5AC93429" w14:textId="77777777" w:rsidR="00673E42" w:rsidRPr="00C562E6" w:rsidRDefault="00673E42" w:rsidP="00C562E6">
            <w:pPr>
              <w:bidi/>
              <w:spacing w:line="360" w:lineRule="auto"/>
              <w:jc w:val="left"/>
              <w:rPr>
                <w:rFonts w:ascii="David" w:hAnsi="David" w:cs="David"/>
              </w:rPr>
            </w:pPr>
          </w:p>
        </w:tc>
        <w:tc>
          <w:tcPr>
            <w:tcW w:w="1304" w:type="dxa"/>
          </w:tcPr>
          <w:p w14:paraId="73E2E487" w14:textId="77777777" w:rsidR="00673E42" w:rsidRPr="00C562E6" w:rsidRDefault="00673E42" w:rsidP="00C562E6">
            <w:pPr>
              <w:bidi/>
              <w:spacing w:line="360" w:lineRule="auto"/>
              <w:jc w:val="left"/>
              <w:rPr>
                <w:rFonts w:ascii="David" w:hAnsi="David" w:cs="David"/>
              </w:rPr>
            </w:pPr>
          </w:p>
        </w:tc>
        <w:tc>
          <w:tcPr>
            <w:tcW w:w="1190" w:type="dxa"/>
          </w:tcPr>
          <w:p w14:paraId="626614DD" w14:textId="77777777" w:rsidR="00673E42" w:rsidRPr="00C562E6" w:rsidRDefault="00673E42" w:rsidP="00C562E6">
            <w:pPr>
              <w:bidi/>
              <w:spacing w:line="360" w:lineRule="auto"/>
              <w:jc w:val="left"/>
              <w:rPr>
                <w:rFonts w:ascii="David" w:hAnsi="David" w:cs="David"/>
              </w:rPr>
            </w:pPr>
          </w:p>
        </w:tc>
        <w:tc>
          <w:tcPr>
            <w:tcW w:w="1190" w:type="dxa"/>
          </w:tcPr>
          <w:p w14:paraId="013B4C03" w14:textId="77777777" w:rsidR="00673E42" w:rsidRPr="00C562E6" w:rsidRDefault="00673E42" w:rsidP="00C562E6">
            <w:pPr>
              <w:bidi/>
              <w:spacing w:line="360" w:lineRule="auto"/>
              <w:jc w:val="left"/>
              <w:rPr>
                <w:rFonts w:ascii="David" w:hAnsi="David" w:cs="David"/>
              </w:rPr>
            </w:pPr>
          </w:p>
        </w:tc>
        <w:tc>
          <w:tcPr>
            <w:tcW w:w="2211" w:type="dxa"/>
          </w:tcPr>
          <w:p w14:paraId="5ADFCDE1" w14:textId="77777777" w:rsidR="00673E42" w:rsidRPr="00C562E6" w:rsidRDefault="00673E42" w:rsidP="00C562E6">
            <w:pPr>
              <w:bidi/>
              <w:spacing w:line="360" w:lineRule="auto"/>
              <w:jc w:val="left"/>
              <w:rPr>
                <w:rFonts w:ascii="David" w:hAnsi="David" w:cs="David"/>
              </w:rPr>
            </w:pPr>
          </w:p>
        </w:tc>
      </w:tr>
      <w:tr w:rsidR="00673E42" w:rsidRPr="00C562E6" w14:paraId="7DE5627F" w14:textId="77777777">
        <w:trPr>
          <w:jc w:val="right"/>
        </w:trPr>
        <w:tc>
          <w:tcPr>
            <w:tcW w:w="1587" w:type="dxa"/>
          </w:tcPr>
          <w:p w14:paraId="6CE0DEAC" w14:textId="77777777" w:rsidR="00673E42" w:rsidRPr="000955CD" w:rsidRDefault="00000000" w:rsidP="00C562E6">
            <w:pPr>
              <w:bidi/>
              <w:spacing w:line="360" w:lineRule="auto"/>
              <w:jc w:val="left"/>
              <w:rPr>
                <w:rFonts w:ascii="David" w:hAnsi="David" w:cs="David"/>
                <w:b/>
                <w:bCs/>
              </w:rPr>
            </w:pPr>
            <w:r w:rsidRPr="000955CD">
              <w:rPr>
                <w:rFonts w:ascii="David" w:hAnsi="David" w:cs="David"/>
                <w:b/>
                <w:bCs/>
                <w:sz w:val="15"/>
                <w:rtl/>
              </w:rPr>
              <w:t>בריאות שוטפת</w:t>
            </w:r>
          </w:p>
        </w:tc>
        <w:tc>
          <w:tcPr>
            <w:tcW w:w="1190" w:type="dxa"/>
          </w:tcPr>
          <w:p w14:paraId="09CB6B44" w14:textId="77777777" w:rsidR="00673E42" w:rsidRPr="00C562E6" w:rsidRDefault="00673E42" w:rsidP="00C562E6">
            <w:pPr>
              <w:bidi/>
              <w:spacing w:line="360" w:lineRule="auto"/>
              <w:jc w:val="left"/>
              <w:rPr>
                <w:rFonts w:ascii="David" w:hAnsi="David" w:cs="David"/>
              </w:rPr>
            </w:pPr>
          </w:p>
        </w:tc>
        <w:tc>
          <w:tcPr>
            <w:tcW w:w="1530" w:type="dxa"/>
          </w:tcPr>
          <w:p w14:paraId="5BDED011" w14:textId="77777777" w:rsidR="00673E42" w:rsidRPr="00C562E6" w:rsidRDefault="00673E42" w:rsidP="00C562E6">
            <w:pPr>
              <w:bidi/>
              <w:spacing w:line="360" w:lineRule="auto"/>
              <w:jc w:val="left"/>
              <w:rPr>
                <w:rFonts w:ascii="David" w:hAnsi="David" w:cs="David"/>
              </w:rPr>
            </w:pPr>
          </w:p>
        </w:tc>
        <w:tc>
          <w:tcPr>
            <w:tcW w:w="1304" w:type="dxa"/>
          </w:tcPr>
          <w:p w14:paraId="0DE0F724" w14:textId="77777777" w:rsidR="00673E42" w:rsidRPr="00C562E6" w:rsidRDefault="00673E42" w:rsidP="00C562E6">
            <w:pPr>
              <w:bidi/>
              <w:spacing w:line="360" w:lineRule="auto"/>
              <w:jc w:val="left"/>
              <w:rPr>
                <w:rFonts w:ascii="David" w:hAnsi="David" w:cs="David"/>
              </w:rPr>
            </w:pPr>
          </w:p>
        </w:tc>
        <w:tc>
          <w:tcPr>
            <w:tcW w:w="1190" w:type="dxa"/>
          </w:tcPr>
          <w:p w14:paraId="0A75E730" w14:textId="77777777" w:rsidR="00673E42" w:rsidRPr="00C562E6" w:rsidRDefault="00673E42" w:rsidP="00C562E6">
            <w:pPr>
              <w:bidi/>
              <w:spacing w:line="360" w:lineRule="auto"/>
              <w:jc w:val="left"/>
              <w:rPr>
                <w:rFonts w:ascii="David" w:hAnsi="David" w:cs="David"/>
              </w:rPr>
            </w:pPr>
          </w:p>
        </w:tc>
        <w:tc>
          <w:tcPr>
            <w:tcW w:w="1190" w:type="dxa"/>
          </w:tcPr>
          <w:p w14:paraId="6832DE5F" w14:textId="77777777" w:rsidR="00673E42" w:rsidRPr="00C562E6" w:rsidRDefault="00673E42" w:rsidP="00C562E6">
            <w:pPr>
              <w:bidi/>
              <w:spacing w:line="360" w:lineRule="auto"/>
              <w:jc w:val="left"/>
              <w:rPr>
                <w:rFonts w:ascii="David" w:hAnsi="David" w:cs="David"/>
              </w:rPr>
            </w:pPr>
          </w:p>
        </w:tc>
        <w:tc>
          <w:tcPr>
            <w:tcW w:w="2211" w:type="dxa"/>
          </w:tcPr>
          <w:p w14:paraId="0289DCB9" w14:textId="77777777" w:rsidR="00673E42" w:rsidRPr="00C562E6" w:rsidRDefault="00673E42" w:rsidP="00C562E6">
            <w:pPr>
              <w:bidi/>
              <w:spacing w:line="360" w:lineRule="auto"/>
              <w:jc w:val="left"/>
              <w:rPr>
                <w:rFonts w:ascii="David" w:hAnsi="David" w:cs="David"/>
              </w:rPr>
            </w:pPr>
          </w:p>
        </w:tc>
      </w:tr>
      <w:tr w:rsidR="00673E42" w:rsidRPr="00C562E6" w14:paraId="38AA899F" w14:textId="77777777">
        <w:trPr>
          <w:jc w:val="right"/>
        </w:trPr>
        <w:tc>
          <w:tcPr>
            <w:tcW w:w="1587" w:type="dxa"/>
          </w:tcPr>
          <w:p w14:paraId="6400924E" w14:textId="77777777" w:rsidR="00673E42" w:rsidRPr="000955CD" w:rsidRDefault="00000000" w:rsidP="00C562E6">
            <w:pPr>
              <w:bidi/>
              <w:spacing w:line="360" w:lineRule="auto"/>
              <w:jc w:val="left"/>
              <w:rPr>
                <w:rFonts w:ascii="David" w:hAnsi="David" w:cs="David"/>
                <w:b/>
                <w:bCs/>
              </w:rPr>
            </w:pPr>
            <w:r w:rsidRPr="000955CD">
              <w:rPr>
                <w:rFonts w:ascii="David" w:hAnsi="David" w:cs="David"/>
                <w:b/>
                <w:bCs/>
                <w:sz w:val="15"/>
                <w:rtl/>
              </w:rPr>
              <w:t>חוגים / העשרה</w:t>
            </w:r>
          </w:p>
        </w:tc>
        <w:tc>
          <w:tcPr>
            <w:tcW w:w="1190" w:type="dxa"/>
          </w:tcPr>
          <w:p w14:paraId="04F9A7F6" w14:textId="77777777" w:rsidR="00673E42" w:rsidRPr="00C562E6" w:rsidRDefault="00673E42" w:rsidP="00C562E6">
            <w:pPr>
              <w:bidi/>
              <w:spacing w:line="360" w:lineRule="auto"/>
              <w:jc w:val="left"/>
              <w:rPr>
                <w:rFonts w:ascii="David" w:hAnsi="David" w:cs="David"/>
              </w:rPr>
            </w:pPr>
          </w:p>
        </w:tc>
        <w:tc>
          <w:tcPr>
            <w:tcW w:w="1530" w:type="dxa"/>
          </w:tcPr>
          <w:p w14:paraId="78AD31E0" w14:textId="77777777" w:rsidR="00673E42" w:rsidRPr="00C562E6" w:rsidRDefault="00673E42" w:rsidP="00C562E6">
            <w:pPr>
              <w:bidi/>
              <w:spacing w:line="360" w:lineRule="auto"/>
              <w:jc w:val="left"/>
              <w:rPr>
                <w:rFonts w:ascii="David" w:hAnsi="David" w:cs="David"/>
              </w:rPr>
            </w:pPr>
          </w:p>
        </w:tc>
        <w:tc>
          <w:tcPr>
            <w:tcW w:w="1304" w:type="dxa"/>
          </w:tcPr>
          <w:p w14:paraId="275F5058" w14:textId="77777777" w:rsidR="00673E42" w:rsidRPr="00C562E6" w:rsidRDefault="00673E42" w:rsidP="00C562E6">
            <w:pPr>
              <w:bidi/>
              <w:spacing w:line="360" w:lineRule="auto"/>
              <w:jc w:val="left"/>
              <w:rPr>
                <w:rFonts w:ascii="David" w:hAnsi="David" w:cs="David"/>
              </w:rPr>
            </w:pPr>
          </w:p>
        </w:tc>
        <w:tc>
          <w:tcPr>
            <w:tcW w:w="1190" w:type="dxa"/>
          </w:tcPr>
          <w:p w14:paraId="0E99FE16" w14:textId="77777777" w:rsidR="00673E42" w:rsidRPr="00C562E6" w:rsidRDefault="00673E42" w:rsidP="00C562E6">
            <w:pPr>
              <w:bidi/>
              <w:spacing w:line="360" w:lineRule="auto"/>
              <w:jc w:val="left"/>
              <w:rPr>
                <w:rFonts w:ascii="David" w:hAnsi="David" w:cs="David"/>
              </w:rPr>
            </w:pPr>
          </w:p>
        </w:tc>
        <w:tc>
          <w:tcPr>
            <w:tcW w:w="1190" w:type="dxa"/>
          </w:tcPr>
          <w:p w14:paraId="44B55BB9" w14:textId="77777777" w:rsidR="00673E42" w:rsidRPr="00C562E6" w:rsidRDefault="00673E42" w:rsidP="00C562E6">
            <w:pPr>
              <w:bidi/>
              <w:spacing w:line="360" w:lineRule="auto"/>
              <w:jc w:val="left"/>
              <w:rPr>
                <w:rFonts w:ascii="David" w:hAnsi="David" w:cs="David"/>
              </w:rPr>
            </w:pPr>
          </w:p>
        </w:tc>
        <w:tc>
          <w:tcPr>
            <w:tcW w:w="2211" w:type="dxa"/>
          </w:tcPr>
          <w:p w14:paraId="7C8C97DA" w14:textId="77777777" w:rsidR="00673E42" w:rsidRPr="00C562E6" w:rsidRDefault="00673E42" w:rsidP="00C562E6">
            <w:pPr>
              <w:bidi/>
              <w:spacing w:line="360" w:lineRule="auto"/>
              <w:jc w:val="left"/>
              <w:rPr>
                <w:rFonts w:ascii="David" w:hAnsi="David" w:cs="David"/>
              </w:rPr>
            </w:pPr>
          </w:p>
        </w:tc>
      </w:tr>
      <w:tr w:rsidR="00673E42" w:rsidRPr="00C562E6" w14:paraId="38CC4295" w14:textId="77777777">
        <w:trPr>
          <w:jc w:val="right"/>
        </w:trPr>
        <w:tc>
          <w:tcPr>
            <w:tcW w:w="1587" w:type="dxa"/>
          </w:tcPr>
          <w:p w14:paraId="016E6352" w14:textId="77777777" w:rsidR="00673E42" w:rsidRPr="000955CD" w:rsidRDefault="00000000" w:rsidP="00C562E6">
            <w:pPr>
              <w:bidi/>
              <w:spacing w:line="360" w:lineRule="auto"/>
              <w:jc w:val="left"/>
              <w:rPr>
                <w:rFonts w:ascii="David" w:hAnsi="David" w:cs="David"/>
                <w:b/>
                <w:bCs/>
              </w:rPr>
            </w:pPr>
            <w:r w:rsidRPr="000955CD">
              <w:rPr>
                <w:rFonts w:ascii="David" w:hAnsi="David" w:cs="David"/>
                <w:b/>
                <w:bCs/>
                <w:sz w:val="15"/>
                <w:rtl/>
              </w:rPr>
              <w:t>טיפולים קבועים</w:t>
            </w:r>
          </w:p>
        </w:tc>
        <w:tc>
          <w:tcPr>
            <w:tcW w:w="1190" w:type="dxa"/>
          </w:tcPr>
          <w:p w14:paraId="02E4EA01" w14:textId="77777777" w:rsidR="00673E42" w:rsidRPr="00C562E6" w:rsidRDefault="00673E42" w:rsidP="00C562E6">
            <w:pPr>
              <w:bidi/>
              <w:spacing w:line="360" w:lineRule="auto"/>
              <w:jc w:val="left"/>
              <w:rPr>
                <w:rFonts w:ascii="David" w:hAnsi="David" w:cs="David"/>
              </w:rPr>
            </w:pPr>
          </w:p>
        </w:tc>
        <w:tc>
          <w:tcPr>
            <w:tcW w:w="1530" w:type="dxa"/>
          </w:tcPr>
          <w:p w14:paraId="22F1D819" w14:textId="77777777" w:rsidR="00673E42" w:rsidRPr="00C562E6" w:rsidRDefault="00673E42" w:rsidP="00C562E6">
            <w:pPr>
              <w:bidi/>
              <w:spacing w:line="360" w:lineRule="auto"/>
              <w:jc w:val="left"/>
              <w:rPr>
                <w:rFonts w:ascii="David" w:hAnsi="David" w:cs="David"/>
              </w:rPr>
            </w:pPr>
          </w:p>
        </w:tc>
        <w:tc>
          <w:tcPr>
            <w:tcW w:w="1304" w:type="dxa"/>
          </w:tcPr>
          <w:p w14:paraId="32FBEABE" w14:textId="77777777" w:rsidR="00673E42" w:rsidRPr="00C562E6" w:rsidRDefault="00673E42" w:rsidP="00C562E6">
            <w:pPr>
              <w:bidi/>
              <w:spacing w:line="360" w:lineRule="auto"/>
              <w:jc w:val="left"/>
              <w:rPr>
                <w:rFonts w:ascii="David" w:hAnsi="David" w:cs="David"/>
              </w:rPr>
            </w:pPr>
          </w:p>
        </w:tc>
        <w:tc>
          <w:tcPr>
            <w:tcW w:w="1190" w:type="dxa"/>
          </w:tcPr>
          <w:p w14:paraId="05695A4C" w14:textId="77777777" w:rsidR="00673E42" w:rsidRPr="00C562E6" w:rsidRDefault="00673E42" w:rsidP="00C562E6">
            <w:pPr>
              <w:bidi/>
              <w:spacing w:line="360" w:lineRule="auto"/>
              <w:jc w:val="left"/>
              <w:rPr>
                <w:rFonts w:ascii="David" w:hAnsi="David" w:cs="David"/>
              </w:rPr>
            </w:pPr>
          </w:p>
        </w:tc>
        <w:tc>
          <w:tcPr>
            <w:tcW w:w="1190" w:type="dxa"/>
          </w:tcPr>
          <w:p w14:paraId="35B9DA95" w14:textId="77777777" w:rsidR="00673E42" w:rsidRPr="00C562E6" w:rsidRDefault="00673E42" w:rsidP="00C562E6">
            <w:pPr>
              <w:bidi/>
              <w:spacing w:line="360" w:lineRule="auto"/>
              <w:jc w:val="left"/>
              <w:rPr>
                <w:rFonts w:ascii="David" w:hAnsi="David" w:cs="David"/>
              </w:rPr>
            </w:pPr>
          </w:p>
        </w:tc>
        <w:tc>
          <w:tcPr>
            <w:tcW w:w="2211" w:type="dxa"/>
          </w:tcPr>
          <w:p w14:paraId="36035478" w14:textId="77777777" w:rsidR="00673E42" w:rsidRPr="00C562E6" w:rsidRDefault="00673E42" w:rsidP="00C562E6">
            <w:pPr>
              <w:bidi/>
              <w:spacing w:line="360" w:lineRule="auto"/>
              <w:jc w:val="left"/>
              <w:rPr>
                <w:rFonts w:ascii="David" w:hAnsi="David" w:cs="David"/>
              </w:rPr>
            </w:pPr>
          </w:p>
        </w:tc>
      </w:tr>
      <w:tr w:rsidR="00673E42" w:rsidRPr="00C562E6" w14:paraId="13EDE2E6" w14:textId="77777777">
        <w:trPr>
          <w:jc w:val="right"/>
        </w:trPr>
        <w:tc>
          <w:tcPr>
            <w:tcW w:w="1587" w:type="dxa"/>
          </w:tcPr>
          <w:p w14:paraId="0F231072" w14:textId="77777777" w:rsidR="00673E42" w:rsidRPr="000955CD" w:rsidRDefault="00000000" w:rsidP="00C562E6">
            <w:pPr>
              <w:bidi/>
              <w:spacing w:line="360" w:lineRule="auto"/>
              <w:jc w:val="left"/>
              <w:rPr>
                <w:rFonts w:ascii="David" w:hAnsi="David" w:cs="David"/>
                <w:b/>
                <w:bCs/>
              </w:rPr>
            </w:pPr>
            <w:r w:rsidRPr="000955CD">
              <w:rPr>
                <w:rFonts w:ascii="David" w:hAnsi="David" w:cs="David"/>
                <w:b/>
                <w:bCs/>
                <w:sz w:val="15"/>
                <w:rtl/>
              </w:rPr>
              <w:t>סה"כ שאינם תלויי שהות</w:t>
            </w:r>
          </w:p>
        </w:tc>
        <w:tc>
          <w:tcPr>
            <w:tcW w:w="1190" w:type="dxa"/>
          </w:tcPr>
          <w:p w14:paraId="4F3A8F60" w14:textId="77777777" w:rsidR="00673E42" w:rsidRPr="00C562E6" w:rsidRDefault="00673E42" w:rsidP="00C562E6">
            <w:pPr>
              <w:bidi/>
              <w:spacing w:line="360" w:lineRule="auto"/>
              <w:jc w:val="left"/>
              <w:rPr>
                <w:rFonts w:ascii="David" w:hAnsi="David" w:cs="David"/>
              </w:rPr>
            </w:pPr>
          </w:p>
        </w:tc>
        <w:tc>
          <w:tcPr>
            <w:tcW w:w="1530" w:type="dxa"/>
          </w:tcPr>
          <w:p w14:paraId="149B24ED" w14:textId="77777777" w:rsidR="00673E42" w:rsidRPr="00C562E6" w:rsidRDefault="00673E42" w:rsidP="00C562E6">
            <w:pPr>
              <w:bidi/>
              <w:spacing w:line="360" w:lineRule="auto"/>
              <w:jc w:val="left"/>
              <w:rPr>
                <w:rFonts w:ascii="David" w:hAnsi="David" w:cs="David"/>
              </w:rPr>
            </w:pPr>
          </w:p>
        </w:tc>
        <w:tc>
          <w:tcPr>
            <w:tcW w:w="1304" w:type="dxa"/>
          </w:tcPr>
          <w:p w14:paraId="1EE463C7" w14:textId="77777777" w:rsidR="00673E42" w:rsidRPr="00C562E6" w:rsidRDefault="00673E42" w:rsidP="00C562E6">
            <w:pPr>
              <w:bidi/>
              <w:spacing w:line="360" w:lineRule="auto"/>
              <w:jc w:val="left"/>
              <w:rPr>
                <w:rFonts w:ascii="David" w:hAnsi="David" w:cs="David"/>
              </w:rPr>
            </w:pPr>
          </w:p>
        </w:tc>
        <w:tc>
          <w:tcPr>
            <w:tcW w:w="1190" w:type="dxa"/>
          </w:tcPr>
          <w:p w14:paraId="3AD48E4D" w14:textId="77777777" w:rsidR="00673E42" w:rsidRPr="00C562E6" w:rsidRDefault="00673E42" w:rsidP="00C562E6">
            <w:pPr>
              <w:bidi/>
              <w:spacing w:line="360" w:lineRule="auto"/>
              <w:jc w:val="left"/>
              <w:rPr>
                <w:rFonts w:ascii="David" w:hAnsi="David" w:cs="David"/>
              </w:rPr>
            </w:pPr>
          </w:p>
        </w:tc>
        <w:tc>
          <w:tcPr>
            <w:tcW w:w="1190" w:type="dxa"/>
          </w:tcPr>
          <w:p w14:paraId="076404FB" w14:textId="77777777" w:rsidR="00673E42" w:rsidRPr="00C562E6" w:rsidRDefault="00673E42" w:rsidP="00C562E6">
            <w:pPr>
              <w:bidi/>
              <w:spacing w:line="360" w:lineRule="auto"/>
              <w:jc w:val="left"/>
              <w:rPr>
                <w:rFonts w:ascii="David" w:hAnsi="David" w:cs="David"/>
              </w:rPr>
            </w:pPr>
          </w:p>
        </w:tc>
        <w:tc>
          <w:tcPr>
            <w:tcW w:w="2211" w:type="dxa"/>
          </w:tcPr>
          <w:p w14:paraId="231FBEF8" w14:textId="77777777" w:rsidR="00673E42" w:rsidRPr="00C562E6" w:rsidRDefault="00673E42" w:rsidP="00C562E6">
            <w:pPr>
              <w:bidi/>
              <w:spacing w:line="360" w:lineRule="auto"/>
              <w:jc w:val="left"/>
              <w:rPr>
                <w:rFonts w:ascii="David" w:hAnsi="David" w:cs="David"/>
              </w:rPr>
            </w:pPr>
          </w:p>
        </w:tc>
      </w:tr>
    </w:tbl>
    <w:p w14:paraId="28264AE0" w14:textId="77777777" w:rsidR="00673E42" w:rsidRPr="00C562E6" w:rsidRDefault="00673E42" w:rsidP="00C562E6">
      <w:pPr>
        <w:bidi/>
        <w:spacing w:line="360" w:lineRule="auto"/>
        <w:jc w:val="left"/>
        <w:rPr>
          <w:rFonts w:ascii="David" w:hAnsi="David" w:cs="David"/>
        </w:rPr>
      </w:pPr>
    </w:p>
    <w:p w14:paraId="60134B7D" w14:textId="77777777" w:rsidR="00673E42" w:rsidRPr="00C562E6" w:rsidRDefault="00000000" w:rsidP="00C562E6">
      <w:pPr>
        <w:bidi/>
        <w:spacing w:after="30" w:line="360" w:lineRule="auto"/>
        <w:ind w:right="255"/>
        <w:jc w:val="left"/>
        <w:rPr>
          <w:rFonts w:ascii="David" w:hAnsi="David" w:cs="David"/>
        </w:rPr>
      </w:pPr>
      <w:r w:rsidRPr="00C562E6">
        <w:rPr>
          <w:rFonts w:ascii="David" w:hAnsi="David" w:cs="David"/>
          <w:sz w:val="18"/>
          <w:rtl/>
        </w:rPr>
        <w:t>• אם הורה מרכז משלם את ההוצאה, ההורה השני יעביר את חלקו היחסי לפי יחס ההכנסות או לפי מנגנון אחר שייקבע.</w:t>
      </w:r>
    </w:p>
    <w:p w14:paraId="5F43EBA0" w14:textId="77777777" w:rsidR="00673E42" w:rsidRPr="00C562E6" w:rsidRDefault="00000000" w:rsidP="00C562E6">
      <w:pPr>
        <w:bidi/>
        <w:spacing w:after="30" w:line="360" w:lineRule="auto"/>
        <w:ind w:right="255"/>
        <w:jc w:val="left"/>
        <w:rPr>
          <w:rFonts w:ascii="David" w:hAnsi="David" w:cs="David"/>
        </w:rPr>
      </w:pPr>
      <w:r w:rsidRPr="00C562E6">
        <w:rPr>
          <w:rFonts w:ascii="David" w:hAnsi="David" w:cs="David"/>
          <w:sz w:val="18"/>
          <w:rtl/>
        </w:rPr>
        <w:t>• אם התשלום מתבצע ישירות לספק, יש לקבוע מועד תשלום ואסמכתא לתשלום.</w:t>
      </w:r>
    </w:p>
    <w:p w14:paraId="4BB34492" w14:textId="77777777" w:rsidR="00673E42" w:rsidRPr="00C562E6" w:rsidRDefault="00000000" w:rsidP="00C562E6">
      <w:pPr>
        <w:bidi/>
        <w:spacing w:after="30" w:line="360" w:lineRule="auto"/>
        <w:ind w:right="255"/>
        <w:jc w:val="left"/>
        <w:rPr>
          <w:rFonts w:ascii="David" w:hAnsi="David" w:cs="David"/>
        </w:rPr>
      </w:pPr>
      <w:r w:rsidRPr="00C562E6">
        <w:rPr>
          <w:rFonts w:ascii="David" w:hAnsi="David" w:cs="David"/>
          <w:sz w:val="18"/>
          <w:rtl/>
        </w:rPr>
        <w:t>• אם אין תקשורת בין ההורים, עדיף מנגנון ברור ומצומצם מחלוקות על פני מנגנון פתוח.</w:t>
      </w:r>
    </w:p>
    <w:p w14:paraId="375A8103" w14:textId="77777777" w:rsidR="00673E42" w:rsidRPr="00C562E6" w:rsidRDefault="00000000" w:rsidP="00C562E6">
      <w:pPr>
        <w:pStyle w:val="1"/>
        <w:bidi/>
        <w:spacing w:after="100" w:line="360" w:lineRule="auto"/>
        <w:jc w:val="left"/>
        <w:rPr>
          <w:rFonts w:ascii="David" w:hAnsi="David" w:cs="David"/>
        </w:rPr>
      </w:pPr>
      <w:r w:rsidRPr="00C562E6">
        <w:rPr>
          <w:rFonts w:ascii="David" w:hAnsi="David" w:cs="David"/>
          <w:sz w:val="30"/>
          <w:rtl/>
        </w:rPr>
        <w:t>11. שלב שישי - חישוב מדור ואחזקת מדור</w:t>
      </w:r>
    </w:p>
    <w:p w14:paraId="2614201D" w14:textId="77777777" w:rsidR="00673E42" w:rsidRPr="00C562E6" w:rsidRDefault="00000000" w:rsidP="00C562E6">
      <w:pPr>
        <w:bidi/>
        <w:spacing w:after="60" w:line="360" w:lineRule="auto"/>
        <w:jc w:val="left"/>
        <w:rPr>
          <w:rFonts w:ascii="David" w:hAnsi="David" w:cs="David"/>
        </w:rPr>
      </w:pPr>
      <w:r w:rsidRPr="00C562E6">
        <w:rPr>
          <w:rFonts w:ascii="David" w:hAnsi="David" w:cs="David"/>
          <w:rtl/>
        </w:rPr>
        <w:t>רכיב המדור מחייב זהירות מיוחדת. יש לבחון עלות מדור סבירה, חלק יחסי של הילדים, זמני שהות בפועל והאם יש להכיר במדור בשני הבתים.</w:t>
      </w:r>
    </w:p>
    <w:tbl>
      <w:tblPr>
        <w:tblStyle w:val="aff2"/>
        <w:bidiVisual/>
        <w:tblW w:w="0" w:type="auto"/>
        <w:jc w:val="right"/>
        <w:tblLayout w:type="fixed"/>
        <w:tblLook w:val="04A0" w:firstRow="1" w:lastRow="0" w:firstColumn="1" w:lastColumn="0" w:noHBand="0" w:noVBand="1"/>
      </w:tblPr>
      <w:tblGrid>
        <w:gridCol w:w="2041"/>
        <w:gridCol w:w="1701"/>
        <w:gridCol w:w="1701"/>
        <w:gridCol w:w="1701"/>
        <w:gridCol w:w="3061"/>
      </w:tblGrid>
      <w:tr w:rsidR="00673E42" w:rsidRPr="00C562E6" w14:paraId="417CCCBC" w14:textId="77777777">
        <w:trPr>
          <w:tblHeader/>
          <w:jc w:val="right"/>
        </w:trPr>
        <w:tc>
          <w:tcPr>
            <w:tcW w:w="2041" w:type="dxa"/>
            <w:shd w:val="clear" w:color="auto" w:fill="D9EAF7"/>
            <w:vAlign w:val="center"/>
          </w:tcPr>
          <w:p w14:paraId="6D20D212" w14:textId="77777777" w:rsidR="00673E42" w:rsidRPr="000955CD" w:rsidRDefault="00000000" w:rsidP="00C562E6">
            <w:pPr>
              <w:bidi/>
              <w:spacing w:line="360" w:lineRule="auto"/>
              <w:jc w:val="left"/>
              <w:rPr>
                <w:rFonts w:ascii="David" w:hAnsi="David" w:cs="David"/>
                <w:bCs/>
              </w:rPr>
            </w:pPr>
            <w:r w:rsidRPr="000955CD">
              <w:rPr>
                <w:rFonts w:ascii="David" w:hAnsi="David" w:cs="David"/>
                <w:bCs/>
                <w:sz w:val="16"/>
                <w:rtl/>
              </w:rPr>
              <w:t>רכיב</w:t>
            </w:r>
          </w:p>
        </w:tc>
        <w:tc>
          <w:tcPr>
            <w:tcW w:w="1701" w:type="dxa"/>
            <w:shd w:val="clear" w:color="auto" w:fill="D9EAF7"/>
            <w:vAlign w:val="center"/>
          </w:tcPr>
          <w:p w14:paraId="1F27FF11" w14:textId="77777777" w:rsidR="00673E42" w:rsidRPr="000955CD" w:rsidRDefault="00000000" w:rsidP="00C562E6">
            <w:pPr>
              <w:bidi/>
              <w:spacing w:line="360" w:lineRule="auto"/>
              <w:jc w:val="left"/>
              <w:rPr>
                <w:rFonts w:ascii="David" w:hAnsi="David" w:cs="David"/>
                <w:bCs/>
              </w:rPr>
            </w:pPr>
            <w:r w:rsidRPr="000955CD">
              <w:rPr>
                <w:rFonts w:ascii="David" w:hAnsi="David" w:cs="David"/>
                <w:bCs/>
                <w:sz w:val="16"/>
                <w:rtl/>
              </w:rPr>
              <w:t>בית הורה א'</w:t>
            </w:r>
          </w:p>
        </w:tc>
        <w:tc>
          <w:tcPr>
            <w:tcW w:w="1701" w:type="dxa"/>
            <w:shd w:val="clear" w:color="auto" w:fill="D9EAF7"/>
            <w:vAlign w:val="center"/>
          </w:tcPr>
          <w:p w14:paraId="5C70F2D6" w14:textId="77777777" w:rsidR="00673E42" w:rsidRPr="000955CD" w:rsidRDefault="00000000" w:rsidP="00C562E6">
            <w:pPr>
              <w:bidi/>
              <w:spacing w:line="360" w:lineRule="auto"/>
              <w:jc w:val="left"/>
              <w:rPr>
                <w:rFonts w:ascii="David" w:hAnsi="David" w:cs="David"/>
                <w:bCs/>
              </w:rPr>
            </w:pPr>
            <w:r w:rsidRPr="000955CD">
              <w:rPr>
                <w:rFonts w:ascii="David" w:hAnsi="David" w:cs="David"/>
                <w:bCs/>
                <w:sz w:val="16"/>
                <w:rtl/>
              </w:rPr>
              <w:t>בית הורה ב'</w:t>
            </w:r>
          </w:p>
        </w:tc>
        <w:tc>
          <w:tcPr>
            <w:tcW w:w="1701" w:type="dxa"/>
            <w:shd w:val="clear" w:color="auto" w:fill="D9EAF7"/>
            <w:vAlign w:val="center"/>
          </w:tcPr>
          <w:p w14:paraId="7420D667" w14:textId="77777777" w:rsidR="00673E42" w:rsidRPr="000955CD" w:rsidRDefault="00000000" w:rsidP="00C562E6">
            <w:pPr>
              <w:bidi/>
              <w:spacing w:line="360" w:lineRule="auto"/>
              <w:jc w:val="left"/>
              <w:rPr>
                <w:rFonts w:ascii="David" w:hAnsi="David" w:cs="David"/>
                <w:bCs/>
              </w:rPr>
            </w:pPr>
            <w:r w:rsidRPr="000955CD">
              <w:rPr>
                <w:rFonts w:ascii="David" w:hAnsi="David" w:cs="David"/>
                <w:bCs/>
                <w:sz w:val="16"/>
                <w:rtl/>
              </w:rPr>
              <w:t>חלק הילדים</w:t>
            </w:r>
          </w:p>
        </w:tc>
        <w:tc>
          <w:tcPr>
            <w:tcW w:w="3061" w:type="dxa"/>
            <w:shd w:val="clear" w:color="auto" w:fill="D9EAF7"/>
            <w:vAlign w:val="center"/>
          </w:tcPr>
          <w:p w14:paraId="2ACE2561" w14:textId="77777777" w:rsidR="00673E42" w:rsidRPr="000955CD" w:rsidRDefault="00000000" w:rsidP="00C562E6">
            <w:pPr>
              <w:bidi/>
              <w:spacing w:line="360" w:lineRule="auto"/>
              <w:jc w:val="left"/>
              <w:rPr>
                <w:rFonts w:ascii="David" w:hAnsi="David" w:cs="David"/>
                <w:bCs/>
              </w:rPr>
            </w:pPr>
            <w:r w:rsidRPr="000955CD">
              <w:rPr>
                <w:rFonts w:ascii="David" w:hAnsi="David" w:cs="David"/>
                <w:bCs/>
                <w:sz w:val="16"/>
                <w:rtl/>
              </w:rPr>
              <w:t>הערות</w:t>
            </w:r>
          </w:p>
        </w:tc>
      </w:tr>
      <w:tr w:rsidR="00673E42" w:rsidRPr="00C562E6" w14:paraId="0112BF45" w14:textId="77777777">
        <w:trPr>
          <w:jc w:val="right"/>
        </w:trPr>
        <w:tc>
          <w:tcPr>
            <w:tcW w:w="2041" w:type="dxa"/>
          </w:tcPr>
          <w:p w14:paraId="6BC7219C" w14:textId="77777777" w:rsidR="00673E42" w:rsidRPr="000955CD" w:rsidRDefault="00000000" w:rsidP="00C562E6">
            <w:pPr>
              <w:bidi/>
              <w:spacing w:line="360" w:lineRule="auto"/>
              <w:jc w:val="left"/>
              <w:rPr>
                <w:rFonts w:ascii="David" w:hAnsi="David" w:cs="David"/>
                <w:b/>
                <w:bCs/>
              </w:rPr>
            </w:pPr>
            <w:r w:rsidRPr="000955CD">
              <w:rPr>
                <w:rFonts w:ascii="David" w:hAnsi="David" w:cs="David"/>
                <w:b/>
                <w:bCs/>
                <w:sz w:val="16"/>
                <w:rtl/>
              </w:rPr>
              <w:t>שכר דירה / משכנתא</w:t>
            </w:r>
          </w:p>
        </w:tc>
        <w:tc>
          <w:tcPr>
            <w:tcW w:w="1701" w:type="dxa"/>
          </w:tcPr>
          <w:p w14:paraId="51614B4B" w14:textId="77777777" w:rsidR="00673E42" w:rsidRPr="00C562E6" w:rsidRDefault="00673E42" w:rsidP="00C562E6">
            <w:pPr>
              <w:bidi/>
              <w:spacing w:line="360" w:lineRule="auto"/>
              <w:jc w:val="left"/>
              <w:rPr>
                <w:rFonts w:ascii="David" w:hAnsi="David" w:cs="David"/>
              </w:rPr>
            </w:pPr>
          </w:p>
        </w:tc>
        <w:tc>
          <w:tcPr>
            <w:tcW w:w="1701" w:type="dxa"/>
          </w:tcPr>
          <w:p w14:paraId="1C924C32" w14:textId="77777777" w:rsidR="00673E42" w:rsidRPr="00C562E6" w:rsidRDefault="00673E42" w:rsidP="00C562E6">
            <w:pPr>
              <w:bidi/>
              <w:spacing w:line="360" w:lineRule="auto"/>
              <w:jc w:val="left"/>
              <w:rPr>
                <w:rFonts w:ascii="David" w:hAnsi="David" w:cs="David"/>
              </w:rPr>
            </w:pPr>
          </w:p>
        </w:tc>
        <w:tc>
          <w:tcPr>
            <w:tcW w:w="1701" w:type="dxa"/>
          </w:tcPr>
          <w:p w14:paraId="3381ECBC" w14:textId="77777777" w:rsidR="00673E42" w:rsidRPr="00C562E6" w:rsidRDefault="00673E42" w:rsidP="00C562E6">
            <w:pPr>
              <w:bidi/>
              <w:spacing w:line="360" w:lineRule="auto"/>
              <w:jc w:val="left"/>
              <w:rPr>
                <w:rFonts w:ascii="David" w:hAnsi="David" w:cs="David"/>
              </w:rPr>
            </w:pPr>
          </w:p>
        </w:tc>
        <w:tc>
          <w:tcPr>
            <w:tcW w:w="3061" w:type="dxa"/>
          </w:tcPr>
          <w:p w14:paraId="1A63C895" w14:textId="77777777" w:rsidR="00673E42" w:rsidRPr="00C562E6" w:rsidRDefault="00673E42" w:rsidP="00C562E6">
            <w:pPr>
              <w:bidi/>
              <w:spacing w:line="360" w:lineRule="auto"/>
              <w:jc w:val="left"/>
              <w:rPr>
                <w:rFonts w:ascii="David" w:hAnsi="David" w:cs="David"/>
              </w:rPr>
            </w:pPr>
          </w:p>
        </w:tc>
      </w:tr>
      <w:tr w:rsidR="00673E42" w:rsidRPr="00C562E6" w14:paraId="2967EDB0" w14:textId="77777777">
        <w:trPr>
          <w:jc w:val="right"/>
        </w:trPr>
        <w:tc>
          <w:tcPr>
            <w:tcW w:w="2041" w:type="dxa"/>
          </w:tcPr>
          <w:p w14:paraId="474063F4" w14:textId="77777777" w:rsidR="00673E42" w:rsidRPr="000955CD" w:rsidRDefault="00000000" w:rsidP="00C562E6">
            <w:pPr>
              <w:bidi/>
              <w:spacing w:line="360" w:lineRule="auto"/>
              <w:jc w:val="left"/>
              <w:rPr>
                <w:rFonts w:ascii="David" w:hAnsi="David" w:cs="David"/>
                <w:b/>
                <w:bCs/>
              </w:rPr>
            </w:pPr>
            <w:r w:rsidRPr="000955CD">
              <w:rPr>
                <w:rFonts w:ascii="David" w:hAnsi="David" w:cs="David"/>
                <w:b/>
                <w:bCs/>
                <w:sz w:val="16"/>
                <w:rtl/>
              </w:rPr>
              <w:t>ארנונה</w:t>
            </w:r>
          </w:p>
        </w:tc>
        <w:tc>
          <w:tcPr>
            <w:tcW w:w="1701" w:type="dxa"/>
          </w:tcPr>
          <w:p w14:paraId="0C474FBA" w14:textId="77777777" w:rsidR="00673E42" w:rsidRPr="00C562E6" w:rsidRDefault="00673E42" w:rsidP="00C562E6">
            <w:pPr>
              <w:bidi/>
              <w:spacing w:line="360" w:lineRule="auto"/>
              <w:jc w:val="left"/>
              <w:rPr>
                <w:rFonts w:ascii="David" w:hAnsi="David" w:cs="David"/>
              </w:rPr>
            </w:pPr>
          </w:p>
        </w:tc>
        <w:tc>
          <w:tcPr>
            <w:tcW w:w="1701" w:type="dxa"/>
          </w:tcPr>
          <w:p w14:paraId="26CA4779" w14:textId="77777777" w:rsidR="00673E42" w:rsidRPr="00C562E6" w:rsidRDefault="00673E42" w:rsidP="00C562E6">
            <w:pPr>
              <w:bidi/>
              <w:spacing w:line="360" w:lineRule="auto"/>
              <w:jc w:val="left"/>
              <w:rPr>
                <w:rFonts w:ascii="David" w:hAnsi="David" w:cs="David"/>
              </w:rPr>
            </w:pPr>
          </w:p>
        </w:tc>
        <w:tc>
          <w:tcPr>
            <w:tcW w:w="1701" w:type="dxa"/>
          </w:tcPr>
          <w:p w14:paraId="3924A993" w14:textId="77777777" w:rsidR="00673E42" w:rsidRPr="00C562E6" w:rsidRDefault="00673E42" w:rsidP="00C562E6">
            <w:pPr>
              <w:bidi/>
              <w:spacing w:line="360" w:lineRule="auto"/>
              <w:jc w:val="left"/>
              <w:rPr>
                <w:rFonts w:ascii="David" w:hAnsi="David" w:cs="David"/>
              </w:rPr>
            </w:pPr>
          </w:p>
        </w:tc>
        <w:tc>
          <w:tcPr>
            <w:tcW w:w="3061" w:type="dxa"/>
          </w:tcPr>
          <w:p w14:paraId="4E8A4438" w14:textId="77777777" w:rsidR="00673E42" w:rsidRPr="00C562E6" w:rsidRDefault="00673E42" w:rsidP="00C562E6">
            <w:pPr>
              <w:bidi/>
              <w:spacing w:line="360" w:lineRule="auto"/>
              <w:jc w:val="left"/>
              <w:rPr>
                <w:rFonts w:ascii="David" w:hAnsi="David" w:cs="David"/>
              </w:rPr>
            </w:pPr>
          </w:p>
        </w:tc>
      </w:tr>
      <w:tr w:rsidR="00673E42" w:rsidRPr="00C562E6" w14:paraId="194DD5B8" w14:textId="77777777">
        <w:trPr>
          <w:jc w:val="right"/>
        </w:trPr>
        <w:tc>
          <w:tcPr>
            <w:tcW w:w="2041" w:type="dxa"/>
          </w:tcPr>
          <w:p w14:paraId="13164E82" w14:textId="77777777" w:rsidR="00673E42" w:rsidRPr="000955CD" w:rsidRDefault="00000000" w:rsidP="00C562E6">
            <w:pPr>
              <w:bidi/>
              <w:spacing w:line="360" w:lineRule="auto"/>
              <w:jc w:val="left"/>
              <w:rPr>
                <w:rFonts w:ascii="David" w:hAnsi="David" w:cs="David"/>
                <w:b/>
                <w:bCs/>
              </w:rPr>
            </w:pPr>
            <w:r w:rsidRPr="000955CD">
              <w:rPr>
                <w:rFonts w:ascii="David" w:hAnsi="David" w:cs="David"/>
                <w:b/>
                <w:bCs/>
                <w:sz w:val="16"/>
                <w:rtl/>
              </w:rPr>
              <w:t>חשמל</w:t>
            </w:r>
          </w:p>
        </w:tc>
        <w:tc>
          <w:tcPr>
            <w:tcW w:w="1701" w:type="dxa"/>
          </w:tcPr>
          <w:p w14:paraId="59CE9556" w14:textId="77777777" w:rsidR="00673E42" w:rsidRPr="00C562E6" w:rsidRDefault="00673E42" w:rsidP="00C562E6">
            <w:pPr>
              <w:bidi/>
              <w:spacing w:line="360" w:lineRule="auto"/>
              <w:jc w:val="left"/>
              <w:rPr>
                <w:rFonts w:ascii="David" w:hAnsi="David" w:cs="David"/>
              </w:rPr>
            </w:pPr>
          </w:p>
        </w:tc>
        <w:tc>
          <w:tcPr>
            <w:tcW w:w="1701" w:type="dxa"/>
          </w:tcPr>
          <w:p w14:paraId="6543E25A" w14:textId="77777777" w:rsidR="00673E42" w:rsidRPr="00C562E6" w:rsidRDefault="00673E42" w:rsidP="00C562E6">
            <w:pPr>
              <w:bidi/>
              <w:spacing w:line="360" w:lineRule="auto"/>
              <w:jc w:val="left"/>
              <w:rPr>
                <w:rFonts w:ascii="David" w:hAnsi="David" w:cs="David"/>
              </w:rPr>
            </w:pPr>
          </w:p>
        </w:tc>
        <w:tc>
          <w:tcPr>
            <w:tcW w:w="1701" w:type="dxa"/>
          </w:tcPr>
          <w:p w14:paraId="784F75ED" w14:textId="77777777" w:rsidR="00673E42" w:rsidRPr="00C562E6" w:rsidRDefault="00673E42" w:rsidP="00C562E6">
            <w:pPr>
              <w:bidi/>
              <w:spacing w:line="360" w:lineRule="auto"/>
              <w:jc w:val="left"/>
              <w:rPr>
                <w:rFonts w:ascii="David" w:hAnsi="David" w:cs="David"/>
              </w:rPr>
            </w:pPr>
          </w:p>
        </w:tc>
        <w:tc>
          <w:tcPr>
            <w:tcW w:w="3061" w:type="dxa"/>
          </w:tcPr>
          <w:p w14:paraId="1B6C0022" w14:textId="77777777" w:rsidR="00673E42" w:rsidRPr="00C562E6" w:rsidRDefault="00000000" w:rsidP="00C562E6">
            <w:pPr>
              <w:bidi/>
              <w:spacing w:line="360" w:lineRule="auto"/>
              <w:jc w:val="left"/>
              <w:rPr>
                <w:rFonts w:ascii="David" w:hAnsi="David" w:cs="David"/>
              </w:rPr>
            </w:pPr>
            <w:r w:rsidRPr="00C562E6">
              <w:rPr>
                <w:rFonts w:ascii="David" w:hAnsi="David" w:cs="David"/>
                <w:sz w:val="16"/>
                <w:rtl/>
              </w:rPr>
              <w:t>ממוצע תקופתי</w:t>
            </w:r>
          </w:p>
        </w:tc>
      </w:tr>
      <w:tr w:rsidR="00673E42" w:rsidRPr="00C562E6" w14:paraId="25DF4457" w14:textId="77777777">
        <w:trPr>
          <w:jc w:val="right"/>
        </w:trPr>
        <w:tc>
          <w:tcPr>
            <w:tcW w:w="2041" w:type="dxa"/>
          </w:tcPr>
          <w:p w14:paraId="5A0CC49D" w14:textId="77777777" w:rsidR="00673E42" w:rsidRPr="000955CD" w:rsidRDefault="00000000" w:rsidP="00C562E6">
            <w:pPr>
              <w:bidi/>
              <w:spacing w:line="360" w:lineRule="auto"/>
              <w:jc w:val="left"/>
              <w:rPr>
                <w:rFonts w:ascii="David" w:hAnsi="David" w:cs="David"/>
                <w:b/>
                <w:bCs/>
              </w:rPr>
            </w:pPr>
            <w:r w:rsidRPr="000955CD">
              <w:rPr>
                <w:rFonts w:ascii="David" w:hAnsi="David" w:cs="David"/>
                <w:b/>
                <w:bCs/>
                <w:sz w:val="16"/>
                <w:rtl/>
              </w:rPr>
              <w:t>מים</w:t>
            </w:r>
          </w:p>
        </w:tc>
        <w:tc>
          <w:tcPr>
            <w:tcW w:w="1701" w:type="dxa"/>
          </w:tcPr>
          <w:p w14:paraId="36DFB3E5" w14:textId="77777777" w:rsidR="00673E42" w:rsidRPr="00C562E6" w:rsidRDefault="00673E42" w:rsidP="00C562E6">
            <w:pPr>
              <w:bidi/>
              <w:spacing w:line="360" w:lineRule="auto"/>
              <w:jc w:val="left"/>
              <w:rPr>
                <w:rFonts w:ascii="David" w:hAnsi="David" w:cs="David"/>
              </w:rPr>
            </w:pPr>
          </w:p>
        </w:tc>
        <w:tc>
          <w:tcPr>
            <w:tcW w:w="1701" w:type="dxa"/>
          </w:tcPr>
          <w:p w14:paraId="3F053182" w14:textId="77777777" w:rsidR="00673E42" w:rsidRPr="00C562E6" w:rsidRDefault="00673E42" w:rsidP="00C562E6">
            <w:pPr>
              <w:bidi/>
              <w:spacing w:line="360" w:lineRule="auto"/>
              <w:jc w:val="left"/>
              <w:rPr>
                <w:rFonts w:ascii="David" w:hAnsi="David" w:cs="David"/>
              </w:rPr>
            </w:pPr>
          </w:p>
        </w:tc>
        <w:tc>
          <w:tcPr>
            <w:tcW w:w="1701" w:type="dxa"/>
          </w:tcPr>
          <w:p w14:paraId="45490F7C" w14:textId="77777777" w:rsidR="00673E42" w:rsidRPr="00C562E6" w:rsidRDefault="00673E42" w:rsidP="00C562E6">
            <w:pPr>
              <w:bidi/>
              <w:spacing w:line="360" w:lineRule="auto"/>
              <w:jc w:val="left"/>
              <w:rPr>
                <w:rFonts w:ascii="David" w:hAnsi="David" w:cs="David"/>
              </w:rPr>
            </w:pPr>
          </w:p>
        </w:tc>
        <w:tc>
          <w:tcPr>
            <w:tcW w:w="3061" w:type="dxa"/>
          </w:tcPr>
          <w:p w14:paraId="1EE3D7EC" w14:textId="77777777" w:rsidR="00673E42" w:rsidRPr="00C562E6" w:rsidRDefault="00000000" w:rsidP="00C562E6">
            <w:pPr>
              <w:bidi/>
              <w:spacing w:line="360" w:lineRule="auto"/>
              <w:jc w:val="left"/>
              <w:rPr>
                <w:rFonts w:ascii="David" w:hAnsi="David" w:cs="David"/>
              </w:rPr>
            </w:pPr>
            <w:r w:rsidRPr="00C562E6">
              <w:rPr>
                <w:rFonts w:ascii="David" w:hAnsi="David" w:cs="David"/>
                <w:sz w:val="16"/>
                <w:rtl/>
              </w:rPr>
              <w:t>ממוצע תקופתי</w:t>
            </w:r>
          </w:p>
        </w:tc>
      </w:tr>
      <w:tr w:rsidR="00673E42" w:rsidRPr="00C562E6" w14:paraId="21EA6970" w14:textId="77777777">
        <w:trPr>
          <w:jc w:val="right"/>
        </w:trPr>
        <w:tc>
          <w:tcPr>
            <w:tcW w:w="2041" w:type="dxa"/>
          </w:tcPr>
          <w:p w14:paraId="014D7BA6" w14:textId="77777777" w:rsidR="00673E42" w:rsidRPr="000955CD" w:rsidRDefault="00000000" w:rsidP="00C562E6">
            <w:pPr>
              <w:bidi/>
              <w:spacing w:line="360" w:lineRule="auto"/>
              <w:jc w:val="left"/>
              <w:rPr>
                <w:rFonts w:ascii="David" w:hAnsi="David" w:cs="David"/>
                <w:b/>
                <w:bCs/>
              </w:rPr>
            </w:pPr>
            <w:r w:rsidRPr="000955CD">
              <w:rPr>
                <w:rFonts w:ascii="David" w:hAnsi="David" w:cs="David"/>
                <w:b/>
                <w:bCs/>
                <w:sz w:val="16"/>
                <w:rtl/>
              </w:rPr>
              <w:t>ועד בית</w:t>
            </w:r>
          </w:p>
        </w:tc>
        <w:tc>
          <w:tcPr>
            <w:tcW w:w="1701" w:type="dxa"/>
          </w:tcPr>
          <w:p w14:paraId="148D5212" w14:textId="77777777" w:rsidR="00673E42" w:rsidRPr="00C562E6" w:rsidRDefault="00673E42" w:rsidP="00C562E6">
            <w:pPr>
              <w:bidi/>
              <w:spacing w:line="360" w:lineRule="auto"/>
              <w:jc w:val="left"/>
              <w:rPr>
                <w:rFonts w:ascii="David" w:hAnsi="David" w:cs="David"/>
              </w:rPr>
            </w:pPr>
          </w:p>
        </w:tc>
        <w:tc>
          <w:tcPr>
            <w:tcW w:w="1701" w:type="dxa"/>
          </w:tcPr>
          <w:p w14:paraId="0C9229F3" w14:textId="77777777" w:rsidR="00673E42" w:rsidRPr="00C562E6" w:rsidRDefault="00673E42" w:rsidP="00C562E6">
            <w:pPr>
              <w:bidi/>
              <w:spacing w:line="360" w:lineRule="auto"/>
              <w:jc w:val="left"/>
              <w:rPr>
                <w:rFonts w:ascii="David" w:hAnsi="David" w:cs="David"/>
              </w:rPr>
            </w:pPr>
          </w:p>
        </w:tc>
        <w:tc>
          <w:tcPr>
            <w:tcW w:w="1701" w:type="dxa"/>
          </w:tcPr>
          <w:p w14:paraId="5E60111A" w14:textId="77777777" w:rsidR="00673E42" w:rsidRPr="00C562E6" w:rsidRDefault="00673E42" w:rsidP="00C562E6">
            <w:pPr>
              <w:bidi/>
              <w:spacing w:line="360" w:lineRule="auto"/>
              <w:jc w:val="left"/>
              <w:rPr>
                <w:rFonts w:ascii="David" w:hAnsi="David" w:cs="David"/>
              </w:rPr>
            </w:pPr>
          </w:p>
        </w:tc>
        <w:tc>
          <w:tcPr>
            <w:tcW w:w="3061" w:type="dxa"/>
          </w:tcPr>
          <w:p w14:paraId="267CEF05" w14:textId="77777777" w:rsidR="00673E42" w:rsidRPr="00C562E6" w:rsidRDefault="00673E42" w:rsidP="00C562E6">
            <w:pPr>
              <w:bidi/>
              <w:spacing w:line="360" w:lineRule="auto"/>
              <w:jc w:val="left"/>
              <w:rPr>
                <w:rFonts w:ascii="David" w:hAnsi="David" w:cs="David"/>
              </w:rPr>
            </w:pPr>
          </w:p>
        </w:tc>
      </w:tr>
      <w:tr w:rsidR="00673E42" w:rsidRPr="00C562E6" w14:paraId="1ACBDE03" w14:textId="77777777">
        <w:trPr>
          <w:jc w:val="right"/>
        </w:trPr>
        <w:tc>
          <w:tcPr>
            <w:tcW w:w="2041" w:type="dxa"/>
          </w:tcPr>
          <w:p w14:paraId="38DBA044" w14:textId="77777777" w:rsidR="00673E42" w:rsidRPr="000955CD" w:rsidRDefault="00000000" w:rsidP="00C562E6">
            <w:pPr>
              <w:bidi/>
              <w:spacing w:line="360" w:lineRule="auto"/>
              <w:jc w:val="left"/>
              <w:rPr>
                <w:rFonts w:ascii="David" w:hAnsi="David" w:cs="David"/>
                <w:b/>
                <w:bCs/>
              </w:rPr>
            </w:pPr>
            <w:r w:rsidRPr="000955CD">
              <w:rPr>
                <w:rFonts w:ascii="David" w:hAnsi="David" w:cs="David"/>
                <w:b/>
                <w:bCs/>
                <w:sz w:val="16"/>
                <w:rtl/>
              </w:rPr>
              <w:t>גז / אינטרנט בסיסי</w:t>
            </w:r>
          </w:p>
        </w:tc>
        <w:tc>
          <w:tcPr>
            <w:tcW w:w="1701" w:type="dxa"/>
          </w:tcPr>
          <w:p w14:paraId="5CA01B7B" w14:textId="77777777" w:rsidR="00673E42" w:rsidRPr="00C562E6" w:rsidRDefault="00673E42" w:rsidP="00C562E6">
            <w:pPr>
              <w:bidi/>
              <w:spacing w:line="360" w:lineRule="auto"/>
              <w:jc w:val="left"/>
              <w:rPr>
                <w:rFonts w:ascii="David" w:hAnsi="David" w:cs="David"/>
              </w:rPr>
            </w:pPr>
          </w:p>
        </w:tc>
        <w:tc>
          <w:tcPr>
            <w:tcW w:w="1701" w:type="dxa"/>
          </w:tcPr>
          <w:p w14:paraId="054B222B" w14:textId="77777777" w:rsidR="00673E42" w:rsidRPr="00C562E6" w:rsidRDefault="00673E42" w:rsidP="00C562E6">
            <w:pPr>
              <w:bidi/>
              <w:spacing w:line="360" w:lineRule="auto"/>
              <w:jc w:val="left"/>
              <w:rPr>
                <w:rFonts w:ascii="David" w:hAnsi="David" w:cs="David"/>
              </w:rPr>
            </w:pPr>
          </w:p>
        </w:tc>
        <w:tc>
          <w:tcPr>
            <w:tcW w:w="1701" w:type="dxa"/>
          </w:tcPr>
          <w:p w14:paraId="2E6A6EFD" w14:textId="77777777" w:rsidR="00673E42" w:rsidRPr="00C562E6" w:rsidRDefault="00673E42" w:rsidP="00C562E6">
            <w:pPr>
              <w:bidi/>
              <w:spacing w:line="360" w:lineRule="auto"/>
              <w:jc w:val="left"/>
              <w:rPr>
                <w:rFonts w:ascii="David" w:hAnsi="David" w:cs="David"/>
              </w:rPr>
            </w:pPr>
          </w:p>
        </w:tc>
        <w:tc>
          <w:tcPr>
            <w:tcW w:w="3061" w:type="dxa"/>
          </w:tcPr>
          <w:p w14:paraId="4430AF8F" w14:textId="77777777" w:rsidR="00673E42" w:rsidRPr="00C562E6" w:rsidRDefault="00000000" w:rsidP="00C562E6">
            <w:pPr>
              <w:bidi/>
              <w:spacing w:line="360" w:lineRule="auto"/>
              <w:jc w:val="left"/>
              <w:rPr>
                <w:rFonts w:ascii="David" w:hAnsi="David" w:cs="David"/>
              </w:rPr>
            </w:pPr>
            <w:r w:rsidRPr="00C562E6">
              <w:rPr>
                <w:rFonts w:ascii="David" w:hAnsi="David" w:cs="David"/>
                <w:sz w:val="16"/>
                <w:rtl/>
              </w:rPr>
              <w:t>רק אם רלוונטי</w:t>
            </w:r>
          </w:p>
        </w:tc>
      </w:tr>
      <w:tr w:rsidR="00673E42" w:rsidRPr="00C562E6" w14:paraId="3AF38C5B" w14:textId="77777777">
        <w:trPr>
          <w:jc w:val="right"/>
        </w:trPr>
        <w:tc>
          <w:tcPr>
            <w:tcW w:w="2041" w:type="dxa"/>
          </w:tcPr>
          <w:p w14:paraId="1A10E37F" w14:textId="77777777" w:rsidR="00673E42" w:rsidRPr="000955CD" w:rsidRDefault="00000000" w:rsidP="00C562E6">
            <w:pPr>
              <w:bidi/>
              <w:spacing w:line="360" w:lineRule="auto"/>
              <w:jc w:val="left"/>
              <w:rPr>
                <w:rFonts w:ascii="David" w:hAnsi="David" w:cs="David"/>
                <w:b/>
                <w:bCs/>
              </w:rPr>
            </w:pPr>
            <w:r w:rsidRPr="000955CD">
              <w:rPr>
                <w:rFonts w:ascii="David" w:hAnsi="David" w:cs="David"/>
                <w:b/>
                <w:bCs/>
                <w:sz w:val="16"/>
                <w:rtl/>
              </w:rPr>
              <w:t>סה"כ מדור ואחזקת מדור</w:t>
            </w:r>
          </w:p>
        </w:tc>
        <w:tc>
          <w:tcPr>
            <w:tcW w:w="1701" w:type="dxa"/>
          </w:tcPr>
          <w:p w14:paraId="14F440C7" w14:textId="77777777" w:rsidR="00673E42" w:rsidRPr="00C562E6" w:rsidRDefault="00673E42" w:rsidP="00C562E6">
            <w:pPr>
              <w:bidi/>
              <w:spacing w:line="360" w:lineRule="auto"/>
              <w:jc w:val="left"/>
              <w:rPr>
                <w:rFonts w:ascii="David" w:hAnsi="David" w:cs="David"/>
              </w:rPr>
            </w:pPr>
          </w:p>
        </w:tc>
        <w:tc>
          <w:tcPr>
            <w:tcW w:w="1701" w:type="dxa"/>
          </w:tcPr>
          <w:p w14:paraId="7965CA43" w14:textId="77777777" w:rsidR="00673E42" w:rsidRPr="00C562E6" w:rsidRDefault="00673E42" w:rsidP="00C562E6">
            <w:pPr>
              <w:bidi/>
              <w:spacing w:line="360" w:lineRule="auto"/>
              <w:jc w:val="left"/>
              <w:rPr>
                <w:rFonts w:ascii="David" w:hAnsi="David" w:cs="David"/>
              </w:rPr>
            </w:pPr>
          </w:p>
        </w:tc>
        <w:tc>
          <w:tcPr>
            <w:tcW w:w="1701" w:type="dxa"/>
          </w:tcPr>
          <w:p w14:paraId="510D607A" w14:textId="77777777" w:rsidR="00673E42" w:rsidRPr="00C562E6" w:rsidRDefault="00673E42" w:rsidP="00C562E6">
            <w:pPr>
              <w:bidi/>
              <w:spacing w:line="360" w:lineRule="auto"/>
              <w:jc w:val="left"/>
              <w:rPr>
                <w:rFonts w:ascii="David" w:hAnsi="David" w:cs="David"/>
              </w:rPr>
            </w:pPr>
          </w:p>
        </w:tc>
        <w:tc>
          <w:tcPr>
            <w:tcW w:w="3061" w:type="dxa"/>
          </w:tcPr>
          <w:p w14:paraId="093B1725" w14:textId="77777777" w:rsidR="00673E42" w:rsidRPr="00C562E6" w:rsidRDefault="00673E42" w:rsidP="00C562E6">
            <w:pPr>
              <w:bidi/>
              <w:spacing w:line="360" w:lineRule="auto"/>
              <w:jc w:val="left"/>
              <w:rPr>
                <w:rFonts w:ascii="David" w:hAnsi="David" w:cs="David"/>
              </w:rPr>
            </w:pPr>
          </w:p>
        </w:tc>
      </w:tr>
    </w:tbl>
    <w:p w14:paraId="2C5C5574" w14:textId="77777777" w:rsidR="00673E42" w:rsidRPr="00C562E6" w:rsidRDefault="00673E42" w:rsidP="00C562E6">
      <w:pPr>
        <w:bidi/>
        <w:spacing w:line="360" w:lineRule="auto"/>
        <w:jc w:val="left"/>
        <w:rPr>
          <w:rFonts w:ascii="David" w:hAnsi="David" w:cs="David"/>
        </w:rPr>
      </w:pPr>
    </w:p>
    <w:tbl>
      <w:tblPr>
        <w:tblStyle w:val="aff2"/>
        <w:bidiVisual/>
        <w:tblW w:w="0" w:type="auto"/>
        <w:jc w:val="right"/>
        <w:tblLayout w:type="fixed"/>
        <w:tblLook w:val="04A0" w:firstRow="1" w:lastRow="0" w:firstColumn="1" w:lastColumn="0" w:noHBand="0" w:noVBand="1"/>
      </w:tblPr>
      <w:tblGrid>
        <w:gridCol w:w="2097"/>
        <w:gridCol w:w="2608"/>
        <w:gridCol w:w="3231"/>
        <w:gridCol w:w="2268"/>
      </w:tblGrid>
      <w:tr w:rsidR="00673E42" w:rsidRPr="00C562E6" w14:paraId="7E5D8E20" w14:textId="77777777">
        <w:trPr>
          <w:tblHeader/>
          <w:jc w:val="right"/>
        </w:trPr>
        <w:tc>
          <w:tcPr>
            <w:tcW w:w="2097" w:type="dxa"/>
            <w:shd w:val="clear" w:color="auto" w:fill="D9EAF7"/>
            <w:vAlign w:val="center"/>
          </w:tcPr>
          <w:p w14:paraId="6D47072C" w14:textId="77777777" w:rsidR="00673E42" w:rsidRPr="000955CD" w:rsidRDefault="00000000" w:rsidP="00C562E6">
            <w:pPr>
              <w:bidi/>
              <w:spacing w:line="360" w:lineRule="auto"/>
              <w:jc w:val="left"/>
              <w:rPr>
                <w:rFonts w:ascii="David" w:hAnsi="David" w:cs="David"/>
                <w:bCs/>
              </w:rPr>
            </w:pPr>
            <w:r w:rsidRPr="000955CD">
              <w:rPr>
                <w:rFonts w:ascii="David" w:hAnsi="David" w:cs="David"/>
                <w:bCs/>
                <w:sz w:val="16"/>
                <w:rtl/>
              </w:rPr>
              <w:t>אפשרות חישוב</w:t>
            </w:r>
          </w:p>
        </w:tc>
        <w:tc>
          <w:tcPr>
            <w:tcW w:w="2608" w:type="dxa"/>
            <w:shd w:val="clear" w:color="auto" w:fill="D9EAF7"/>
            <w:vAlign w:val="center"/>
          </w:tcPr>
          <w:p w14:paraId="58EB207D" w14:textId="77777777" w:rsidR="00673E42" w:rsidRPr="000955CD" w:rsidRDefault="00000000" w:rsidP="00C562E6">
            <w:pPr>
              <w:bidi/>
              <w:spacing w:line="360" w:lineRule="auto"/>
              <w:jc w:val="left"/>
              <w:rPr>
                <w:rFonts w:ascii="David" w:hAnsi="David" w:cs="David"/>
                <w:bCs/>
              </w:rPr>
            </w:pPr>
            <w:r w:rsidRPr="000955CD">
              <w:rPr>
                <w:rFonts w:ascii="David" w:hAnsi="David" w:cs="David"/>
                <w:bCs/>
                <w:sz w:val="16"/>
                <w:rtl/>
              </w:rPr>
              <w:t>מתי לשקול</w:t>
            </w:r>
          </w:p>
        </w:tc>
        <w:tc>
          <w:tcPr>
            <w:tcW w:w="3231" w:type="dxa"/>
            <w:shd w:val="clear" w:color="auto" w:fill="D9EAF7"/>
            <w:vAlign w:val="center"/>
          </w:tcPr>
          <w:p w14:paraId="4F4A3ED7" w14:textId="77777777" w:rsidR="00673E42" w:rsidRPr="000955CD" w:rsidRDefault="00000000" w:rsidP="00C562E6">
            <w:pPr>
              <w:bidi/>
              <w:spacing w:line="360" w:lineRule="auto"/>
              <w:jc w:val="left"/>
              <w:rPr>
                <w:rFonts w:ascii="David" w:hAnsi="David" w:cs="David"/>
                <w:bCs/>
              </w:rPr>
            </w:pPr>
            <w:r w:rsidRPr="000955CD">
              <w:rPr>
                <w:rFonts w:ascii="David" w:hAnsi="David" w:cs="David"/>
                <w:bCs/>
                <w:sz w:val="16"/>
                <w:rtl/>
              </w:rPr>
              <w:t>אופן הצגה</w:t>
            </w:r>
          </w:p>
        </w:tc>
        <w:tc>
          <w:tcPr>
            <w:tcW w:w="2268" w:type="dxa"/>
            <w:shd w:val="clear" w:color="auto" w:fill="D9EAF7"/>
            <w:vAlign w:val="center"/>
          </w:tcPr>
          <w:p w14:paraId="6E59995E" w14:textId="77777777" w:rsidR="00673E42" w:rsidRPr="000955CD" w:rsidRDefault="00000000" w:rsidP="00C562E6">
            <w:pPr>
              <w:bidi/>
              <w:spacing w:line="360" w:lineRule="auto"/>
              <w:jc w:val="left"/>
              <w:rPr>
                <w:rFonts w:ascii="David" w:hAnsi="David" w:cs="David"/>
                <w:bCs/>
              </w:rPr>
            </w:pPr>
            <w:r w:rsidRPr="000955CD">
              <w:rPr>
                <w:rFonts w:ascii="David" w:hAnsi="David" w:cs="David"/>
                <w:bCs/>
                <w:sz w:val="16"/>
                <w:rtl/>
              </w:rPr>
              <w:t>סיכון / הערה</w:t>
            </w:r>
          </w:p>
        </w:tc>
      </w:tr>
      <w:tr w:rsidR="00673E42" w:rsidRPr="00C562E6" w14:paraId="3338E963" w14:textId="77777777">
        <w:trPr>
          <w:jc w:val="right"/>
        </w:trPr>
        <w:tc>
          <w:tcPr>
            <w:tcW w:w="2097" w:type="dxa"/>
          </w:tcPr>
          <w:p w14:paraId="66225FE1" w14:textId="77777777" w:rsidR="00673E42" w:rsidRPr="000955CD" w:rsidRDefault="00000000" w:rsidP="00C562E6">
            <w:pPr>
              <w:bidi/>
              <w:spacing w:line="360" w:lineRule="auto"/>
              <w:jc w:val="left"/>
              <w:rPr>
                <w:rFonts w:ascii="David" w:hAnsi="David" w:cs="David"/>
                <w:b/>
                <w:bCs/>
              </w:rPr>
            </w:pPr>
            <w:r w:rsidRPr="000955CD">
              <w:rPr>
                <w:rFonts w:ascii="David" w:hAnsi="David" w:cs="David"/>
                <w:b/>
                <w:bCs/>
                <w:sz w:val="16"/>
                <w:rtl/>
              </w:rPr>
              <w:lastRenderedPageBreak/>
              <w:t>בית ההורה המרכזי בלבד</w:t>
            </w:r>
          </w:p>
        </w:tc>
        <w:tc>
          <w:tcPr>
            <w:tcW w:w="2608" w:type="dxa"/>
          </w:tcPr>
          <w:p w14:paraId="4FC51720" w14:textId="77777777" w:rsidR="00673E42" w:rsidRPr="00C562E6" w:rsidRDefault="00000000" w:rsidP="00C562E6">
            <w:pPr>
              <w:bidi/>
              <w:spacing w:line="360" w:lineRule="auto"/>
              <w:jc w:val="left"/>
              <w:rPr>
                <w:rFonts w:ascii="David" w:hAnsi="David" w:cs="David"/>
              </w:rPr>
            </w:pPr>
            <w:r w:rsidRPr="00C562E6">
              <w:rPr>
                <w:rFonts w:ascii="David" w:hAnsi="David" w:cs="David"/>
                <w:sz w:val="16"/>
                <w:rtl/>
              </w:rPr>
              <w:t>כאשר השהות אצל ההורה השני מצומצמת</w:t>
            </w:r>
          </w:p>
        </w:tc>
        <w:tc>
          <w:tcPr>
            <w:tcW w:w="3231" w:type="dxa"/>
          </w:tcPr>
          <w:p w14:paraId="5714FF0A" w14:textId="77777777" w:rsidR="00673E42" w:rsidRPr="00C562E6" w:rsidRDefault="00000000" w:rsidP="00C562E6">
            <w:pPr>
              <w:bidi/>
              <w:spacing w:line="360" w:lineRule="auto"/>
              <w:jc w:val="left"/>
              <w:rPr>
                <w:rFonts w:ascii="David" w:hAnsi="David" w:cs="David"/>
              </w:rPr>
            </w:pPr>
            <w:r w:rsidRPr="00C562E6">
              <w:rPr>
                <w:rFonts w:ascii="David" w:hAnsi="David" w:cs="David"/>
                <w:sz w:val="16"/>
                <w:rtl/>
              </w:rPr>
              <w:t>חלק הילדים במדור ההורה המרכזי X יחס השתתפות</w:t>
            </w:r>
          </w:p>
        </w:tc>
        <w:tc>
          <w:tcPr>
            <w:tcW w:w="2268" w:type="dxa"/>
          </w:tcPr>
          <w:p w14:paraId="5B89095C" w14:textId="77777777" w:rsidR="00673E42" w:rsidRPr="00C562E6" w:rsidRDefault="00000000" w:rsidP="00C562E6">
            <w:pPr>
              <w:bidi/>
              <w:spacing w:line="360" w:lineRule="auto"/>
              <w:jc w:val="left"/>
              <w:rPr>
                <w:rFonts w:ascii="David" w:hAnsi="David" w:cs="David"/>
              </w:rPr>
            </w:pPr>
            <w:r w:rsidRPr="00C562E6">
              <w:rPr>
                <w:rFonts w:ascii="David" w:hAnsi="David" w:cs="David"/>
                <w:sz w:val="16"/>
                <w:rtl/>
              </w:rPr>
              <w:t>עלול להתעלם ממדור משמעותי בבית השני</w:t>
            </w:r>
          </w:p>
        </w:tc>
      </w:tr>
      <w:tr w:rsidR="00673E42" w:rsidRPr="00C562E6" w14:paraId="32241AA1" w14:textId="77777777">
        <w:trPr>
          <w:jc w:val="right"/>
        </w:trPr>
        <w:tc>
          <w:tcPr>
            <w:tcW w:w="2097" w:type="dxa"/>
          </w:tcPr>
          <w:p w14:paraId="295E4213" w14:textId="77777777" w:rsidR="00673E42" w:rsidRPr="000955CD" w:rsidRDefault="00000000" w:rsidP="00C562E6">
            <w:pPr>
              <w:bidi/>
              <w:spacing w:line="360" w:lineRule="auto"/>
              <w:jc w:val="left"/>
              <w:rPr>
                <w:rFonts w:ascii="David" w:hAnsi="David" w:cs="David"/>
                <w:b/>
                <w:bCs/>
              </w:rPr>
            </w:pPr>
            <w:r w:rsidRPr="000955CD">
              <w:rPr>
                <w:rFonts w:ascii="David" w:hAnsi="David" w:cs="David"/>
                <w:b/>
                <w:bCs/>
                <w:sz w:val="16"/>
                <w:rtl/>
              </w:rPr>
              <w:t>מדור בשני הבתים</w:t>
            </w:r>
          </w:p>
        </w:tc>
        <w:tc>
          <w:tcPr>
            <w:tcW w:w="2608" w:type="dxa"/>
          </w:tcPr>
          <w:p w14:paraId="201994D7" w14:textId="77777777" w:rsidR="00673E42" w:rsidRPr="00C562E6" w:rsidRDefault="00000000" w:rsidP="00C562E6">
            <w:pPr>
              <w:bidi/>
              <w:spacing w:line="360" w:lineRule="auto"/>
              <w:jc w:val="left"/>
              <w:rPr>
                <w:rFonts w:ascii="David" w:hAnsi="David" w:cs="David"/>
              </w:rPr>
            </w:pPr>
            <w:r w:rsidRPr="00C562E6">
              <w:rPr>
                <w:rFonts w:ascii="David" w:hAnsi="David" w:cs="David"/>
                <w:sz w:val="16"/>
                <w:rtl/>
              </w:rPr>
              <w:t>כאשר זמני השהות רחבים</w:t>
            </w:r>
          </w:p>
        </w:tc>
        <w:tc>
          <w:tcPr>
            <w:tcW w:w="3231" w:type="dxa"/>
          </w:tcPr>
          <w:p w14:paraId="106FCFF4" w14:textId="77777777" w:rsidR="00673E42" w:rsidRPr="00C562E6" w:rsidRDefault="00000000" w:rsidP="00C562E6">
            <w:pPr>
              <w:bidi/>
              <w:spacing w:line="360" w:lineRule="auto"/>
              <w:jc w:val="left"/>
              <w:rPr>
                <w:rFonts w:ascii="David" w:hAnsi="David" w:cs="David"/>
              </w:rPr>
            </w:pPr>
            <w:r w:rsidRPr="00C562E6">
              <w:rPr>
                <w:rFonts w:ascii="David" w:hAnsi="David" w:cs="David"/>
                <w:sz w:val="16"/>
                <w:rtl/>
              </w:rPr>
              <w:t>חישוב עלות מדור הילדים בכל בית ואז חלוקה לפי יחס הכנסות / קיזוז</w:t>
            </w:r>
          </w:p>
        </w:tc>
        <w:tc>
          <w:tcPr>
            <w:tcW w:w="2268" w:type="dxa"/>
          </w:tcPr>
          <w:p w14:paraId="2C8980EF" w14:textId="77777777" w:rsidR="00673E42" w:rsidRPr="00C562E6" w:rsidRDefault="00000000" w:rsidP="00C562E6">
            <w:pPr>
              <w:bidi/>
              <w:spacing w:line="360" w:lineRule="auto"/>
              <w:jc w:val="left"/>
              <w:rPr>
                <w:rFonts w:ascii="David" w:hAnsi="David" w:cs="David"/>
              </w:rPr>
            </w:pPr>
            <w:r w:rsidRPr="00C562E6">
              <w:rPr>
                <w:rFonts w:ascii="David" w:hAnsi="David" w:cs="David"/>
                <w:sz w:val="16"/>
                <w:rtl/>
              </w:rPr>
              <w:t>יש להיזהר מכפל חיוב</w:t>
            </w:r>
          </w:p>
        </w:tc>
      </w:tr>
      <w:tr w:rsidR="00673E42" w:rsidRPr="00C562E6" w14:paraId="7C3C5E7B" w14:textId="77777777">
        <w:trPr>
          <w:jc w:val="right"/>
        </w:trPr>
        <w:tc>
          <w:tcPr>
            <w:tcW w:w="2097" w:type="dxa"/>
          </w:tcPr>
          <w:p w14:paraId="2E1E691B" w14:textId="77777777" w:rsidR="00673E42" w:rsidRPr="000955CD" w:rsidRDefault="00000000" w:rsidP="00C562E6">
            <w:pPr>
              <w:bidi/>
              <w:spacing w:line="360" w:lineRule="auto"/>
              <w:jc w:val="left"/>
              <w:rPr>
                <w:rFonts w:ascii="David" w:hAnsi="David" w:cs="David"/>
                <w:b/>
                <w:bCs/>
              </w:rPr>
            </w:pPr>
            <w:r w:rsidRPr="000955CD">
              <w:rPr>
                <w:rFonts w:ascii="David" w:hAnsi="David" w:cs="David"/>
                <w:b/>
                <w:bCs/>
                <w:sz w:val="16"/>
                <w:rtl/>
              </w:rPr>
              <w:t>עלות מדור אחידה וסבירה</w:t>
            </w:r>
          </w:p>
        </w:tc>
        <w:tc>
          <w:tcPr>
            <w:tcW w:w="2608" w:type="dxa"/>
          </w:tcPr>
          <w:p w14:paraId="5FB309BF" w14:textId="77777777" w:rsidR="00673E42" w:rsidRPr="00C562E6" w:rsidRDefault="00000000" w:rsidP="00C562E6">
            <w:pPr>
              <w:bidi/>
              <w:spacing w:line="360" w:lineRule="auto"/>
              <w:jc w:val="left"/>
              <w:rPr>
                <w:rFonts w:ascii="David" w:hAnsi="David" w:cs="David"/>
              </w:rPr>
            </w:pPr>
            <w:r w:rsidRPr="00C562E6">
              <w:rPr>
                <w:rFonts w:ascii="David" w:hAnsi="David" w:cs="David"/>
                <w:sz w:val="16"/>
                <w:rtl/>
              </w:rPr>
              <w:t>כאשר קיים חשש לפער קיצוני בין הבתים</w:t>
            </w:r>
          </w:p>
        </w:tc>
        <w:tc>
          <w:tcPr>
            <w:tcW w:w="3231" w:type="dxa"/>
          </w:tcPr>
          <w:p w14:paraId="7289D587" w14:textId="77777777" w:rsidR="00673E42" w:rsidRPr="00C562E6" w:rsidRDefault="00000000" w:rsidP="00C562E6">
            <w:pPr>
              <w:bidi/>
              <w:spacing w:line="360" w:lineRule="auto"/>
              <w:jc w:val="left"/>
              <w:rPr>
                <w:rFonts w:ascii="David" w:hAnsi="David" w:cs="David"/>
              </w:rPr>
            </w:pPr>
            <w:r w:rsidRPr="00C562E6">
              <w:rPr>
                <w:rFonts w:ascii="David" w:hAnsi="David" w:cs="David"/>
                <w:sz w:val="16"/>
                <w:rtl/>
              </w:rPr>
              <w:t>קביעת בסיס מדור סביר לשני ההורים</w:t>
            </w:r>
          </w:p>
        </w:tc>
        <w:tc>
          <w:tcPr>
            <w:tcW w:w="2268" w:type="dxa"/>
          </w:tcPr>
          <w:p w14:paraId="2CD18086" w14:textId="77777777" w:rsidR="00673E42" w:rsidRPr="00C562E6" w:rsidRDefault="00000000" w:rsidP="00C562E6">
            <w:pPr>
              <w:bidi/>
              <w:spacing w:line="360" w:lineRule="auto"/>
              <w:jc w:val="left"/>
              <w:rPr>
                <w:rFonts w:ascii="David" w:hAnsi="David" w:cs="David"/>
              </w:rPr>
            </w:pPr>
            <w:r w:rsidRPr="00C562E6">
              <w:rPr>
                <w:rFonts w:ascii="David" w:hAnsi="David" w:cs="David"/>
                <w:sz w:val="16"/>
                <w:rtl/>
              </w:rPr>
              <w:t>מתאים לטיעון נגד בית עשיר ובית עני</w:t>
            </w:r>
          </w:p>
        </w:tc>
      </w:tr>
    </w:tbl>
    <w:p w14:paraId="330191AA" w14:textId="77777777" w:rsidR="00673E42" w:rsidRPr="00C562E6" w:rsidRDefault="00673E42" w:rsidP="00C562E6">
      <w:pPr>
        <w:bidi/>
        <w:spacing w:line="360" w:lineRule="auto"/>
        <w:jc w:val="left"/>
        <w:rPr>
          <w:rFonts w:ascii="David" w:hAnsi="David" w:cs="David"/>
        </w:rPr>
      </w:pPr>
    </w:p>
    <w:p w14:paraId="5E3DFFB2" w14:textId="77777777" w:rsidR="00673E42" w:rsidRPr="00C562E6" w:rsidRDefault="00000000" w:rsidP="00C562E6">
      <w:pPr>
        <w:pStyle w:val="1"/>
        <w:bidi/>
        <w:spacing w:after="100" w:line="360" w:lineRule="auto"/>
        <w:jc w:val="left"/>
        <w:rPr>
          <w:rFonts w:ascii="David" w:hAnsi="David" w:cs="David"/>
        </w:rPr>
      </w:pPr>
      <w:r w:rsidRPr="00C562E6">
        <w:rPr>
          <w:rFonts w:ascii="David" w:hAnsi="David" w:cs="David"/>
          <w:sz w:val="30"/>
          <w:rtl/>
        </w:rPr>
        <w:t>12. טבלת חישוב מלאה - ילדים מעל גיל 6</w:t>
      </w:r>
    </w:p>
    <w:tbl>
      <w:tblPr>
        <w:tblStyle w:val="aff2"/>
        <w:bidiVisual/>
        <w:tblW w:w="0" w:type="auto"/>
        <w:jc w:val="right"/>
        <w:tblLayout w:type="fixed"/>
        <w:tblLook w:val="04A0" w:firstRow="1" w:lastRow="0" w:firstColumn="1" w:lastColumn="0" w:noHBand="0" w:noVBand="1"/>
      </w:tblPr>
      <w:tblGrid>
        <w:gridCol w:w="2438"/>
        <w:gridCol w:w="1417"/>
        <w:gridCol w:w="2494"/>
        <w:gridCol w:w="1417"/>
        <w:gridCol w:w="2438"/>
      </w:tblGrid>
      <w:tr w:rsidR="00673E42" w:rsidRPr="00C562E6" w14:paraId="36E1657C" w14:textId="77777777">
        <w:trPr>
          <w:tblHeader/>
          <w:jc w:val="right"/>
        </w:trPr>
        <w:tc>
          <w:tcPr>
            <w:tcW w:w="2438" w:type="dxa"/>
            <w:shd w:val="clear" w:color="auto" w:fill="D9EAF7"/>
            <w:vAlign w:val="center"/>
          </w:tcPr>
          <w:p w14:paraId="0B8740CF" w14:textId="77777777" w:rsidR="00673E42" w:rsidRPr="000955CD" w:rsidRDefault="00000000" w:rsidP="00C562E6">
            <w:pPr>
              <w:bidi/>
              <w:spacing w:line="360" w:lineRule="auto"/>
              <w:jc w:val="left"/>
              <w:rPr>
                <w:rFonts w:ascii="David" w:hAnsi="David" w:cs="David"/>
                <w:bCs/>
              </w:rPr>
            </w:pPr>
            <w:r w:rsidRPr="000955CD">
              <w:rPr>
                <w:rFonts w:ascii="David" w:hAnsi="David" w:cs="David"/>
                <w:bCs/>
                <w:sz w:val="15"/>
                <w:rtl/>
              </w:rPr>
              <w:t>רכיב חישוב</w:t>
            </w:r>
          </w:p>
        </w:tc>
        <w:tc>
          <w:tcPr>
            <w:tcW w:w="1417" w:type="dxa"/>
            <w:shd w:val="clear" w:color="auto" w:fill="D9EAF7"/>
            <w:vAlign w:val="center"/>
          </w:tcPr>
          <w:p w14:paraId="5ECE0350" w14:textId="77777777" w:rsidR="00673E42" w:rsidRPr="000955CD" w:rsidRDefault="00000000" w:rsidP="00C562E6">
            <w:pPr>
              <w:bidi/>
              <w:spacing w:line="360" w:lineRule="auto"/>
              <w:jc w:val="left"/>
              <w:rPr>
                <w:rFonts w:ascii="David" w:hAnsi="David" w:cs="David"/>
                <w:bCs/>
              </w:rPr>
            </w:pPr>
            <w:r w:rsidRPr="000955CD">
              <w:rPr>
                <w:rFonts w:ascii="David" w:hAnsi="David" w:cs="David"/>
                <w:bCs/>
                <w:sz w:val="15"/>
                <w:rtl/>
              </w:rPr>
              <w:t>סכום / אחוז</w:t>
            </w:r>
          </w:p>
        </w:tc>
        <w:tc>
          <w:tcPr>
            <w:tcW w:w="2494" w:type="dxa"/>
            <w:shd w:val="clear" w:color="auto" w:fill="D9EAF7"/>
            <w:vAlign w:val="center"/>
          </w:tcPr>
          <w:p w14:paraId="20620428" w14:textId="77777777" w:rsidR="00673E42" w:rsidRPr="000955CD" w:rsidRDefault="00000000" w:rsidP="00C562E6">
            <w:pPr>
              <w:bidi/>
              <w:spacing w:line="360" w:lineRule="auto"/>
              <w:jc w:val="left"/>
              <w:rPr>
                <w:rFonts w:ascii="David" w:hAnsi="David" w:cs="David"/>
                <w:bCs/>
              </w:rPr>
            </w:pPr>
            <w:r w:rsidRPr="000955CD">
              <w:rPr>
                <w:rFonts w:ascii="David" w:hAnsi="David" w:cs="David"/>
                <w:bCs/>
                <w:sz w:val="15"/>
                <w:rtl/>
              </w:rPr>
              <w:t>נוסחה</w:t>
            </w:r>
          </w:p>
        </w:tc>
        <w:tc>
          <w:tcPr>
            <w:tcW w:w="1417" w:type="dxa"/>
            <w:shd w:val="clear" w:color="auto" w:fill="D9EAF7"/>
            <w:vAlign w:val="center"/>
          </w:tcPr>
          <w:p w14:paraId="6B46422D" w14:textId="77777777" w:rsidR="00673E42" w:rsidRPr="000955CD" w:rsidRDefault="00000000" w:rsidP="00C562E6">
            <w:pPr>
              <w:bidi/>
              <w:spacing w:line="360" w:lineRule="auto"/>
              <w:jc w:val="left"/>
              <w:rPr>
                <w:rFonts w:ascii="David" w:hAnsi="David" w:cs="David"/>
                <w:bCs/>
              </w:rPr>
            </w:pPr>
            <w:r w:rsidRPr="000955CD">
              <w:rPr>
                <w:rFonts w:ascii="David" w:hAnsi="David" w:cs="David"/>
                <w:bCs/>
                <w:sz w:val="15"/>
                <w:rtl/>
              </w:rPr>
              <w:t>תוצאה</w:t>
            </w:r>
          </w:p>
        </w:tc>
        <w:tc>
          <w:tcPr>
            <w:tcW w:w="2438" w:type="dxa"/>
            <w:shd w:val="clear" w:color="auto" w:fill="D9EAF7"/>
            <w:vAlign w:val="center"/>
          </w:tcPr>
          <w:p w14:paraId="0165BBC7" w14:textId="77777777" w:rsidR="00673E42" w:rsidRPr="000955CD" w:rsidRDefault="00000000" w:rsidP="00C562E6">
            <w:pPr>
              <w:bidi/>
              <w:spacing w:line="360" w:lineRule="auto"/>
              <w:jc w:val="left"/>
              <w:rPr>
                <w:rFonts w:ascii="David" w:hAnsi="David" w:cs="David"/>
                <w:bCs/>
              </w:rPr>
            </w:pPr>
            <w:r w:rsidRPr="000955CD">
              <w:rPr>
                <w:rFonts w:ascii="David" w:hAnsi="David" w:cs="David"/>
                <w:bCs/>
                <w:sz w:val="15"/>
                <w:rtl/>
              </w:rPr>
              <w:t>הערות</w:t>
            </w:r>
          </w:p>
        </w:tc>
      </w:tr>
      <w:tr w:rsidR="00673E42" w:rsidRPr="00C562E6" w14:paraId="338721BA" w14:textId="77777777">
        <w:trPr>
          <w:jc w:val="right"/>
        </w:trPr>
        <w:tc>
          <w:tcPr>
            <w:tcW w:w="2438" w:type="dxa"/>
          </w:tcPr>
          <w:p w14:paraId="7FFF159E" w14:textId="77777777" w:rsidR="00673E42" w:rsidRPr="000955CD" w:rsidRDefault="00000000" w:rsidP="00C562E6">
            <w:pPr>
              <w:bidi/>
              <w:spacing w:line="360" w:lineRule="auto"/>
              <w:jc w:val="left"/>
              <w:rPr>
                <w:rFonts w:ascii="David" w:hAnsi="David" w:cs="David"/>
                <w:b/>
                <w:bCs/>
              </w:rPr>
            </w:pPr>
            <w:r w:rsidRPr="000955CD">
              <w:rPr>
                <w:rFonts w:ascii="David" w:hAnsi="David" w:cs="David"/>
                <w:b/>
                <w:bCs/>
                <w:sz w:val="15"/>
                <w:rtl/>
              </w:rPr>
              <w:t>הכנסה פנויה הורה א'</w:t>
            </w:r>
          </w:p>
        </w:tc>
        <w:tc>
          <w:tcPr>
            <w:tcW w:w="1417" w:type="dxa"/>
          </w:tcPr>
          <w:p w14:paraId="77ED5651" w14:textId="77777777" w:rsidR="00673E42" w:rsidRPr="00C562E6" w:rsidRDefault="00673E42" w:rsidP="00C562E6">
            <w:pPr>
              <w:bidi/>
              <w:spacing w:line="360" w:lineRule="auto"/>
              <w:jc w:val="left"/>
              <w:rPr>
                <w:rFonts w:ascii="David" w:hAnsi="David" w:cs="David"/>
              </w:rPr>
            </w:pPr>
          </w:p>
        </w:tc>
        <w:tc>
          <w:tcPr>
            <w:tcW w:w="2494" w:type="dxa"/>
          </w:tcPr>
          <w:p w14:paraId="67154E72" w14:textId="77777777" w:rsidR="00673E42" w:rsidRPr="00C562E6" w:rsidRDefault="00673E42" w:rsidP="00C562E6">
            <w:pPr>
              <w:bidi/>
              <w:spacing w:line="360" w:lineRule="auto"/>
              <w:jc w:val="left"/>
              <w:rPr>
                <w:rFonts w:ascii="David" w:hAnsi="David" w:cs="David"/>
              </w:rPr>
            </w:pPr>
          </w:p>
        </w:tc>
        <w:tc>
          <w:tcPr>
            <w:tcW w:w="1417" w:type="dxa"/>
          </w:tcPr>
          <w:p w14:paraId="376F5058" w14:textId="77777777" w:rsidR="00673E42" w:rsidRPr="00C562E6" w:rsidRDefault="00673E42" w:rsidP="00C562E6">
            <w:pPr>
              <w:bidi/>
              <w:spacing w:line="360" w:lineRule="auto"/>
              <w:jc w:val="left"/>
              <w:rPr>
                <w:rFonts w:ascii="David" w:hAnsi="David" w:cs="David"/>
              </w:rPr>
            </w:pPr>
          </w:p>
        </w:tc>
        <w:tc>
          <w:tcPr>
            <w:tcW w:w="2438" w:type="dxa"/>
          </w:tcPr>
          <w:p w14:paraId="446A0D25" w14:textId="77777777" w:rsidR="00673E42" w:rsidRPr="00C562E6" w:rsidRDefault="00673E42" w:rsidP="00C562E6">
            <w:pPr>
              <w:bidi/>
              <w:spacing w:line="360" w:lineRule="auto"/>
              <w:jc w:val="left"/>
              <w:rPr>
                <w:rFonts w:ascii="David" w:hAnsi="David" w:cs="David"/>
              </w:rPr>
            </w:pPr>
          </w:p>
        </w:tc>
      </w:tr>
      <w:tr w:rsidR="00673E42" w:rsidRPr="00C562E6" w14:paraId="35C20462" w14:textId="77777777">
        <w:trPr>
          <w:jc w:val="right"/>
        </w:trPr>
        <w:tc>
          <w:tcPr>
            <w:tcW w:w="2438" w:type="dxa"/>
          </w:tcPr>
          <w:p w14:paraId="6225BBE1" w14:textId="77777777" w:rsidR="00673E42" w:rsidRPr="000955CD" w:rsidRDefault="00000000" w:rsidP="00C562E6">
            <w:pPr>
              <w:bidi/>
              <w:spacing w:line="360" w:lineRule="auto"/>
              <w:jc w:val="left"/>
              <w:rPr>
                <w:rFonts w:ascii="David" w:hAnsi="David" w:cs="David"/>
                <w:b/>
                <w:bCs/>
              </w:rPr>
            </w:pPr>
            <w:r w:rsidRPr="000955CD">
              <w:rPr>
                <w:rFonts w:ascii="David" w:hAnsi="David" w:cs="David"/>
                <w:b/>
                <w:bCs/>
                <w:sz w:val="15"/>
                <w:rtl/>
              </w:rPr>
              <w:t>הכנסה פנויה הורה ב'</w:t>
            </w:r>
          </w:p>
        </w:tc>
        <w:tc>
          <w:tcPr>
            <w:tcW w:w="1417" w:type="dxa"/>
          </w:tcPr>
          <w:p w14:paraId="5CA58260" w14:textId="77777777" w:rsidR="00673E42" w:rsidRPr="00C562E6" w:rsidRDefault="00673E42" w:rsidP="00C562E6">
            <w:pPr>
              <w:bidi/>
              <w:spacing w:line="360" w:lineRule="auto"/>
              <w:jc w:val="left"/>
              <w:rPr>
                <w:rFonts w:ascii="David" w:hAnsi="David" w:cs="David"/>
              </w:rPr>
            </w:pPr>
          </w:p>
        </w:tc>
        <w:tc>
          <w:tcPr>
            <w:tcW w:w="2494" w:type="dxa"/>
          </w:tcPr>
          <w:p w14:paraId="54877C55" w14:textId="77777777" w:rsidR="00673E42" w:rsidRPr="00C562E6" w:rsidRDefault="00673E42" w:rsidP="00C562E6">
            <w:pPr>
              <w:bidi/>
              <w:spacing w:line="360" w:lineRule="auto"/>
              <w:jc w:val="left"/>
              <w:rPr>
                <w:rFonts w:ascii="David" w:hAnsi="David" w:cs="David"/>
              </w:rPr>
            </w:pPr>
          </w:p>
        </w:tc>
        <w:tc>
          <w:tcPr>
            <w:tcW w:w="1417" w:type="dxa"/>
          </w:tcPr>
          <w:p w14:paraId="6CB9B273" w14:textId="77777777" w:rsidR="00673E42" w:rsidRPr="00C562E6" w:rsidRDefault="00673E42" w:rsidP="00C562E6">
            <w:pPr>
              <w:bidi/>
              <w:spacing w:line="360" w:lineRule="auto"/>
              <w:jc w:val="left"/>
              <w:rPr>
                <w:rFonts w:ascii="David" w:hAnsi="David" w:cs="David"/>
              </w:rPr>
            </w:pPr>
          </w:p>
        </w:tc>
        <w:tc>
          <w:tcPr>
            <w:tcW w:w="2438" w:type="dxa"/>
          </w:tcPr>
          <w:p w14:paraId="2AFFE35C" w14:textId="77777777" w:rsidR="00673E42" w:rsidRPr="00C562E6" w:rsidRDefault="00673E42" w:rsidP="00C562E6">
            <w:pPr>
              <w:bidi/>
              <w:spacing w:line="360" w:lineRule="auto"/>
              <w:jc w:val="left"/>
              <w:rPr>
                <w:rFonts w:ascii="David" w:hAnsi="David" w:cs="David"/>
              </w:rPr>
            </w:pPr>
          </w:p>
        </w:tc>
      </w:tr>
      <w:tr w:rsidR="00673E42" w:rsidRPr="00C562E6" w14:paraId="37D495C8" w14:textId="77777777">
        <w:trPr>
          <w:jc w:val="right"/>
        </w:trPr>
        <w:tc>
          <w:tcPr>
            <w:tcW w:w="2438" w:type="dxa"/>
          </w:tcPr>
          <w:p w14:paraId="6F2EF3C6" w14:textId="77777777" w:rsidR="00673E42" w:rsidRPr="000955CD" w:rsidRDefault="00000000" w:rsidP="00C562E6">
            <w:pPr>
              <w:bidi/>
              <w:spacing w:line="360" w:lineRule="auto"/>
              <w:jc w:val="left"/>
              <w:rPr>
                <w:rFonts w:ascii="David" w:hAnsi="David" w:cs="David"/>
                <w:b/>
                <w:bCs/>
              </w:rPr>
            </w:pPr>
            <w:r w:rsidRPr="000955CD">
              <w:rPr>
                <w:rFonts w:ascii="David" w:hAnsi="David" w:cs="David"/>
                <w:b/>
                <w:bCs/>
                <w:sz w:val="15"/>
                <w:rtl/>
              </w:rPr>
              <w:t>יחס הכנסות הורה א'</w:t>
            </w:r>
          </w:p>
        </w:tc>
        <w:tc>
          <w:tcPr>
            <w:tcW w:w="1417" w:type="dxa"/>
          </w:tcPr>
          <w:p w14:paraId="774ADA67" w14:textId="77777777" w:rsidR="00673E42" w:rsidRPr="00C562E6" w:rsidRDefault="00673E42" w:rsidP="00C562E6">
            <w:pPr>
              <w:bidi/>
              <w:spacing w:line="360" w:lineRule="auto"/>
              <w:jc w:val="left"/>
              <w:rPr>
                <w:rFonts w:ascii="David" w:hAnsi="David" w:cs="David"/>
              </w:rPr>
            </w:pPr>
          </w:p>
        </w:tc>
        <w:tc>
          <w:tcPr>
            <w:tcW w:w="2494" w:type="dxa"/>
          </w:tcPr>
          <w:p w14:paraId="0DA99BC7" w14:textId="77777777" w:rsidR="00673E42" w:rsidRPr="00C562E6" w:rsidRDefault="00000000" w:rsidP="00C562E6">
            <w:pPr>
              <w:bidi/>
              <w:spacing w:line="360" w:lineRule="auto"/>
              <w:jc w:val="left"/>
              <w:rPr>
                <w:rFonts w:ascii="David" w:hAnsi="David" w:cs="David"/>
              </w:rPr>
            </w:pPr>
            <w:r w:rsidRPr="00C562E6">
              <w:rPr>
                <w:rFonts w:ascii="David" w:hAnsi="David" w:cs="David"/>
                <w:sz w:val="15"/>
                <w:rtl/>
              </w:rPr>
              <w:t>הכנסה פנויה / סך הכנסות</w:t>
            </w:r>
          </w:p>
        </w:tc>
        <w:tc>
          <w:tcPr>
            <w:tcW w:w="1417" w:type="dxa"/>
          </w:tcPr>
          <w:p w14:paraId="3EC9EC99" w14:textId="77777777" w:rsidR="00673E42" w:rsidRPr="00C562E6" w:rsidRDefault="00673E42" w:rsidP="00C562E6">
            <w:pPr>
              <w:bidi/>
              <w:spacing w:line="360" w:lineRule="auto"/>
              <w:jc w:val="left"/>
              <w:rPr>
                <w:rFonts w:ascii="David" w:hAnsi="David" w:cs="David"/>
              </w:rPr>
            </w:pPr>
          </w:p>
        </w:tc>
        <w:tc>
          <w:tcPr>
            <w:tcW w:w="2438" w:type="dxa"/>
          </w:tcPr>
          <w:p w14:paraId="6386721C" w14:textId="77777777" w:rsidR="00673E42" w:rsidRPr="00C562E6" w:rsidRDefault="00673E42" w:rsidP="00C562E6">
            <w:pPr>
              <w:bidi/>
              <w:spacing w:line="360" w:lineRule="auto"/>
              <w:jc w:val="left"/>
              <w:rPr>
                <w:rFonts w:ascii="David" w:hAnsi="David" w:cs="David"/>
              </w:rPr>
            </w:pPr>
          </w:p>
        </w:tc>
      </w:tr>
      <w:tr w:rsidR="00673E42" w:rsidRPr="00C562E6" w14:paraId="50AE903B" w14:textId="77777777">
        <w:trPr>
          <w:jc w:val="right"/>
        </w:trPr>
        <w:tc>
          <w:tcPr>
            <w:tcW w:w="2438" w:type="dxa"/>
          </w:tcPr>
          <w:p w14:paraId="7182EBED" w14:textId="77777777" w:rsidR="00673E42" w:rsidRPr="000955CD" w:rsidRDefault="00000000" w:rsidP="00C562E6">
            <w:pPr>
              <w:bidi/>
              <w:spacing w:line="360" w:lineRule="auto"/>
              <w:jc w:val="left"/>
              <w:rPr>
                <w:rFonts w:ascii="David" w:hAnsi="David" w:cs="David"/>
                <w:b/>
                <w:bCs/>
              </w:rPr>
            </w:pPr>
            <w:r w:rsidRPr="000955CD">
              <w:rPr>
                <w:rFonts w:ascii="David" w:hAnsi="David" w:cs="David"/>
                <w:b/>
                <w:bCs/>
                <w:sz w:val="15"/>
                <w:rtl/>
              </w:rPr>
              <w:t>יחס הכנסות הורה ב'</w:t>
            </w:r>
          </w:p>
        </w:tc>
        <w:tc>
          <w:tcPr>
            <w:tcW w:w="1417" w:type="dxa"/>
          </w:tcPr>
          <w:p w14:paraId="46A1CDDF" w14:textId="77777777" w:rsidR="00673E42" w:rsidRPr="00C562E6" w:rsidRDefault="00673E42" w:rsidP="00C562E6">
            <w:pPr>
              <w:bidi/>
              <w:spacing w:line="360" w:lineRule="auto"/>
              <w:jc w:val="left"/>
              <w:rPr>
                <w:rFonts w:ascii="David" w:hAnsi="David" w:cs="David"/>
              </w:rPr>
            </w:pPr>
          </w:p>
        </w:tc>
        <w:tc>
          <w:tcPr>
            <w:tcW w:w="2494" w:type="dxa"/>
          </w:tcPr>
          <w:p w14:paraId="4863B7B5" w14:textId="77777777" w:rsidR="00673E42" w:rsidRPr="00C562E6" w:rsidRDefault="00000000" w:rsidP="00C562E6">
            <w:pPr>
              <w:bidi/>
              <w:spacing w:line="360" w:lineRule="auto"/>
              <w:jc w:val="left"/>
              <w:rPr>
                <w:rFonts w:ascii="David" w:hAnsi="David" w:cs="David"/>
              </w:rPr>
            </w:pPr>
            <w:r w:rsidRPr="00C562E6">
              <w:rPr>
                <w:rFonts w:ascii="David" w:hAnsi="David" w:cs="David"/>
                <w:sz w:val="15"/>
                <w:rtl/>
              </w:rPr>
              <w:t>הכנסה פנויה / סך הכנסות</w:t>
            </w:r>
          </w:p>
        </w:tc>
        <w:tc>
          <w:tcPr>
            <w:tcW w:w="1417" w:type="dxa"/>
          </w:tcPr>
          <w:p w14:paraId="348B7079" w14:textId="77777777" w:rsidR="00673E42" w:rsidRPr="00C562E6" w:rsidRDefault="00673E42" w:rsidP="00C562E6">
            <w:pPr>
              <w:bidi/>
              <w:spacing w:line="360" w:lineRule="auto"/>
              <w:jc w:val="left"/>
              <w:rPr>
                <w:rFonts w:ascii="David" w:hAnsi="David" w:cs="David"/>
              </w:rPr>
            </w:pPr>
          </w:p>
        </w:tc>
        <w:tc>
          <w:tcPr>
            <w:tcW w:w="2438" w:type="dxa"/>
          </w:tcPr>
          <w:p w14:paraId="6466A400" w14:textId="77777777" w:rsidR="00673E42" w:rsidRPr="00C562E6" w:rsidRDefault="00673E42" w:rsidP="00C562E6">
            <w:pPr>
              <w:bidi/>
              <w:spacing w:line="360" w:lineRule="auto"/>
              <w:jc w:val="left"/>
              <w:rPr>
                <w:rFonts w:ascii="David" w:hAnsi="David" w:cs="David"/>
              </w:rPr>
            </w:pPr>
          </w:p>
        </w:tc>
      </w:tr>
      <w:tr w:rsidR="00673E42" w:rsidRPr="00C562E6" w14:paraId="5901F923" w14:textId="77777777">
        <w:trPr>
          <w:jc w:val="right"/>
        </w:trPr>
        <w:tc>
          <w:tcPr>
            <w:tcW w:w="2438" w:type="dxa"/>
          </w:tcPr>
          <w:p w14:paraId="53E0076A" w14:textId="77777777" w:rsidR="00673E42" w:rsidRPr="000955CD" w:rsidRDefault="00000000" w:rsidP="00C562E6">
            <w:pPr>
              <w:bidi/>
              <w:spacing w:line="360" w:lineRule="auto"/>
              <w:jc w:val="left"/>
              <w:rPr>
                <w:rFonts w:ascii="David" w:hAnsi="David" w:cs="David"/>
                <w:b/>
                <w:bCs/>
              </w:rPr>
            </w:pPr>
            <w:r w:rsidRPr="000955CD">
              <w:rPr>
                <w:rFonts w:ascii="David" w:hAnsi="David" w:cs="David"/>
                <w:b/>
                <w:bCs/>
                <w:sz w:val="15"/>
                <w:rtl/>
              </w:rPr>
              <w:t>יחס שהות הורה א'</w:t>
            </w:r>
          </w:p>
        </w:tc>
        <w:tc>
          <w:tcPr>
            <w:tcW w:w="1417" w:type="dxa"/>
          </w:tcPr>
          <w:p w14:paraId="5489617F" w14:textId="77777777" w:rsidR="00673E42" w:rsidRPr="00C562E6" w:rsidRDefault="00673E42" w:rsidP="00C562E6">
            <w:pPr>
              <w:bidi/>
              <w:spacing w:line="360" w:lineRule="auto"/>
              <w:jc w:val="left"/>
              <w:rPr>
                <w:rFonts w:ascii="David" w:hAnsi="David" w:cs="David"/>
              </w:rPr>
            </w:pPr>
          </w:p>
        </w:tc>
        <w:tc>
          <w:tcPr>
            <w:tcW w:w="2494" w:type="dxa"/>
          </w:tcPr>
          <w:p w14:paraId="356E25DF" w14:textId="77777777" w:rsidR="00673E42" w:rsidRPr="00C562E6" w:rsidRDefault="00000000" w:rsidP="00C562E6">
            <w:pPr>
              <w:bidi/>
              <w:spacing w:line="360" w:lineRule="auto"/>
              <w:jc w:val="left"/>
              <w:rPr>
                <w:rFonts w:ascii="David" w:hAnsi="David" w:cs="David"/>
              </w:rPr>
            </w:pPr>
            <w:r w:rsidRPr="00C562E6">
              <w:rPr>
                <w:rFonts w:ascii="David" w:hAnsi="David" w:cs="David"/>
                <w:sz w:val="15"/>
                <w:rtl/>
              </w:rPr>
              <w:t>לילות / מחזור שהות</w:t>
            </w:r>
          </w:p>
        </w:tc>
        <w:tc>
          <w:tcPr>
            <w:tcW w:w="1417" w:type="dxa"/>
          </w:tcPr>
          <w:p w14:paraId="5DAFA298" w14:textId="77777777" w:rsidR="00673E42" w:rsidRPr="00C562E6" w:rsidRDefault="00673E42" w:rsidP="00C562E6">
            <w:pPr>
              <w:bidi/>
              <w:spacing w:line="360" w:lineRule="auto"/>
              <w:jc w:val="left"/>
              <w:rPr>
                <w:rFonts w:ascii="David" w:hAnsi="David" w:cs="David"/>
              </w:rPr>
            </w:pPr>
          </w:p>
        </w:tc>
        <w:tc>
          <w:tcPr>
            <w:tcW w:w="2438" w:type="dxa"/>
          </w:tcPr>
          <w:p w14:paraId="35FD7F1B" w14:textId="77777777" w:rsidR="00673E42" w:rsidRPr="00C562E6" w:rsidRDefault="00673E42" w:rsidP="00C562E6">
            <w:pPr>
              <w:bidi/>
              <w:spacing w:line="360" w:lineRule="auto"/>
              <w:jc w:val="left"/>
              <w:rPr>
                <w:rFonts w:ascii="David" w:hAnsi="David" w:cs="David"/>
              </w:rPr>
            </w:pPr>
          </w:p>
        </w:tc>
      </w:tr>
      <w:tr w:rsidR="00673E42" w:rsidRPr="00C562E6" w14:paraId="4483607C" w14:textId="77777777">
        <w:trPr>
          <w:jc w:val="right"/>
        </w:trPr>
        <w:tc>
          <w:tcPr>
            <w:tcW w:w="2438" w:type="dxa"/>
          </w:tcPr>
          <w:p w14:paraId="3BBF94BF" w14:textId="77777777" w:rsidR="00673E42" w:rsidRPr="000955CD" w:rsidRDefault="00000000" w:rsidP="00C562E6">
            <w:pPr>
              <w:bidi/>
              <w:spacing w:line="360" w:lineRule="auto"/>
              <w:jc w:val="left"/>
              <w:rPr>
                <w:rFonts w:ascii="David" w:hAnsi="David" w:cs="David"/>
                <w:b/>
                <w:bCs/>
              </w:rPr>
            </w:pPr>
            <w:r w:rsidRPr="000955CD">
              <w:rPr>
                <w:rFonts w:ascii="David" w:hAnsi="David" w:cs="David"/>
                <w:b/>
                <w:bCs/>
                <w:sz w:val="15"/>
                <w:rtl/>
              </w:rPr>
              <w:t>יחס שהות הורה ב'</w:t>
            </w:r>
          </w:p>
        </w:tc>
        <w:tc>
          <w:tcPr>
            <w:tcW w:w="1417" w:type="dxa"/>
          </w:tcPr>
          <w:p w14:paraId="3FBA45D8" w14:textId="77777777" w:rsidR="00673E42" w:rsidRPr="00C562E6" w:rsidRDefault="00673E42" w:rsidP="00C562E6">
            <w:pPr>
              <w:bidi/>
              <w:spacing w:line="360" w:lineRule="auto"/>
              <w:jc w:val="left"/>
              <w:rPr>
                <w:rFonts w:ascii="David" w:hAnsi="David" w:cs="David"/>
              </w:rPr>
            </w:pPr>
          </w:p>
        </w:tc>
        <w:tc>
          <w:tcPr>
            <w:tcW w:w="2494" w:type="dxa"/>
          </w:tcPr>
          <w:p w14:paraId="68163CDE" w14:textId="77777777" w:rsidR="00673E42" w:rsidRPr="00C562E6" w:rsidRDefault="00000000" w:rsidP="00C562E6">
            <w:pPr>
              <w:bidi/>
              <w:spacing w:line="360" w:lineRule="auto"/>
              <w:jc w:val="left"/>
              <w:rPr>
                <w:rFonts w:ascii="David" w:hAnsi="David" w:cs="David"/>
              </w:rPr>
            </w:pPr>
            <w:r w:rsidRPr="00C562E6">
              <w:rPr>
                <w:rFonts w:ascii="David" w:hAnsi="David" w:cs="David"/>
                <w:sz w:val="15"/>
                <w:rtl/>
              </w:rPr>
              <w:t>לילות / מחזור שהות</w:t>
            </w:r>
          </w:p>
        </w:tc>
        <w:tc>
          <w:tcPr>
            <w:tcW w:w="1417" w:type="dxa"/>
          </w:tcPr>
          <w:p w14:paraId="382A02D7" w14:textId="77777777" w:rsidR="00673E42" w:rsidRPr="00C562E6" w:rsidRDefault="00673E42" w:rsidP="00C562E6">
            <w:pPr>
              <w:bidi/>
              <w:spacing w:line="360" w:lineRule="auto"/>
              <w:jc w:val="left"/>
              <w:rPr>
                <w:rFonts w:ascii="David" w:hAnsi="David" w:cs="David"/>
              </w:rPr>
            </w:pPr>
          </w:p>
        </w:tc>
        <w:tc>
          <w:tcPr>
            <w:tcW w:w="2438" w:type="dxa"/>
          </w:tcPr>
          <w:p w14:paraId="3EBBC50D" w14:textId="77777777" w:rsidR="00673E42" w:rsidRPr="00C562E6" w:rsidRDefault="00673E42" w:rsidP="00C562E6">
            <w:pPr>
              <w:bidi/>
              <w:spacing w:line="360" w:lineRule="auto"/>
              <w:jc w:val="left"/>
              <w:rPr>
                <w:rFonts w:ascii="David" w:hAnsi="David" w:cs="David"/>
              </w:rPr>
            </w:pPr>
          </w:p>
        </w:tc>
      </w:tr>
      <w:tr w:rsidR="00673E42" w:rsidRPr="00C562E6" w14:paraId="34A57155" w14:textId="77777777">
        <w:trPr>
          <w:jc w:val="right"/>
        </w:trPr>
        <w:tc>
          <w:tcPr>
            <w:tcW w:w="2438" w:type="dxa"/>
          </w:tcPr>
          <w:p w14:paraId="7F1949F0" w14:textId="77777777" w:rsidR="00673E42" w:rsidRPr="000955CD" w:rsidRDefault="00000000" w:rsidP="00C562E6">
            <w:pPr>
              <w:bidi/>
              <w:spacing w:line="360" w:lineRule="auto"/>
              <w:jc w:val="left"/>
              <w:rPr>
                <w:rFonts w:ascii="David" w:hAnsi="David" w:cs="David"/>
                <w:b/>
                <w:bCs/>
              </w:rPr>
            </w:pPr>
            <w:r w:rsidRPr="000955CD">
              <w:rPr>
                <w:rFonts w:ascii="David" w:hAnsi="David" w:cs="David"/>
                <w:b/>
                <w:bCs/>
                <w:sz w:val="15"/>
                <w:rtl/>
              </w:rPr>
              <w:t>צרכים תלויי שהות</w:t>
            </w:r>
          </w:p>
        </w:tc>
        <w:tc>
          <w:tcPr>
            <w:tcW w:w="1417" w:type="dxa"/>
          </w:tcPr>
          <w:p w14:paraId="083674AD" w14:textId="77777777" w:rsidR="00673E42" w:rsidRPr="00C562E6" w:rsidRDefault="00673E42" w:rsidP="00C562E6">
            <w:pPr>
              <w:bidi/>
              <w:spacing w:line="360" w:lineRule="auto"/>
              <w:jc w:val="left"/>
              <w:rPr>
                <w:rFonts w:ascii="David" w:hAnsi="David" w:cs="David"/>
              </w:rPr>
            </w:pPr>
          </w:p>
        </w:tc>
        <w:tc>
          <w:tcPr>
            <w:tcW w:w="2494" w:type="dxa"/>
          </w:tcPr>
          <w:p w14:paraId="2C26C752" w14:textId="77777777" w:rsidR="00673E42" w:rsidRPr="00C562E6" w:rsidRDefault="00673E42" w:rsidP="00C562E6">
            <w:pPr>
              <w:bidi/>
              <w:spacing w:line="360" w:lineRule="auto"/>
              <w:jc w:val="left"/>
              <w:rPr>
                <w:rFonts w:ascii="David" w:hAnsi="David" w:cs="David"/>
              </w:rPr>
            </w:pPr>
          </w:p>
        </w:tc>
        <w:tc>
          <w:tcPr>
            <w:tcW w:w="1417" w:type="dxa"/>
          </w:tcPr>
          <w:p w14:paraId="66B970A6" w14:textId="77777777" w:rsidR="00673E42" w:rsidRPr="00C562E6" w:rsidRDefault="00673E42" w:rsidP="00C562E6">
            <w:pPr>
              <w:bidi/>
              <w:spacing w:line="360" w:lineRule="auto"/>
              <w:jc w:val="left"/>
              <w:rPr>
                <w:rFonts w:ascii="David" w:hAnsi="David" w:cs="David"/>
              </w:rPr>
            </w:pPr>
          </w:p>
        </w:tc>
        <w:tc>
          <w:tcPr>
            <w:tcW w:w="2438" w:type="dxa"/>
          </w:tcPr>
          <w:p w14:paraId="732384AA" w14:textId="77777777" w:rsidR="00673E42" w:rsidRPr="00C562E6" w:rsidRDefault="00673E42" w:rsidP="00C562E6">
            <w:pPr>
              <w:bidi/>
              <w:spacing w:line="360" w:lineRule="auto"/>
              <w:jc w:val="left"/>
              <w:rPr>
                <w:rFonts w:ascii="David" w:hAnsi="David" w:cs="David"/>
              </w:rPr>
            </w:pPr>
          </w:p>
        </w:tc>
      </w:tr>
      <w:tr w:rsidR="00673E42" w:rsidRPr="00C562E6" w14:paraId="04C66C39" w14:textId="77777777">
        <w:trPr>
          <w:jc w:val="right"/>
        </w:trPr>
        <w:tc>
          <w:tcPr>
            <w:tcW w:w="2438" w:type="dxa"/>
          </w:tcPr>
          <w:p w14:paraId="49F9A238" w14:textId="77777777" w:rsidR="00673E42" w:rsidRPr="000955CD" w:rsidRDefault="00000000" w:rsidP="00C562E6">
            <w:pPr>
              <w:bidi/>
              <w:spacing w:line="360" w:lineRule="auto"/>
              <w:jc w:val="left"/>
              <w:rPr>
                <w:rFonts w:ascii="David" w:hAnsi="David" w:cs="David"/>
                <w:b/>
                <w:bCs/>
              </w:rPr>
            </w:pPr>
            <w:r w:rsidRPr="000955CD">
              <w:rPr>
                <w:rFonts w:ascii="David" w:hAnsi="David" w:cs="David"/>
                <w:b/>
                <w:bCs/>
                <w:sz w:val="15"/>
                <w:rtl/>
              </w:rPr>
              <w:t>חלק תיאורטי של ההורה המשלם</w:t>
            </w:r>
          </w:p>
        </w:tc>
        <w:tc>
          <w:tcPr>
            <w:tcW w:w="1417" w:type="dxa"/>
          </w:tcPr>
          <w:p w14:paraId="08D11E1B" w14:textId="77777777" w:rsidR="00673E42" w:rsidRPr="00C562E6" w:rsidRDefault="00673E42" w:rsidP="00C562E6">
            <w:pPr>
              <w:bidi/>
              <w:spacing w:line="360" w:lineRule="auto"/>
              <w:jc w:val="left"/>
              <w:rPr>
                <w:rFonts w:ascii="David" w:hAnsi="David" w:cs="David"/>
              </w:rPr>
            </w:pPr>
          </w:p>
        </w:tc>
        <w:tc>
          <w:tcPr>
            <w:tcW w:w="2494" w:type="dxa"/>
          </w:tcPr>
          <w:p w14:paraId="597CAA87" w14:textId="77777777" w:rsidR="00673E42" w:rsidRPr="00C562E6" w:rsidRDefault="00000000" w:rsidP="00C562E6">
            <w:pPr>
              <w:bidi/>
              <w:spacing w:line="360" w:lineRule="auto"/>
              <w:jc w:val="left"/>
              <w:rPr>
                <w:rFonts w:ascii="David" w:hAnsi="David" w:cs="David"/>
              </w:rPr>
            </w:pPr>
            <w:r w:rsidRPr="00C562E6">
              <w:rPr>
                <w:rFonts w:ascii="David" w:hAnsi="David" w:cs="David"/>
                <w:sz w:val="15"/>
                <w:rtl/>
              </w:rPr>
              <w:t>צרכים X יחס הכנסות</w:t>
            </w:r>
          </w:p>
        </w:tc>
        <w:tc>
          <w:tcPr>
            <w:tcW w:w="1417" w:type="dxa"/>
          </w:tcPr>
          <w:p w14:paraId="1EA6EA24" w14:textId="77777777" w:rsidR="00673E42" w:rsidRPr="00C562E6" w:rsidRDefault="00673E42" w:rsidP="00C562E6">
            <w:pPr>
              <w:bidi/>
              <w:spacing w:line="360" w:lineRule="auto"/>
              <w:jc w:val="left"/>
              <w:rPr>
                <w:rFonts w:ascii="David" w:hAnsi="David" w:cs="David"/>
              </w:rPr>
            </w:pPr>
          </w:p>
        </w:tc>
        <w:tc>
          <w:tcPr>
            <w:tcW w:w="2438" w:type="dxa"/>
          </w:tcPr>
          <w:p w14:paraId="04712C8A" w14:textId="77777777" w:rsidR="00673E42" w:rsidRPr="00C562E6" w:rsidRDefault="00673E42" w:rsidP="00C562E6">
            <w:pPr>
              <w:bidi/>
              <w:spacing w:line="360" w:lineRule="auto"/>
              <w:jc w:val="left"/>
              <w:rPr>
                <w:rFonts w:ascii="David" w:hAnsi="David" w:cs="David"/>
              </w:rPr>
            </w:pPr>
          </w:p>
        </w:tc>
      </w:tr>
      <w:tr w:rsidR="00673E42" w:rsidRPr="00C562E6" w14:paraId="7061B47D" w14:textId="77777777">
        <w:trPr>
          <w:jc w:val="right"/>
        </w:trPr>
        <w:tc>
          <w:tcPr>
            <w:tcW w:w="2438" w:type="dxa"/>
          </w:tcPr>
          <w:p w14:paraId="4B328220" w14:textId="77777777" w:rsidR="00673E42" w:rsidRPr="000955CD" w:rsidRDefault="00000000" w:rsidP="00C562E6">
            <w:pPr>
              <w:bidi/>
              <w:spacing w:line="360" w:lineRule="auto"/>
              <w:jc w:val="left"/>
              <w:rPr>
                <w:rFonts w:ascii="David" w:hAnsi="David" w:cs="David"/>
                <w:b/>
                <w:bCs/>
              </w:rPr>
            </w:pPr>
            <w:r w:rsidRPr="000955CD">
              <w:rPr>
                <w:rFonts w:ascii="David" w:hAnsi="David" w:cs="David"/>
                <w:b/>
                <w:bCs/>
                <w:sz w:val="15"/>
                <w:rtl/>
              </w:rPr>
              <w:t>קיזוז הוצאה בעין</w:t>
            </w:r>
          </w:p>
        </w:tc>
        <w:tc>
          <w:tcPr>
            <w:tcW w:w="1417" w:type="dxa"/>
          </w:tcPr>
          <w:p w14:paraId="6BB6E109" w14:textId="77777777" w:rsidR="00673E42" w:rsidRPr="00C562E6" w:rsidRDefault="00673E42" w:rsidP="00C562E6">
            <w:pPr>
              <w:bidi/>
              <w:spacing w:line="360" w:lineRule="auto"/>
              <w:jc w:val="left"/>
              <w:rPr>
                <w:rFonts w:ascii="David" w:hAnsi="David" w:cs="David"/>
              </w:rPr>
            </w:pPr>
          </w:p>
        </w:tc>
        <w:tc>
          <w:tcPr>
            <w:tcW w:w="2494" w:type="dxa"/>
          </w:tcPr>
          <w:p w14:paraId="61E4072F" w14:textId="77777777" w:rsidR="00673E42" w:rsidRPr="00C562E6" w:rsidRDefault="00000000" w:rsidP="00C562E6">
            <w:pPr>
              <w:bidi/>
              <w:spacing w:line="360" w:lineRule="auto"/>
              <w:jc w:val="left"/>
              <w:rPr>
                <w:rFonts w:ascii="David" w:hAnsi="David" w:cs="David"/>
              </w:rPr>
            </w:pPr>
            <w:r w:rsidRPr="00C562E6">
              <w:rPr>
                <w:rFonts w:ascii="David" w:hAnsi="David" w:cs="David"/>
                <w:sz w:val="15"/>
                <w:rtl/>
              </w:rPr>
              <w:t>צרכים X יחס שהות</w:t>
            </w:r>
          </w:p>
        </w:tc>
        <w:tc>
          <w:tcPr>
            <w:tcW w:w="1417" w:type="dxa"/>
          </w:tcPr>
          <w:p w14:paraId="03F48C17" w14:textId="77777777" w:rsidR="00673E42" w:rsidRPr="00C562E6" w:rsidRDefault="00673E42" w:rsidP="00C562E6">
            <w:pPr>
              <w:bidi/>
              <w:spacing w:line="360" w:lineRule="auto"/>
              <w:jc w:val="left"/>
              <w:rPr>
                <w:rFonts w:ascii="David" w:hAnsi="David" w:cs="David"/>
              </w:rPr>
            </w:pPr>
          </w:p>
        </w:tc>
        <w:tc>
          <w:tcPr>
            <w:tcW w:w="2438" w:type="dxa"/>
          </w:tcPr>
          <w:p w14:paraId="57AF050D" w14:textId="77777777" w:rsidR="00673E42" w:rsidRPr="00C562E6" w:rsidRDefault="00673E42" w:rsidP="00C562E6">
            <w:pPr>
              <w:bidi/>
              <w:spacing w:line="360" w:lineRule="auto"/>
              <w:jc w:val="left"/>
              <w:rPr>
                <w:rFonts w:ascii="David" w:hAnsi="David" w:cs="David"/>
              </w:rPr>
            </w:pPr>
          </w:p>
        </w:tc>
      </w:tr>
      <w:tr w:rsidR="00673E42" w:rsidRPr="00C562E6" w14:paraId="334A6AC7" w14:textId="77777777">
        <w:trPr>
          <w:jc w:val="right"/>
        </w:trPr>
        <w:tc>
          <w:tcPr>
            <w:tcW w:w="2438" w:type="dxa"/>
          </w:tcPr>
          <w:p w14:paraId="6F560768" w14:textId="77777777" w:rsidR="00673E42" w:rsidRPr="000955CD" w:rsidRDefault="00000000" w:rsidP="00C562E6">
            <w:pPr>
              <w:bidi/>
              <w:spacing w:line="360" w:lineRule="auto"/>
              <w:jc w:val="left"/>
              <w:rPr>
                <w:rFonts w:ascii="David" w:hAnsi="David" w:cs="David"/>
                <w:b/>
                <w:bCs/>
              </w:rPr>
            </w:pPr>
            <w:r w:rsidRPr="000955CD">
              <w:rPr>
                <w:rFonts w:ascii="David" w:hAnsi="David" w:cs="David"/>
                <w:b/>
                <w:bCs/>
                <w:sz w:val="15"/>
                <w:rtl/>
              </w:rPr>
              <w:t>סכום העברה בגין תלויי שהות</w:t>
            </w:r>
          </w:p>
        </w:tc>
        <w:tc>
          <w:tcPr>
            <w:tcW w:w="1417" w:type="dxa"/>
          </w:tcPr>
          <w:p w14:paraId="5267257A" w14:textId="77777777" w:rsidR="00673E42" w:rsidRPr="00C562E6" w:rsidRDefault="00673E42" w:rsidP="00C562E6">
            <w:pPr>
              <w:bidi/>
              <w:spacing w:line="360" w:lineRule="auto"/>
              <w:jc w:val="left"/>
              <w:rPr>
                <w:rFonts w:ascii="David" w:hAnsi="David" w:cs="David"/>
              </w:rPr>
            </w:pPr>
          </w:p>
        </w:tc>
        <w:tc>
          <w:tcPr>
            <w:tcW w:w="2494" w:type="dxa"/>
          </w:tcPr>
          <w:p w14:paraId="5A15AD88" w14:textId="77777777" w:rsidR="00673E42" w:rsidRPr="00C562E6" w:rsidRDefault="00000000" w:rsidP="00C562E6">
            <w:pPr>
              <w:bidi/>
              <w:spacing w:line="360" w:lineRule="auto"/>
              <w:jc w:val="left"/>
              <w:rPr>
                <w:rFonts w:ascii="David" w:hAnsi="David" w:cs="David"/>
              </w:rPr>
            </w:pPr>
            <w:r w:rsidRPr="00C562E6">
              <w:rPr>
                <w:rFonts w:ascii="David" w:hAnsi="David" w:cs="David"/>
                <w:sz w:val="15"/>
                <w:rtl/>
              </w:rPr>
              <w:t>חלק תיאורטי פחות קיזוז</w:t>
            </w:r>
          </w:p>
        </w:tc>
        <w:tc>
          <w:tcPr>
            <w:tcW w:w="1417" w:type="dxa"/>
          </w:tcPr>
          <w:p w14:paraId="0CAF300C" w14:textId="77777777" w:rsidR="00673E42" w:rsidRPr="00C562E6" w:rsidRDefault="00673E42" w:rsidP="00C562E6">
            <w:pPr>
              <w:bidi/>
              <w:spacing w:line="360" w:lineRule="auto"/>
              <w:jc w:val="left"/>
              <w:rPr>
                <w:rFonts w:ascii="David" w:hAnsi="David" w:cs="David"/>
              </w:rPr>
            </w:pPr>
          </w:p>
        </w:tc>
        <w:tc>
          <w:tcPr>
            <w:tcW w:w="2438" w:type="dxa"/>
          </w:tcPr>
          <w:p w14:paraId="37D2F694" w14:textId="77777777" w:rsidR="00673E42" w:rsidRPr="00C562E6" w:rsidRDefault="00673E42" w:rsidP="00C562E6">
            <w:pPr>
              <w:bidi/>
              <w:spacing w:line="360" w:lineRule="auto"/>
              <w:jc w:val="left"/>
              <w:rPr>
                <w:rFonts w:ascii="David" w:hAnsi="David" w:cs="David"/>
              </w:rPr>
            </w:pPr>
          </w:p>
        </w:tc>
      </w:tr>
      <w:tr w:rsidR="00673E42" w:rsidRPr="00C562E6" w14:paraId="1AC3AF0B" w14:textId="77777777">
        <w:trPr>
          <w:jc w:val="right"/>
        </w:trPr>
        <w:tc>
          <w:tcPr>
            <w:tcW w:w="2438" w:type="dxa"/>
          </w:tcPr>
          <w:p w14:paraId="48EF140F" w14:textId="77777777" w:rsidR="00673E42" w:rsidRPr="000955CD" w:rsidRDefault="00000000" w:rsidP="00C562E6">
            <w:pPr>
              <w:bidi/>
              <w:spacing w:line="360" w:lineRule="auto"/>
              <w:jc w:val="left"/>
              <w:rPr>
                <w:rFonts w:ascii="David" w:hAnsi="David" w:cs="David"/>
                <w:b/>
                <w:bCs/>
              </w:rPr>
            </w:pPr>
            <w:r w:rsidRPr="000955CD">
              <w:rPr>
                <w:rFonts w:ascii="David" w:hAnsi="David" w:cs="David"/>
                <w:b/>
                <w:bCs/>
                <w:sz w:val="15"/>
                <w:rtl/>
              </w:rPr>
              <w:t>צרכים שאינם תלויי שהות</w:t>
            </w:r>
          </w:p>
        </w:tc>
        <w:tc>
          <w:tcPr>
            <w:tcW w:w="1417" w:type="dxa"/>
          </w:tcPr>
          <w:p w14:paraId="16E14D08" w14:textId="77777777" w:rsidR="00673E42" w:rsidRPr="00C562E6" w:rsidRDefault="00673E42" w:rsidP="00C562E6">
            <w:pPr>
              <w:bidi/>
              <w:spacing w:line="360" w:lineRule="auto"/>
              <w:jc w:val="left"/>
              <w:rPr>
                <w:rFonts w:ascii="David" w:hAnsi="David" w:cs="David"/>
              </w:rPr>
            </w:pPr>
          </w:p>
        </w:tc>
        <w:tc>
          <w:tcPr>
            <w:tcW w:w="2494" w:type="dxa"/>
          </w:tcPr>
          <w:p w14:paraId="5C54ED9E" w14:textId="77777777" w:rsidR="00673E42" w:rsidRPr="00C562E6" w:rsidRDefault="00673E42" w:rsidP="00C562E6">
            <w:pPr>
              <w:bidi/>
              <w:spacing w:line="360" w:lineRule="auto"/>
              <w:jc w:val="left"/>
              <w:rPr>
                <w:rFonts w:ascii="David" w:hAnsi="David" w:cs="David"/>
              </w:rPr>
            </w:pPr>
          </w:p>
        </w:tc>
        <w:tc>
          <w:tcPr>
            <w:tcW w:w="1417" w:type="dxa"/>
          </w:tcPr>
          <w:p w14:paraId="412CABB4" w14:textId="77777777" w:rsidR="00673E42" w:rsidRPr="00C562E6" w:rsidRDefault="00673E42" w:rsidP="00C562E6">
            <w:pPr>
              <w:bidi/>
              <w:spacing w:line="360" w:lineRule="auto"/>
              <w:jc w:val="left"/>
              <w:rPr>
                <w:rFonts w:ascii="David" w:hAnsi="David" w:cs="David"/>
              </w:rPr>
            </w:pPr>
          </w:p>
        </w:tc>
        <w:tc>
          <w:tcPr>
            <w:tcW w:w="2438" w:type="dxa"/>
          </w:tcPr>
          <w:p w14:paraId="69C3E20B" w14:textId="77777777" w:rsidR="00673E42" w:rsidRPr="00C562E6" w:rsidRDefault="00673E42" w:rsidP="00C562E6">
            <w:pPr>
              <w:bidi/>
              <w:spacing w:line="360" w:lineRule="auto"/>
              <w:jc w:val="left"/>
              <w:rPr>
                <w:rFonts w:ascii="David" w:hAnsi="David" w:cs="David"/>
              </w:rPr>
            </w:pPr>
          </w:p>
        </w:tc>
      </w:tr>
      <w:tr w:rsidR="00673E42" w:rsidRPr="00C562E6" w14:paraId="3A0959DB" w14:textId="77777777">
        <w:trPr>
          <w:jc w:val="right"/>
        </w:trPr>
        <w:tc>
          <w:tcPr>
            <w:tcW w:w="2438" w:type="dxa"/>
          </w:tcPr>
          <w:p w14:paraId="601EF3D0" w14:textId="77777777" w:rsidR="00673E42" w:rsidRPr="000955CD" w:rsidRDefault="00000000" w:rsidP="00C562E6">
            <w:pPr>
              <w:bidi/>
              <w:spacing w:line="360" w:lineRule="auto"/>
              <w:jc w:val="left"/>
              <w:rPr>
                <w:rFonts w:ascii="David" w:hAnsi="David" w:cs="David"/>
                <w:b/>
                <w:bCs/>
              </w:rPr>
            </w:pPr>
            <w:r w:rsidRPr="000955CD">
              <w:rPr>
                <w:rFonts w:ascii="David" w:hAnsi="David" w:cs="David"/>
                <w:b/>
                <w:bCs/>
                <w:sz w:val="15"/>
                <w:rtl/>
              </w:rPr>
              <w:t>חלק ההורה השני בהוצאות אלה</w:t>
            </w:r>
          </w:p>
        </w:tc>
        <w:tc>
          <w:tcPr>
            <w:tcW w:w="1417" w:type="dxa"/>
          </w:tcPr>
          <w:p w14:paraId="1E7C62F5" w14:textId="77777777" w:rsidR="00673E42" w:rsidRPr="00C562E6" w:rsidRDefault="00673E42" w:rsidP="00C562E6">
            <w:pPr>
              <w:bidi/>
              <w:spacing w:line="360" w:lineRule="auto"/>
              <w:jc w:val="left"/>
              <w:rPr>
                <w:rFonts w:ascii="David" w:hAnsi="David" w:cs="David"/>
              </w:rPr>
            </w:pPr>
          </w:p>
        </w:tc>
        <w:tc>
          <w:tcPr>
            <w:tcW w:w="2494" w:type="dxa"/>
          </w:tcPr>
          <w:p w14:paraId="24ED162A" w14:textId="77777777" w:rsidR="00673E42" w:rsidRPr="00C562E6" w:rsidRDefault="00000000" w:rsidP="00C562E6">
            <w:pPr>
              <w:bidi/>
              <w:spacing w:line="360" w:lineRule="auto"/>
              <w:jc w:val="left"/>
              <w:rPr>
                <w:rFonts w:ascii="David" w:hAnsi="David" w:cs="David"/>
              </w:rPr>
            </w:pPr>
            <w:r w:rsidRPr="00C562E6">
              <w:rPr>
                <w:rFonts w:ascii="David" w:hAnsi="David" w:cs="David"/>
                <w:sz w:val="15"/>
                <w:rtl/>
              </w:rPr>
              <w:t>צרכים X יחס הכנסות</w:t>
            </w:r>
          </w:p>
        </w:tc>
        <w:tc>
          <w:tcPr>
            <w:tcW w:w="1417" w:type="dxa"/>
          </w:tcPr>
          <w:p w14:paraId="367815D6" w14:textId="77777777" w:rsidR="00673E42" w:rsidRPr="00C562E6" w:rsidRDefault="00673E42" w:rsidP="00C562E6">
            <w:pPr>
              <w:bidi/>
              <w:spacing w:line="360" w:lineRule="auto"/>
              <w:jc w:val="left"/>
              <w:rPr>
                <w:rFonts w:ascii="David" w:hAnsi="David" w:cs="David"/>
              </w:rPr>
            </w:pPr>
          </w:p>
        </w:tc>
        <w:tc>
          <w:tcPr>
            <w:tcW w:w="2438" w:type="dxa"/>
          </w:tcPr>
          <w:p w14:paraId="37EA7EA5" w14:textId="77777777" w:rsidR="00673E42" w:rsidRPr="00C562E6" w:rsidRDefault="00000000" w:rsidP="00C562E6">
            <w:pPr>
              <w:bidi/>
              <w:spacing w:line="360" w:lineRule="auto"/>
              <w:jc w:val="left"/>
              <w:rPr>
                <w:rFonts w:ascii="David" w:hAnsi="David" w:cs="David"/>
              </w:rPr>
            </w:pPr>
            <w:r w:rsidRPr="00C562E6">
              <w:rPr>
                <w:rFonts w:ascii="David" w:hAnsi="David" w:cs="David"/>
                <w:sz w:val="15"/>
                <w:rtl/>
              </w:rPr>
              <w:t>ללא קיזוז שהות</w:t>
            </w:r>
          </w:p>
        </w:tc>
      </w:tr>
      <w:tr w:rsidR="00673E42" w:rsidRPr="00C562E6" w14:paraId="6FAC0CEE" w14:textId="77777777">
        <w:trPr>
          <w:jc w:val="right"/>
        </w:trPr>
        <w:tc>
          <w:tcPr>
            <w:tcW w:w="2438" w:type="dxa"/>
          </w:tcPr>
          <w:p w14:paraId="13C8FF34" w14:textId="77777777" w:rsidR="00673E42" w:rsidRPr="000955CD" w:rsidRDefault="00000000" w:rsidP="00C562E6">
            <w:pPr>
              <w:bidi/>
              <w:spacing w:line="360" w:lineRule="auto"/>
              <w:jc w:val="left"/>
              <w:rPr>
                <w:rFonts w:ascii="David" w:hAnsi="David" w:cs="David"/>
                <w:b/>
                <w:bCs/>
              </w:rPr>
            </w:pPr>
            <w:r w:rsidRPr="000955CD">
              <w:rPr>
                <w:rFonts w:ascii="David" w:hAnsi="David" w:cs="David"/>
                <w:b/>
                <w:bCs/>
                <w:sz w:val="15"/>
                <w:rtl/>
              </w:rPr>
              <w:t>מדור ילדים</w:t>
            </w:r>
          </w:p>
        </w:tc>
        <w:tc>
          <w:tcPr>
            <w:tcW w:w="1417" w:type="dxa"/>
          </w:tcPr>
          <w:p w14:paraId="20F31CCC" w14:textId="77777777" w:rsidR="00673E42" w:rsidRPr="00C562E6" w:rsidRDefault="00673E42" w:rsidP="00C562E6">
            <w:pPr>
              <w:bidi/>
              <w:spacing w:line="360" w:lineRule="auto"/>
              <w:jc w:val="left"/>
              <w:rPr>
                <w:rFonts w:ascii="David" w:hAnsi="David" w:cs="David"/>
              </w:rPr>
            </w:pPr>
          </w:p>
        </w:tc>
        <w:tc>
          <w:tcPr>
            <w:tcW w:w="2494" w:type="dxa"/>
          </w:tcPr>
          <w:p w14:paraId="29A48CB6" w14:textId="77777777" w:rsidR="00673E42" w:rsidRPr="00C562E6" w:rsidRDefault="00000000" w:rsidP="00C562E6">
            <w:pPr>
              <w:bidi/>
              <w:spacing w:line="360" w:lineRule="auto"/>
              <w:jc w:val="left"/>
              <w:rPr>
                <w:rFonts w:ascii="David" w:hAnsi="David" w:cs="David"/>
              </w:rPr>
            </w:pPr>
            <w:r w:rsidRPr="00C562E6">
              <w:rPr>
                <w:rFonts w:ascii="David" w:hAnsi="David" w:cs="David"/>
                <w:sz w:val="15"/>
                <w:rtl/>
              </w:rPr>
              <w:t>לפי שיטת חישוב נבחרת</w:t>
            </w:r>
          </w:p>
        </w:tc>
        <w:tc>
          <w:tcPr>
            <w:tcW w:w="1417" w:type="dxa"/>
          </w:tcPr>
          <w:p w14:paraId="28B6EA5A" w14:textId="77777777" w:rsidR="00673E42" w:rsidRPr="00C562E6" w:rsidRDefault="00673E42" w:rsidP="00C562E6">
            <w:pPr>
              <w:bidi/>
              <w:spacing w:line="360" w:lineRule="auto"/>
              <w:jc w:val="left"/>
              <w:rPr>
                <w:rFonts w:ascii="David" w:hAnsi="David" w:cs="David"/>
              </w:rPr>
            </w:pPr>
          </w:p>
        </w:tc>
        <w:tc>
          <w:tcPr>
            <w:tcW w:w="2438" w:type="dxa"/>
          </w:tcPr>
          <w:p w14:paraId="0C493612" w14:textId="77777777" w:rsidR="00673E42" w:rsidRPr="00C562E6" w:rsidRDefault="00673E42" w:rsidP="00C562E6">
            <w:pPr>
              <w:bidi/>
              <w:spacing w:line="360" w:lineRule="auto"/>
              <w:jc w:val="left"/>
              <w:rPr>
                <w:rFonts w:ascii="David" w:hAnsi="David" w:cs="David"/>
              </w:rPr>
            </w:pPr>
          </w:p>
        </w:tc>
      </w:tr>
      <w:tr w:rsidR="00673E42" w:rsidRPr="00C562E6" w14:paraId="5A3FB641" w14:textId="77777777">
        <w:trPr>
          <w:jc w:val="right"/>
        </w:trPr>
        <w:tc>
          <w:tcPr>
            <w:tcW w:w="2438" w:type="dxa"/>
          </w:tcPr>
          <w:p w14:paraId="3678EFBC" w14:textId="77777777" w:rsidR="00673E42" w:rsidRPr="000955CD" w:rsidRDefault="00000000" w:rsidP="00C562E6">
            <w:pPr>
              <w:bidi/>
              <w:spacing w:line="360" w:lineRule="auto"/>
              <w:jc w:val="left"/>
              <w:rPr>
                <w:rFonts w:ascii="David" w:hAnsi="David" w:cs="David"/>
                <w:b/>
                <w:bCs/>
              </w:rPr>
            </w:pPr>
            <w:r w:rsidRPr="000955CD">
              <w:rPr>
                <w:rFonts w:ascii="David" w:hAnsi="David" w:cs="David"/>
                <w:b/>
                <w:bCs/>
                <w:sz w:val="15"/>
                <w:rtl/>
              </w:rPr>
              <w:t>אחזקת מדור</w:t>
            </w:r>
          </w:p>
        </w:tc>
        <w:tc>
          <w:tcPr>
            <w:tcW w:w="1417" w:type="dxa"/>
          </w:tcPr>
          <w:p w14:paraId="5891E114" w14:textId="77777777" w:rsidR="00673E42" w:rsidRPr="00C562E6" w:rsidRDefault="00673E42" w:rsidP="00C562E6">
            <w:pPr>
              <w:bidi/>
              <w:spacing w:line="360" w:lineRule="auto"/>
              <w:jc w:val="left"/>
              <w:rPr>
                <w:rFonts w:ascii="David" w:hAnsi="David" w:cs="David"/>
              </w:rPr>
            </w:pPr>
          </w:p>
        </w:tc>
        <w:tc>
          <w:tcPr>
            <w:tcW w:w="2494" w:type="dxa"/>
          </w:tcPr>
          <w:p w14:paraId="6F7497AD" w14:textId="77777777" w:rsidR="00673E42" w:rsidRPr="00C562E6" w:rsidRDefault="00000000" w:rsidP="00C562E6">
            <w:pPr>
              <w:bidi/>
              <w:spacing w:line="360" w:lineRule="auto"/>
              <w:jc w:val="left"/>
              <w:rPr>
                <w:rFonts w:ascii="David" w:hAnsi="David" w:cs="David"/>
              </w:rPr>
            </w:pPr>
            <w:r w:rsidRPr="00C562E6">
              <w:rPr>
                <w:rFonts w:ascii="David" w:hAnsi="David" w:cs="David"/>
                <w:sz w:val="15"/>
                <w:rtl/>
              </w:rPr>
              <w:t>לפי שיטת חישוב נבחרת</w:t>
            </w:r>
          </w:p>
        </w:tc>
        <w:tc>
          <w:tcPr>
            <w:tcW w:w="1417" w:type="dxa"/>
          </w:tcPr>
          <w:p w14:paraId="66EBB8C3" w14:textId="77777777" w:rsidR="00673E42" w:rsidRPr="00C562E6" w:rsidRDefault="00673E42" w:rsidP="00C562E6">
            <w:pPr>
              <w:bidi/>
              <w:spacing w:line="360" w:lineRule="auto"/>
              <w:jc w:val="left"/>
              <w:rPr>
                <w:rFonts w:ascii="David" w:hAnsi="David" w:cs="David"/>
              </w:rPr>
            </w:pPr>
          </w:p>
        </w:tc>
        <w:tc>
          <w:tcPr>
            <w:tcW w:w="2438" w:type="dxa"/>
          </w:tcPr>
          <w:p w14:paraId="7C1C06D9" w14:textId="77777777" w:rsidR="00673E42" w:rsidRPr="00C562E6" w:rsidRDefault="00673E42" w:rsidP="00C562E6">
            <w:pPr>
              <w:bidi/>
              <w:spacing w:line="360" w:lineRule="auto"/>
              <w:jc w:val="left"/>
              <w:rPr>
                <w:rFonts w:ascii="David" w:hAnsi="David" w:cs="David"/>
              </w:rPr>
            </w:pPr>
          </w:p>
        </w:tc>
      </w:tr>
      <w:tr w:rsidR="00673E42" w:rsidRPr="00C562E6" w14:paraId="18BF0A79" w14:textId="77777777">
        <w:trPr>
          <w:jc w:val="right"/>
        </w:trPr>
        <w:tc>
          <w:tcPr>
            <w:tcW w:w="2438" w:type="dxa"/>
          </w:tcPr>
          <w:p w14:paraId="593FCC87" w14:textId="77777777" w:rsidR="00673E42" w:rsidRPr="000955CD" w:rsidRDefault="00000000" w:rsidP="00C562E6">
            <w:pPr>
              <w:bidi/>
              <w:spacing w:line="360" w:lineRule="auto"/>
              <w:jc w:val="left"/>
              <w:rPr>
                <w:rFonts w:ascii="David" w:hAnsi="David" w:cs="David"/>
                <w:b/>
                <w:bCs/>
              </w:rPr>
            </w:pPr>
            <w:r w:rsidRPr="000955CD">
              <w:rPr>
                <w:rFonts w:ascii="David" w:hAnsi="David" w:cs="David"/>
                <w:b/>
                <w:bCs/>
                <w:sz w:val="15"/>
                <w:rtl/>
              </w:rPr>
              <w:t>הוצאות מיוחדות חודשיות ממוצעות</w:t>
            </w:r>
          </w:p>
        </w:tc>
        <w:tc>
          <w:tcPr>
            <w:tcW w:w="1417" w:type="dxa"/>
          </w:tcPr>
          <w:p w14:paraId="7F964CFA" w14:textId="77777777" w:rsidR="00673E42" w:rsidRPr="00C562E6" w:rsidRDefault="00673E42" w:rsidP="00C562E6">
            <w:pPr>
              <w:bidi/>
              <w:spacing w:line="360" w:lineRule="auto"/>
              <w:jc w:val="left"/>
              <w:rPr>
                <w:rFonts w:ascii="David" w:hAnsi="David" w:cs="David"/>
              </w:rPr>
            </w:pPr>
          </w:p>
        </w:tc>
        <w:tc>
          <w:tcPr>
            <w:tcW w:w="2494" w:type="dxa"/>
          </w:tcPr>
          <w:p w14:paraId="44140F47" w14:textId="77777777" w:rsidR="00673E42" w:rsidRPr="00C562E6" w:rsidRDefault="00000000" w:rsidP="00C562E6">
            <w:pPr>
              <w:bidi/>
              <w:spacing w:line="360" w:lineRule="auto"/>
              <w:jc w:val="left"/>
              <w:rPr>
                <w:rFonts w:ascii="David" w:hAnsi="David" w:cs="David"/>
              </w:rPr>
            </w:pPr>
            <w:r w:rsidRPr="00C562E6">
              <w:rPr>
                <w:rFonts w:ascii="David" w:hAnsi="David" w:cs="David"/>
                <w:sz w:val="15"/>
                <w:rtl/>
              </w:rPr>
              <w:t>50-50 / יחס הכנסות / אחר</w:t>
            </w:r>
          </w:p>
        </w:tc>
        <w:tc>
          <w:tcPr>
            <w:tcW w:w="1417" w:type="dxa"/>
          </w:tcPr>
          <w:p w14:paraId="509AE564" w14:textId="77777777" w:rsidR="00673E42" w:rsidRPr="00C562E6" w:rsidRDefault="00673E42" w:rsidP="00C562E6">
            <w:pPr>
              <w:bidi/>
              <w:spacing w:line="360" w:lineRule="auto"/>
              <w:jc w:val="left"/>
              <w:rPr>
                <w:rFonts w:ascii="David" w:hAnsi="David" w:cs="David"/>
              </w:rPr>
            </w:pPr>
          </w:p>
        </w:tc>
        <w:tc>
          <w:tcPr>
            <w:tcW w:w="2438" w:type="dxa"/>
          </w:tcPr>
          <w:p w14:paraId="615F1BEC" w14:textId="77777777" w:rsidR="00673E42" w:rsidRPr="00C562E6" w:rsidRDefault="00673E42" w:rsidP="00C562E6">
            <w:pPr>
              <w:bidi/>
              <w:spacing w:line="360" w:lineRule="auto"/>
              <w:jc w:val="left"/>
              <w:rPr>
                <w:rFonts w:ascii="David" w:hAnsi="David" w:cs="David"/>
              </w:rPr>
            </w:pPr>
          </w:p>
        </w:tc>
      </w:tr>
      <w:tr w:rsidR="00673E42" w:rsidRPr="00C562E6" w14:paraId="4BFADEBA" w14:textId="77777777">
        <w:trPr>
          <w:jc w:val="right"/>
        </w:trPr>
        <w:tc>
          <w:tcPr>
            <w:tcW w:w="2438" w:type="dxa"/>
          </w:tcPr>
          <w:p w14:paraId="74018059" w14:textId="77777777" w:rsidR="00673E42" w:rsidRPr="000955CD" w:rsidRDefault="00000000" w:rsidP="00C562E6">
            <w:pPr>
              <w:bidi/>
              <w:spacing w:line="360" w:lineRule="auto"/>
              <w:jc w:val="left"/>
              <w:rPr>
                <w:rFonts w:ascii="David" w:hAnsi="David" w:cs="David"/>
                <w:b/>
                <w:bCs/>
              </w:rPr>
            </w:pPr>
            <w:r w:rsidRPr="000955CD">
              <w:rPr>
                <w:rFonts w:ascii="David" w:hAnsi="David" w:cs="David"/>
                <w:b/>
                <w:bCs/>
                <w:sz w:val="15"/>
                <w:rtl/>
              </w:rPr>
              <w:t>סה"כ סכום העברה חודשי מוצע</w:t>
            </w:r>
          </w:p>
        </w:tc>
        <w:tc>
          <w:tcPr>
            <w:tcW w:w="1417" w:type="dxa"/>
          </w:tcPr>
          <w:p w14:paraId="78A5BF9A" w14:textId="77777777" w:rsidR="00673E42" w:rsidRPr="00C562E6" w:rsidRDefault="00673E42" w:rsidP="00C562E6">
            <w:pPr>
              <w:bidi/>
              <w:spacing w:line="360" w:lineRule="auto"/>
              <w:jc w:val="left"/>
              <w:rPr>
                <w:rFonts w:ascii="David" w:hAnsi="David" w:cs="David"/>
              </w:rPr>
            </w:pPr>
          </w:p>
        </w:tc>
        <w:tc>
          <w:tcPr>
            <w:tcW w:w="2494" w:type="dxa"/>
          </w:tcPr>
          <w:p w14:paraId="09B47F18" w14:textId="77777777" w:rsidR="00673E42" w:rsidRPr="00C562E6" w:rsidRDefault="00673E42" w:rsidP="00C562E6">
            <w:pPr>
              <w:bidi/>
              <w:spacing w:line="360" w:lineRule="auto"/>
              <w:jc w:val="left"/>
              <w:rPr>
                <w:rFonts w:ascii="David" w:hAnsi="David" w:cs="David"/>
              </w:rPr>
            </w:pPr>
          </w:p>
        </w:tc>
        <w:tc>
          <w:tcPr>
            <w:tcW w:w="1417" w:type="dxa"/>
          </w:tcPr>
          <w:p w14:paraId="6C7C70D7" w14:textId="77777777" w:rsidR="00673E42" w:rsidRPr="00C562E6" w:rsidRDefault="00673E42" w:rsidP="00C562E6">
            <w:pPr>
              <w:bidi/>
              <w:spacing w:line="360" w:lineRule="auto"/>
              <w:jc w:val="left"/>
              <w:rPr>
                <w:rFonts w:ascii="David" w:hAnsi="David" w:cs="David"/>
              </w:rPr>
            </w:pPr>
          </w:p>
        </w:tc>
        <w:tc>
          <w:tcPr>
            <w:tcW w:w="2438" w:type="dxa"/>
          </w:tcPr>
          <w:p w14:paraId="7D01DFFD" w14:textId="77777777" w:rsidR="00673E42" w:rsidRPr="00C562E6" w:rsidRDefault="00673E42" w:rsidP="00C562E6">
            <w:pPr>
              <w:bidi/>
              <w:spacing w:line="360" w:lineRule="auto"/>
              <w:jc w:val="left"/>
              <w:rPr>
                <w:rFonts w:ascii="David" w:hAnsi="David" w:cs="David"/>
              </w:rPr>
            </w:pPr>
          </w:p>
        </w:tc>
      </w:tr>
    </w:tbl>
    <w:p w14:paraId="723F5C1C" w14:textId="77777777" w:rsidR="00673E42" w:rsidRPr="00C562E6" w:rsidRDefault="00673E42" w:rsidP="00C562E6">
      <w:pPr>
        <w:bidi/>
        <w:spacing w:line="360" w:lineRule="auto"/>
        <w:jc w:val="left"/>
        <w:rPr>
          <w:rFonts w:ascii="David" w:hAnsi="David" w:cs="David"/>
        </w:rPr>
      </w:pPr>
    </w:p>
    <w:p w14:paraId="03BD9683" w14:textId="77777777" w:rsidR="00673E42" w:rsidRPr="00C562E6" w:rsidRDefault="00000000" w:rsidP="00C562E6">
      <w:pPr>
        <w:pStyle w:val="1"/>
        <w:bidi/>
        <w:spacing w:after="100" w:line="360" w:lineRule="auto"/>
        <w:jc w:val="left"/>
        <w:rPr>
          <w:rFonts w:ascii="David" w:hAnsi="David" w:cs="David"/>
        </w:rPr>
      </w:pPr>
      <w:r w:rsidRPr="00C562E6">
        <w:rPr>
          <w:rFonts w:ascii="David" w:hAnsi="David" w:cs="David"/>
          <w:sz w:val="30"/>
          <w:rtl/>
        </w:rPr>
        <w:t>13. התאמות לילדים מתחת לגיל 6</w:t>
      </w:r>
    </w:p>
    <w:p w14:paraId="1B43C847" w14:textId="77777777" w:rsidR="00673E42" w:rsidRPr="00C562E6" w:rsidRDefault="00000000" w:rsidP="00C562E6">
      <w:pPr>
        <w:bidi/>
        <w:spacing w:after="60" w:line="360" w:lineRule="auto"/>
        <w:jc w:val="left"/>
        <w:rPr>
          <w:rFonts w:ascii="David" w:hAnsi="David" w:cs="David"/>
        </w:rPr>
      </w:pPr>
      <w:r w:rsidRPr="00C562E6">
        <w:rPr>
          <w:rFonts w:ascii="David" w:hAnsi="David" w:cs="David"/>
          <w:rtl/>
        </w:rPr>
        <w:t>כאשר יש ילדים מתחת לגיל 6, אין להכניס אותם אוטומטית לאותה נוסחה של ילדים מעל גיל 6. יש לבחון את הצרכים ההכרחיים, את זמני השהות, את הוצאות המדור ואת מגמות הפסיקה המאפשרות במקרים מתאימים הפחתה בגין הוצאות ישירות של האב.</w:t>
      </w:r>
    </w:p>
    <w:tbl>
      <w:tblPr>
        <w:tblStyle w:val="aff2"/>
        <w:bidiVisual/>
        <w:tblW w:w="0" w:type="auto"/>
        <w:jc w:val="right"/>
        <w:tblLayout w:type="fixed"/>
        <w:tblLook w:val="04A0" w:firstRow="1" w:lastRow="0" w:firstColumn="1" w:lastColumn="0" w:noHBand="0" w:noVBand="1"/>
      </w:tblPr>
      <w:tblGrid>
        <w:gridCol w:w="2438"/>
        <w:gridCol w:w="1701"/>
        <w:gridCol w:w="3685"/>
        <w:gridCol w:w="2381"/>
      </w:tblGrid>
      <w:tr w:rsidR="00673E42" w:rsidRPr="00C562E6" w14:paraId="772F3536" w14:textId="77777777">
        <w:trPr>
          <w:tblHeader/>
          <w:jc w:val="right"/>
        </w:trPr>
        <w:tc>
          <w:tcPr>
            <w:tcW w:w="2438" w:type="dxa"/>
            <w:shd w:val="clear" w:color="auto" w:fill="D9EAF7"/>
            <w:vAlign w:val="center"/>
          </w:tcPr>
          <w:p w14:paraId="12671779" w14:textId="77777777" w:rsidR="00673E42" w:rsidRPr="006F47AF" w:rsidRDefault="00000000" w:rsidP="00C562E6">
            <w:pPr>
              <w:bidi/>
              <w:spacing w:line="360" w:lineRule="auto"/>
              <w:jc w:val="left"/>
              <w:rPr>
                <w:rFonts w:ascii="David" w:hAnsi="David" w:cs="David"/>
                <w:bCs/>
              </w:rPr>
            </w:pPr>
            <w:r w:rsidRPr="006F47AF">
              <w:rPr>
                <w:rFonts w:ascii="David" w:hAnsi="David" w:cs="David"/>
                <w:bCs/>
                <w:sz w:val="16"/>
                <w:rtl/>
              </w:rPr>
              <w:t>רכיב</w:t>
            </w:r>
          </w:p>
        </w:tc>
        <w:tc>
          <w:tcPr>
            <w:tcW w:w="1701" w:type="dxa"/>
            <w:shd w:val="clear" w:color="auto" w:fill="D9EAF7"/>
            <w:vAlign w:val="center"/>
          </w:tcPr>
          <w:p w14:paraId="17FC41F8" w14:textId="77777777" w:rsidR="00673E42" w:rsidRPr="006F47AF" w:rsidRDefault="00000000" w:rsidP="00C562E6">
            <w:pPr>
              <w:bidi/>
              <w:spacing w:line="360" w:lineRule="auto"/>
              <w:jc w:val="left"/>
              <w:rPr>
                <w:rFonts w:ascii="David" w:hAnsi="David" w:cs="David"/>
                <w:bCs/>
              </w:rPr>
            </w:pPr>
            <w:r w:rsidRPr="006F47AF">
              <w:rPr>
                <w:rFonts w:ascii="David" w:hAnsi="David" w:cs="David"/>
                <w:bCs/>
                <w:sz w:val="16"/>
                <w:rtl/>
              </w:rPr>
              <w:t>נתון</w:t>
            </w:r>
          </w:p>
        </w:tc>
        <w:tc>
          <w:tcPr>
            <w:tcW w:w="3685" w:type="dxa"/>
            <w:shd w:val="clear" w:color="auto" w:fill="D9EAF7"/>
            <w:vAlign w:val="center"/>
          </w:tcPr>
          <w:p w14:paraId="437B85BC" w14:textId="77777777" w:rsidR="00673E42" w:rsidRPr="006F47AF" w:rsidRDefault="00000000" w:rsidP="00C562E6">
            <w:pPr>
              <w:bidi/>
              <w:spacing w:line="360" w:lineRule="auto"/>
              <w:jc w:val="left"/>
              <w:rPr>
                <w:rFonts w:ascii="David" w:hAnsi="David" w:cs="David"/>
                <w:bCs/>
              </w:rPr>
            </w:pPr>
            <w:r w:rsidRPr="006F47AF">
              <w:rPr>
                <w:rFonts w:ascii="David" w:hAnsi="David" w:cs="David"/>
                <w:bCs/>
                <w:sz w:val="16"/>
                <w:rtl/>
              </w:rPr>
              <w:t>אופן חישוב מוצע</w:t>
            </w:r>
          </w:p>
        </w:tc>
        <w:tc>
          <w:tcPr>
            <w:tcW w:w="2381" w:type="dxa"/>
            <w:shd w:val="clear" w:color="auto" w:fill="D9EAF7"/>
            <w:vAlign w:val="center"/>
          </w:tcPr>
          <w:p w14:paraId="74C65170" w14:textId="77777777" w:rsidR="00673E42" w:rsidRPr="006F47AF" w:rsidRDefault="00000000" w:rsidP="00C562E6">
            <w:pPr>
              <w:bidi/>
              <w:spacing w:line="360" w:lineRule="auto"/>
              <w:jc w:val="left"/>
              <w:rPr>
                <w:rFonts w:ascii="David" w:hAnsi="David" w:cs="David"/>
                <w:bCs/>
              </w:rPr>
            </w:pPr>
            <w:r w:rsidRPr="006F47AF">
              <w:rPr>
                <w:rFonts w:ascii="David" w:hAnsi="David" w:cs="David"/>
                <w:bCs/>
                <w:sz w:val="16"/>
                <w:rtl/>
              </w:rPr>
              <w:t>הערות</w:t>
            </w:r>
          </w:p>
        </w:tc>
      </w:tr>
      <w:tr w:rsidR="00673E42" w:rsidRPr="00C562E6" w14:paraId="6991EDDD" w14:textId="77777777">
        <w:trPr>
          <w:jc w:val="right"/>
        </w:trPr>
        <w:tc>
          <w:tcPr>
            <w:tcW w:w="2438" w:type="dxa"/>
          </w:tcPr>
          <w:p w14:paraId="69195ED0" w14:textId="77777777" w:rsidR="00673E42" w:rsidRPr="006F47AF" w:rsidRDefault="00000000" w:rsidP="00C562E6">
            <w:pPr>
              <w:bidi/>
              <w:spacing w:line="360" w:lineRule="auto"/>
              <w:jc w:val="left"/>
              <w:rPr>
                <w:rFonts w:ascii="David" w:hAnsi="David" w:cs="David"/>
                <w:b/>
                <w:bCs/>
              </w:rPr>
            </w:pPr>
            <w:r w:rsidRPr="006F47AF">
              <w:rPr>
                <w:rFonts w:ascii="David" w:hAnsi="David" w:cs="David"/>
                <w:b/>
                <w:bCs/>
                <w:sz w:val="16"/>
                <w:rtl/>
              </w:rPr>
              <w:t>צרכים הכרחיים לילד</w:t>
            </w:r>
          </w:p>
        </w:tc>
        <w:tc>
          <w:tcPr>
            <w:tcW w:w="1701" w:type="dxa"/>
          </w:tcPr>
          <w:p w14:paraId="0D5737B1" w14:textId="77777777" w:rsidR="00673E42" w:rsidRPr="00C562E6" w:rsidRDefault="00673E42" w:rsidP="00C562E6">
            <w:pPr>
              <w:bidi/>
              <w:spacing w:line="360" w:lineRule="auto"/>
              <w:jc w:val="left"/>
              <w:rPr>
                <w:rFonts w:ascii="David" w:hAnsi="David" w:cs="David"/>
              </w:rPr>
            </w:pPr>
          </w:p>
        </w:tc>
        <w:tc>
          <w:tcPr>
            <w:tcW w:w="3685" w:type="dxa"/>
          </w:tcPr>
          <w:p w14:paraId="66004AE1" w14:textId="77777777" w:rsidR="00673E42" w:rsidRPr="00C562E6" w:rsidRDefault="00000000" w:rsidP="00C562E6">
            <w:pPr>
              <w:bidi/>
              <w:spacing w:line="360" w:lineRule="auto"/>
              <w:jc w:val="left"/>
              <w:rPr>
                <w:rFonts w:ascii="David" w:hAnsi="David" w:cs="David"/>
              </w:rPr>
            </w:pPr>
            <w:r w:rsidRPr="00C562E6">
              <w:rPr>
                <w:rFonts w:ascii="David" w:hAnsi="David" w:cs="David"/>
                <w:sz w:val="16"/>
                <w:rtl/>
              </w:rPr>
              <w:t>סכום צרכים הכרחיים מוכח או לפי אומדן סביר בפסיקה</w:t>
            </w:r>
          </w:p>
        </w:tc>
        <w:tc>
          <w:tcPr>
            <w:tcW w:w="2381" w:type="dxa"/>
          </w:tcPr>
          <w:p w14:paraId="344581D1" w14:textId="77777777" w:rsidR="00673E42" w:rsidRPr="00C562E6" w:rsidRDefault="00673E42" w:rsidP="00C562E6">
            <w:pPr>
              <w:bidi/>
              <w:spacing w:line="360" w:lineRule="auto"/>
              <w:jc w:val="left"/>
              <w:rPr>
                <w:rFonts w:ascii="David" w:hAnsi="David" w:cs="David"/>
              </w:rPr>
            </w:pPr>
          </w:p>
        </w:tc>
      </w:tr>
      <w:tr w:rsidR="00673E42" w:rsidRPr="00C562E6" w14:paraId="09CE2F0D" w14:textId="77777777">
        <w:trPr>
          <w:jc w:val="right"/>
        </w:trPr>
        <w:tc>
          <w:tcPr>
            <w:tcW w:w="2438" w:type="dxa"/>
          </w:tcPr>
          <w:p w14:paraId="1E5F274E" w14:textId="77777777" w:rsidR="00673E42" w:rsidRPr="006F47AF" w:rsidRDefault="00000000" w:rsidP="00C562E6">
            <w:pPr>
              <w:bidi/>
              <w:spacing w:line="360" w:lineRule="auto"/>
              <w:jc w:val="left"/>
              <w:rPr>
                <w:rFonts w:ascii="David" w:hAnsi="David" w:cs="David"/>
                <w:b/>
                <w:bCs/>
              </w:rPr>
            </w:pPr>
            <w:r w:rsidRPr="006F47AF">
              <w:rPr>
                <w:rFonts w:ascii="David" w:hAnsi="David" w:cs="David"/>
                <w:b/>
                <w:bCs/>
                <w:sz w:val="16"/>
                <w:rtl/>
              </w:rPr>
              <w:t>זמני שהות אצל האב</w:t>
            </w:r>
          </w:p>
        </w:tc>
        <w:tc>
          <w:tcPr>
            <w:tcW w:w="1701" w:type="dxa"/>
          </w:tcPr>
          <w:p w14:paraId="4373A404" w14:textId="77777777" w:rsidR="00673E42" w:rsidRPr="00C562E6" w:rsidRDefault="00673E42" w:rsidP="00C562E6">
            <w:pPr>
              <w:bidi/>
              <w:spacing w:line="360" w:lineRule="auto"/>
              <w:jc w:val="left"/>
              <w:rPr>
                <w:rFonts w:ascii="David" w:hAnsi="David" w:cs="David"/>
              </w:rPr>
            </w:pPr>
          </w:p>
        </w:tc>
        <w:tc>
          <w:tcPr>
            <w:tcW w:w="3685" w:type="dxa"/>
          </w:tcPr>
          <w:p w14:paraId="46680EA3" w14:textId="77777777" w:rsidR="00673E42" w:rsidRPr="00C562E6" w:rsidRDefault="00000000" w:rsidP="00C562E6">
            <w:pPr>
              <w:bidi/>
              <w:spacing w:line="360" w:lineRule="auto"/>
              <w:jc w:val="left"/>
              <w:rPr>
                <w:rFonts w:ascii="David" w:hAnsi="David" w:cs="David"/>
              </w:rPr>
            </w:pPr>
            <w:r w:rsidRPr="00C562E6">
              <w:rPr>
                <w:rFonts w:ascii="David" w:hAnsi="David" w:cs="David"/>
                <w:sz w:val="16"/>
                <w:rtl/>
              </w:rPr>
              <w:t>בדיקה אם יש מקום להפחתה בגין הוצאה ישירה</w:t>
            </w:r>
          </w:p>
        </w:tc>
        <w:tc>
          <w:tcPr>
            <w:tcW w:w="2381" w:type="dxa"/>
          </w:tcPr>
          <w:p w14:paraId="21064D3F" w14:textId="77777777" w:rsidR="00673E42" w:rsidRPr="00C562E6" w:rsidRDefault="00000000" w:rsidP="00C562E6">
            <w:pPr>
              <w:bidi/>
              <w:spacing w:line="360" w:lineRule="auto"/>
              <w:jc w:val="left"/>
              <w:rPr>
                <w:rFonts w:ascii="David" w:hAnsi="David" w:cs="David"/>
              </w:rPr>
            </w:pPr>
            <w:r w:rsidRPr="00C562E6">
              <w:rPr>
                <w:rFonts w:ascii="David" w:hAnsi="David" w:cs="David"/>
                <w:sz w:val="16"/>
                <w:rtl/>
              </w:rPr>
              <w:t>לא קיזוז אוטומטי מלא בכל תיק</w:t>
            </w:r>
          </w:p>
        </w:tc>
      </w:tr>
      <w:tr w:rsidR="00673E42" w:rsidRPr="00C562E6" w14:paraId="1F391E06" w14:textId="77777777">
        <w:trPr>
          <w:jc w:val="right"/>
        </w:trPr>
        <w:tc>
          <w:tcPr>
            <w:tcW w:w="2438" w:type="dxa"/>
          </w:tcPr>
          <w:p w14:paraId="45EFABF0" w14:textId="77777777" w:rsidR="00673E42" w:rsidRPr="006F47AF" w:rsidRDefault="00000000" w:rsidP="00C562E6">
            <w:pPr>
              <w:bidi/>
              <w:spacing w:line="360" w:lineRule="auto"/>
              <w:jc w:val="left"/>
              <w:rPr>
                <w:rFonts w:ascii="David" w:hAnsi="David" w:cs="David"/>
                <w:b/>
                <w:bCs/>
              </w:rPr>
            </w:pPr>
            <w:r w:rsidRPr="006F47AF">
              <w:rPr>
                <w:rFonts w:ascii="David" w:hAnsi="David" w:cs="David"/>
                <w:b/>
                <w:bCs/>
                <w:sz w:val="16"/>
                <w:rtl/>
              </w:rPr>
              <w:t>מדור ילד מתחת לגיל 6</w:t>
            </w:r>
          </w:p>
        </w:tc>
        <w:tc>
          <w:tcPr>
            <w:tcW w:w="1701" w:type="dxa"/>
          </w:tcPr>
          <w:p w14:paraId="16A3E218" w14:textId="77777777" w:rsidR="00673E42" w:rsidRPr="00C562E6" w:rsidRDefault="00673E42" w:rsidP="00C562E6">
            <w:pPr>
              <w:bidi/>
              <w:spacing w:line="360" w:lineRule="auto"/>
              <w:jc w:val="left"/>
              <w:rPr>
                <w:rFonts w:ascii="David" w:hAnsi="David" w:cs="David"/>
              </w:rPr>
            </w:pPr>
          </w:p>
        </w:tc>
        <w:tc>
          <w:tcPr>
            <w:tcW w:w="3685" w:type="dxa"/>
          </w:tcPr>
          <w:p w14:paraId="28256645" w14:textId="77777777" w:rsidR="00673E42" w:rsidRPr="00C562E6" w:rsidRDefault="00000000" w:rsidP="00C562E6">
            <w:pPr>
              <w:bidi/>
              <w:spacing w:line="360" w:lineRule="auto"/>
              <w:jc w:val="left"/>
              <w:rPr>
                <w:rFonts w:ascii="David" w:hAnsi="David" w:cs="David"/>
              </w:rPr>
            </w:pPr>
            <w:r w:rsidRPr="00C562E6">
              <w:rPr>
                <w:rFonts w:ascii="David" w:hAnsi="David" w:cs="David"/>
                <w:sz w:val="16"/>
                <w:rtl/>
              </w:rPr>
              <w:t>חלק יחסי במדור, לפי גישת הערכאה והנסיבות</w:t>
            </w:r>
          </w:p>
        </w:tc>
        <w:tc>
          <w:tcPr>
            <w:tcW w:w="2381" w:type="dxa"/>
          </w:tcPr>
          <w:p w14:paraId="3DD13DB5" w14:textId="77777777" w:rsidR="00673E42" w:rsidRPr="00C562E6" w:rsidRDefault="00673E42" w:rsidP="00C562E6">
            <w:pPr>
              <w:bidi/>
              <w:spacing w:line="360" w:lineRule="auto"/>
              <w:jc w:val="left"/>
              <w:rPr>
                <w:rFonts w:ascii="David" w:hAnsi="David" w:cs="David"/>
              </w:rPr>
            </w:pPr>
          </w:p>
        </w:tc>
      </w:tr>
      <w:tr w:rsidR="00673E42" w:rsidRPr="00C562E6" w14:paraId="159AAA95" w14:textId="77777777">
        <w:trPr>
          <w:jc w:val="right"/>
        </w:trPr>
        <w:tc>
          <w:tcPr>
            <w:tcW w:w="2438" w:type="dxa"/>
          </w:tcPr>
          <w:p w14:paraId="6D419AC7" w14:textId="77777777" w:rsidR="00673E42" w:rsidRPr="006F47AF" w:rsidRDefault="00000000" w:rsidP="00C562E6">
            <w:pPr>
              <w:bidi/>
              <w:spacing w:line="360" w:lineRule="auto"/>
              <w:jc w:val="left"/>
              <w:rPr>
                <w:rFonts w:ascii="David" w:hAnsi="David" w:cs="David"/>
                <w:b/>
                <w:bCs/>
              </w:rPr>
            </w:pPr>
            <w:r w:rsidRPr="006F47AF">
              <w:rPr>
                <w:rFonts w:ascii="David" w:hAnsi="David" w:cs="David"/>
                <w:b/>
                <w:bCs/>
                <w:sz w:val="16"/>
                <w:rtl/>
              </w:rPr>
              <w:lastRenderedPageBreak/>
              <w:t>אחזקת מדור</w:t>
            </w:r>
          </w:p>
        </w:tc>
        <w:tc>
          <w:tcPr>
            <w:tcW w:w="1701" w:type="dxa"/>
          </w:tcPr>
          <w:p w14:paraId="08DBB2E4" w14:textId="77777777" w:rsidR="00673E42" w:rsidRPr="00C562E6" w:rsidRDefault="00673E42" w:rsidP="00C562E6">
            <w:pPr>
              <w:bidi/>
              <w:spacing w:line="360" w:lineRule="auto"/>
              <w:jc w:val="left"/>
              <w:rPr>
                <w:rFonts w:ascii="David" w:hAnsi="David" w:cs="David"/>
              </w:rPr>
            </w:pPr>
          </w:p>
        </w:tc>
        <w:tc>
          <w:tcPr>
            <w:tcW w:w="3685" w:type="dxa"/>
          </w:tcPr>
          <w:p w14:paraId="6F6A8C33" w14:textId="77777777" w:rsidR="00673E42" w:rsidRPr="00C562E6" w:rsidRDefault="00000000" w:rsidP="00C562E6">
            <w:pPr>
              <w:bidi/>
              <w:spacing w:line="360" w:lineRule="auto"/>
              <w:jc w:val="left"/>
              <w:rPr>
                <w:rFonts w:ascii="David" w:hAnsi="David" w:cs="David"/>
              </w:rPr>
            </w:pPr>
            <w:r w:rsidRPr="00C562E6">
              <w:rPr>
                <w:rFonts w:ascii="David" w:hAnsi="David" w:cs="David"/>
                <w:sz w:val="16"/>
                <w:rtl/>
              </w:rPr>
              <w:t>לבדוק אם לכלול בנפרד</w:t>
            </w:r>
          </w:p>
        </w:tc>
        <w:tc>
          <w:tcPr>
            <w:tcW w:w="2381" w:type="dxa"/>
          </w:tcPr>
          <w:p w14:paraId="65916348" w14:textId="77777777" w:rsidR="00673E42" w:rsidRPr="00C562E6" w:rsidRDefault="00673E42" w:rsidP="00C562E6">
            <w:pPr>
              <w:bidi/>
              <w:spacing w:line="360" w:lineRule="auto"/>
              <w:jc w:val="left"/>
              <w:rPr>
                <w:rFonts w:ascii="David" w:hAnsi="David" w:cs="David"/>
              </w:rPr>
            </w:pPr>
          </w:p>
        </w:tc>
      </w:tr>
      <w:tr w:rsidR="00673E42" w:rsidRPr="00C562E6" w14:paraId="52B913B1" w14:textId="77777777">
        <w:trPr>
          <w:jc w:val="right"/>
        </w:trPr>
        <w:tc>
          <w:tcPr>
            <w:tcW w:w="2438" w:type="dxa"/>
          </w:tcPr>
          <w:p w14:paraId="698EDF68" w14:textId="77777777" w:rsidR="00673E42" w:rsidRPr="006F47AF" w:rsidRDefault="00000000" w:rsidP="00C562E6">
            <w:pPr>
              <w:bidi/>
              <w:spacing w:line="360" w:lineRule="auto"/>
              <w:jc w:val="left"/>
              <w:rPr>
                <w:rFonts w:ascii="David" w:hAnsi="David" w:cs="David"/>
                <w:b/>
                <w:bCs/>
              </w:rPr>
            </w:pPr>
            <w:r w:rsidRPr="006F47AF">
              <w:rPr>
                <w:rFonts w:ascii="David" w:hAnsi="David" w:cs="David"/>
                <w:b/>
                <w:bCs/>
                <w:sz w:val="16"/>
                <w:rtl/>
              </w:rPr>
              <w:t>הוצאות מיוחדות</w:t>
            </w:r>
          </w:p>
        </w:tc>
        <w:tc>
          <w:tcPr>
            <w:tcW w:w="1701" w:type="dxa"/>
          </w:tcPr>
          <w:p w14:paraId="291D8B59" w14:textId="77777777" w:rsidR="00673E42" w:rsidRPr="00C562E6" w:rsidRDefault="00673E42" w:rsidP="00C562E6">
            <w:pPr>
              <w:bidi/>
              <w:spacing w:line="360" w:lineRule="auto"/>
              <w:jc w:val="left"/>
              <w:rPr>
                <w:rFonts w:ascii="David" w:hAnsi="David" w:cs="David"/>
              </w:rPr>
            </w:pPr>
          </w:p>
        </w:tc>
        <w:tc>
          <w:tcPr>
            <w:tcW w:w="3685" w:type="dxa"/>
          </w:tcPr>
          <w:p w14:paraId="6D77A4C1" w14:textId="77777777" w:rsidR="00673E42" w:rsidRPr="00C562E6" w:rsidRDefault="00000000" w:rsidP="00C562E6">
            <w:pPr>
              <w:bidi/>
              <w:spacing w:line="360" w:lineRule="auto"/>
              <w:jc w:val="left"/>
              <w:rPr>
                <w:rFonts w:ascii="David" w:hAnsi="David" w:cs="David"/>
              </w:rPr>
            </w:pPr>
            <w:r w:rsidRPr="00C562E6">
              <w:rPr>
                <w:rFonts w:ascii="David" w:hAnsi="David" w:cs="David"/>
                <w:sz w:val="16"/>
                <w:rtl/>
              </w:rPr>
              <w:t>בדרך כלל לפי מנגנון נפרד</w:t>
            </w:r>
          </w:p>
        </w:tc>
        <w:tc>
          <w:tcPr>
            <w:tcW w:w="2381" w:type="dxa"/>
          </w:tcPr>
          <w:p w14:paraId="21F86EA2" w14:textId="77777777" w:rsidR="00673E42" w:rsidRPr="00C562E6" w:rsidRDefault="00000000" w:rsidP="00C562E6">
            <w:pPr>
              <w:bidi/>
              <w:spacing w:line="360" w:lineRule="auto"/>
              <w:jc w:val="left"/>
              <w:rPr>
                <w:rFonts w:ascii="David" w:hAnsi="David" w:cs="David"/>
              </w:rPr>
            </w:pPr>
            <w:r w:rsidRPr="00C562E6">
              <w:rPr>
                <w:rFonts w:ascii="David" w:hAnsi="David" w:cs="David"/>
                <w:sz w:val="16"/>
                <w:rtl/>
              </w:rPr>
              <w:t>לבדוק פערי הכנסות</w:t>
            </w:r>
          </w:p>
        </w:tc>
      </w:tr>
      <w:tr w:rsidR="00673E42" w:rsidRPr="00C562E6" w14:paraId="6CB37E9C" w14:textId="77777777">
        <w:trPr>
          <w:jc w:val="right"/>
        </w:trPr>
        <w:tc>
          <w:tcPr>
            <w:tcW w:w="2438" w:type="dxa"/>
          </w:tcPr>
          <w:p w14:paraId="21355B26" w14:textId="77777777" w:rsidR="00673E42" w:rsidRPr="006F47AF" w:rsidRDefault="00000000" w:rsidP="00C562E6">
            <w:pPr>
              <w:bidi/>
              <w:spacing w:line="360" w:lineRule="auto"/>
              <w:jc w:val="left"/>
              <w:rPr>
                <w:rFonts w:ascii="David" w:hAnsi="David" w:cs="David"/>
                <w:b/>
                <w:bCs/>
              </w:rPr>
            </w:pPr>
            <w:r w:rsidRPr="006F47AF">
              <w:rPr>
                <w:rFonts w:ascii="David" w:hAnsi="David" w:cs="David"/>
                <w:b/>
                <w:bCs/>
                <w:sz w:val="16"/>
                <w:rtl/>
              </w:rPr>
              <w:t>סכום מוצע לילד מתחת לגיל 6</w:t>
            </w:r>
          </w:p>
        </w:tc>
        <w:tc>
          <w:tcPr>
            <w:tcW w:w="1701" w:type="dxa"/>
          </w:tcPr>
          <w:p w14:paraId="16F67F39" w14:textId="77777777" w:rsidR="00673E42" w:rsidRPr="00C562E6" w:rsidRDefault="00673E42" w:rsidP="00C562E6">
            <w:pPr>
              <w:bidi/>
              <w:spacing w:line="360" w:lineRule="auto"/>
              <w:jc w:val="left"/>
              <w:rPr>
                <w:rFonts w:ascii="David" w:hAnsi="David" w:cs="David"/>
              </w:rPr>
            </w:pPr>
          </w:p>
        </w:tc>
        <w:tc>
          <w:tcPr>
            <w:tcW w:w="3685" w:type="dxa"/>
          </w:tcPr>
          <w:p w14:paraId="097B6CF3" w14:textId="77777777" w:rsidR="00673E42" w:rsidRPr="00C562E6" w:rsidRDefault="00673E42" w:rsidP="00C562E6">
            <w:pPr>
              <w:bidi/>
              <w:spacing w:line="360" w:lineRule="auto"/>
              <w:jc w:val="left"/>
              <w:rPr>
                <w:rFonts w:ascii="David" w:hAnsi="David" w:cs="David"/>
              </w:rPr>
            </w:pPr>
          </w:p>
        </w:tc>
        <w:tc>
          <w:tcPr>
            <w:tcW w:w="2381" w:type="dxa"/>
          </w:tcPr>
          <w:p w14:paraId="5F0F6571" w14:textId="77777777" w:rsidR="00673E42" w:rsidRPr="00C562E6" w:rsidRDefault="00673E42" w:rsidP="00C562E6">
            <w:pPr>
              <w:bidi/>
              <w:spacing w:line="360" w:lineRule="auto"/>
              <w:jc w:val="left"/>
              <w:rPr>
                <w:rFonts w:ascii="David" w:hAnsi="David" w:cs="David"/>
              </w:rPr>
            </w:pPr>
          </w:p>
        </w:tc>
      </w:tr>
    </w:tbl>
    <w:p w14:paraId="3D0D095A" w14:textId="77777777" w:rsidR="00673E42" w:rsidRPr="00C562E6" w:rsidRDefault="00673E42" w:rsidP="00C562E6">
      <w:pPr>
        <w:bidi/>
        <w:spacing w:line="360" w:lineRule="auto"/>
        <w:jc w:val="left"/>
        <w:rPr>
          <w:rFonts w:ascii="David" w:hAnsi="David" w:cs="David"/>
        </w:rPr>
      </w:pPr>
    </w:p>
    <w:p w14:paraId="382CA414" w14:textId="77777777" w:rsidR="00673E42" w:rsidRPr="00C562E6" w:rsidRDefault="00000000" w:rsidP="00C562E6">
      <w:pPr>
        <w:pStyle w:val="1"/>
        <w:bidi/>
        <w:spacing w:after="100" w:line="360" w:lineRule="auto"/>
        <w:jc w:val="left"/>
        <w:rPr>
          <w:rFonts w:ascii="David" w:hAnsi="David" w:cs="David"/>
        </w:rPr>
      </w:pPr>
      <w:r w:rsidRPr="00C562E6">
        <w:rPr>
          <w:rFonts w:ascii="David" w:hAnsi="David" w:cs="David"/>
          <w:sz w:val="30"/>
          <w:rtl/>
        </w:rPr>
        <w:t>14. התאמות למשפחה עם גילאים משולבים</w:t>
      </w:r>
    </w:p>
    <w:p w14:paraId="239F59B3" w14:textId="77777777" w:rsidR="00673E42" w:rsidRPr="00C562E6" w:rsidRDefault="00000000" w:rsidP="00C562E6">
      <w:pPr>
        <w:bidi/>
        <w:spacing w:after="60" w:line="360" w:lineRule="auto"/>
        <w:jc w:val="left"/>
        <w:rPr>
          <w:rFonts w:ascii="David" w:hAnsi="David" w:cs="David"/>
        </w:rPr>
      </w:pPr>
      <w:r w:rsidRPr="00C562E6">
        <w:rPr>
          <w:rFonts w:ascii="David" w:hAnsi="David" w:cs="David"/>
          <w:rtl/>
        </w:rPr>
        <w:t>כאשר חלק מהילדים מתחת לגיל 6 וחלק מעל גיל 6, יש לבצע חישוב בשתי שכבות לפחות: שכבת הילדים בגיל הרך ושכבת הילדים מעל גיל 6. רק לאחר מכן מחברים לתוצאה כוללת.</w:t>
      </w:r>
    </w:p>
    <w:tbl>
      <w:tblPr>
        <w:tblStyle w:val="aff2"/>
        <w:bidiVisual/>
        <w:tblW w:w="0" w:type="auto"/>
        <w:jc w:val="right"/>
        <w:tblLayout w:type="fixed"/>
        <w:tblLook w:val="04A0" w:firstRow="1" w:lastRow="0" w:firstColumn="1" w:lastColumn="0" w:noHBand="0" w:noVBand="1"/>
      </w:tblPr>
      <w:tblGrid>
        <w:gridCol w:w="1984"/>
        <w:gridCol w:w="1417"/>
        <w:gridCol w:w="3685"/>
        <w:gridCol w:w="1530"/>
        <w:gridCol w:w="1587"/>
      </w:tblGrid>
      <w:tr w:rsidR="00673E42" w:rsidRPr="00C562E6" w14:paraId="5C1337E0" w14:textId="77777777">
        <w:trPr>
          <w:tblHeader/>
          <w:jc w:val="right"/>
        </w:trPr>
        <w:tc>
          <w:tcPr>
            <w:tcW w:w="1984" w:type="dxa"/>
            <w:shd w:val="clear" w:color="auto" w:fill="D9EAF7"/>
            <w:vAlign w:val="center"/>
          </w:tcPr>
          <w:p w14:paraId="3340F7FA" w14:textId="77777777" w:rsidR="00673E42" w:rsidRPr="006F47AF" w:rsidRDefault="00000000" w:rsidP="00C562E6">
            <w:pPr>
              <w:bidi/>
              <w:spacing w:line="360" w:lineRule="auto"/>
              <w:jc w:val="left"/>
              <w:rPr>
                <w:rFonts w:ascii="David" w:hAnsi="David" w:cs="David"/>
                <w:bCs/>
              </w:rPr>
            </w:pPr>
            <w:r w:rsidRPr="006F47AF">
              <w:rPr>
                <w:rFonts w:ascii="David" w:hAnsi="David" w:cs="David"/>
                <w:bCs/>
                <w:sz w:val="16"/>
                <w:rtl/>
              </w:rPr>
              <w:t>קבוצת ילדים</w:t>
            </w:r>
          </w:p>
        </w:tc>
        <w:tc>
          <w:tcPr>
            <w:tcW w:w="1417" w:type="dxa"/>
            <w:shd w:val="clear" w:color="auto" w:fill="D9EAF7"/>
            <w:vAlign w:val="center"/>
          </w:tcPr>
          <w:p w14:paraId="5E760464" w14:textId="77777777" w:rsidR="00673E42" w:rsidRPr="006F47AF" w:rsidRDefault="00000000" w:rsidP="00C562E6">
            <w:pPr>
              <w:bidi/>
              <w:spacing w:line="360" w:lineRule="auto"/>
              <w:jc w:val="left"/>
              <w:rPr>
                <w:rFonts w:ascii="David" w:hAnsi="David" w:cs="David"/>
                <w:bCs/>
              </w:rPr>
            </w:pPr>
            <w:r w:rsidRPr="006F47AF">
              <w:rPr>
                <w:rFonts w:ascii="David" w:hAnsi="David" w:cs="David"/>
                <w:bCs/>
                <w:sz w:val="16"/>
                <w:rtl/>
              </w:rPr>
              <w:t>מספר ילדים</w:t>
            </w:r>
          </w:p>
        </w:tc>
        <w:tc>
          <w:tcPr>
            <w:tcW w:w="3685" w:type="dxa"/>
            <w:shd w:val="clear" w:color="auto" w:fill="D9EAF7"/>
            <w:vAlign w:val="center"/>
          </w:tcPr>
          <w:p w14:paraId="7093509C" w14:textId="77777777" w:rsidR="00673E42" w:rsidRPr="006F47AF" w:rsidRDefault="00000000" w:rsidP="00C562E6">
            <w:pPr>
              <w:bidi/>
              <w:spacing w:line="360" w:lineRule="auto"/>
              <w:jc w:val="left"/>
              <w:rPr>
                <w:rFonts w:ascii="David" w:hAnsi="David" w:cs="David"/>
                <w:bCs/>
              </w:rPr>
            </w:pPr>
            <w:r w:rsidRPr="006F47AF">
              <w:rPr>
                <w:rFonts w:ascii="David" w:hAnsi="David" w:cs="David"/>
                <w:bCs/>
                <w:sz w:val="16"/>
                <w:rtl/>
              </w:rPr>
              <w:t>שיטת חישוב</w:t>
            </w:r>
          </w:p>
        </w:tc>
        <w:tc>
          <w:tcPr>
            <w:tcW w:w="1530" w:type="dxa"/>
            <w:shd w:val="clear" w:color="auto" w:fill="D9EAF7"/>
            <w:vAlign w:val="center"/>
          </w:tcPr>
          <w:p w14:paraId="5E885A2B" w14:textId="77777777" w:rsidR="00673E42" w:rsidRPr="006F47AF" w:rsidRDefault="00000000" w:rsidP="00C562E6">
            <w:pPr>
              <w:bidi/>
              <w:spacing w:line="360" w:lineRule="auto"/>
              <w:jc w:val="left"/>
              <w:rPr>
                <w:rFonts w:ascii="David" w:hAnsi="David" w:cs="David"/>
                <w:bCs/>
              </w:rPr>
            </w:pPr>
            <w:r w:rsidRPr="006F47AF">
              <w:rPr>
                <w:rFonts w:ascii="David" w:hAnsi="David" w:cs="David"/>
                <w:bCs/>
                <w:sz w:val="16"/>
                <w:rtl/>
              </w:rPr>
              <w:t>סכום לכל ילד</w:t>
            </w:r>
          </w:p>
        </w:tc>
        <w:tc>
          <w:tcPr>
            <w:tcW w:w="1587" w:type="dxa"/>
            <w:shd w:val="clear" w:color="auto" w:fill="D9EAF7"/>
            <w:vAlign w:val="center"/>
          </w:tcPr>
          <w:p w14:paraId="2FF81A3C" w14:textId="77777777" w:rsidR="00673E42" w:rsidRPr="006F47AF" w:rsidRDefault="00000000" w:rsidP="00C562E6">
            <w:pPr>
              <w:bidi/>
              <w:spacing w:line="360" w:lineRule="auto"/>
              <w:jc w:val="left"/>
              <w:rPr>
                <w:rFonts w:ascii="David" w:hAnsi="David" w:cs="David"/>
                <w:bCs/>
              </w:rPr>
            </w:pPr>
            <w:r w:rsidRPr="006F47AF">
              <w:rPr>
                <w:rFonts w:ascii="David" w:hAnsi="David" w:cs="David"/>
                <w:bCs/>
                <w:sz w:val="16"/>
                <w:rtl/>
              </w:rPr>
              <w:t>סכום כולל</w:t>
            </w:r>
          </w:p>
        </w:tc>
      </w:tr>
      <w:tr w:rsidR="00673E42" w:rsidRPr="00C562E6" w14:paraId="0908844D" w14:textId="77777777">
        <w:trPr>
          <w:jc w:val="right"/>
        </w:trPr>
        <w:tc>
          <w:tcPr>
            <w:tcW w:w="1984" w:type="dxa"/>
          </w:tcPr>
          <w:p w14:paraId="68538289" w14:textId="77777777" w:rsidR="00673E42" w:rsidRPr="006F47AF" w:rsidRDefault="00000000" w:rsidP="00C562E6">
            <w:pPr>
              <w:bidi/>
              <w:spacing w:line="360" w:lineRule="auto"/>
              <w:jc w:val="left"/>
              <w:rPr>
                <w:rFonts w:ascii="David" w:hAnsi="David" w:cs="David"/>
                <w:b/>
                <w:bCs/>
              </w:rPr>
            </w:pPr>
            <w:r w:rsidRPr="006F47AF">
              <w:rPr>
                <w:rFonts w:ascii="David" w:hAnsi="David" w:cs="David"/>
                <w:b/>
                <w:bCs/>
                <w:sz w:val="16"/>
                <w:rtl/>
              </w:rPr>
              <w:t>מתחת לגיל 6</w:t>
            </w:r>
          </w:p>
        </w:tc>
        <w:tc>
          <w:tcPr>
            <w:tcW w:w="1417" w:type="dxa"/>
          </w:tcPr>
          <w:p w14:paraId="66C3ACC4" w14:textId="77777777" w:rsidR="00673E42" w:rsidRPr="00C562E6" w:rsidRDefault="00673E42" w:rsidP="00C562E6">
            <w:pPr>
              <w:bidi/>
              <w:spacing w:line="360" w:lineRule="auto"/>
              <w:jc w:val="left"/>
              <w:rPr>
                <w:rFonts w:ascii="David" w:hAnsi="David" w:cs="David"/>
              </w:rPr>
            </w:pPr>
          </w:p>
        </w:tc>
        <w:tc>
          <w:tcPr>
            <w:tcW w:w="3685" w:type="dxa"/>
          </w:tcPr>
          <w:p w14:paraId="7BC7C3BA" w14:textId="77777777" w:rsidR="00673E42" w:rsidRPr="00C562E6" w:rsidRDefault="00000000" w:rsidP="00C562E6">
            <w:pPr>
              <w:bidi/>
              <w:spacing w:line="360" w:lineRule="auto"/>
              <w:jc w:val="left"/>
              <w:rPr>
                <w:rFonts w:ascii="David" w:hAnsi="David" w:cs="David"/>
              </w:rPr>
            </w:pPr>
            <w:r w:rsidRPr="00C562E6">
              <w:rPr>
                <w:rFonts w:ascii="David" w:hAnsi="David" w:cs="David"/>
                <w:sz w:val="16"/>
                <w:rtl/>
              </w:rPr>
              <w:t>צרכים הכרחיים, מדור, התאמת שהות לפי נסיבות</w:t>
            </w:r>
          </w:p>
        </w:tc>
        <w:tc>
          <w:tcPr>
            <w:tcW w:w="1530" w:type="dxa"/>
          </w:tcPr>
          <w:p w14:paraId="39AC9F52" w14:textId="77777777" w:rsidR="00673E42" w:rsidRPr="00C562E6" w:rsidRDefault="00673E42" w:rsidP="00C562E6">
            <w:pPr>
              <w:bidi/>
              <w:spacing w:line="360" w:lineRule="auto"/>
              <w:jc w:val="left"/>
              <w:rPr>
                <w:rFonts w:ascii="David" w:hAnsi="David" w:cs="David"/>
              </w:rPr>
            </w:pPr>
          </w:p>
        </w:tc>
        <w:tc>
          <w:tcPr>
            <w:tcW w:w="1587" w:type="dxa"/>
          </w:tcPr>
          <w:p w14:paraId="2E68E43B" w14:textId="77777777" w:rsidR="00673E42" w:rsidRPr="00C562E6" w:rsidRDefault="00673E42" w:rsidP="00C562E6">
            <w:pPr>
              <w:bidi/>
              <w:spacing w:line="360" w:lineRule="auto"/>
              <w:jc w:val="left"/>
              <w:rPr>
                <w:rFonts w:ascii="David" w:hAnsi="David" w:cs="David"/>
              </w:rPr>
            </w:pPr>
          </w:p>
        </w:tc>
      </w:tr>
      <w:tr w:rsidR="00673E42" w:rsidRPr="00C562E6" w14:paraId="2D87941E" w14:textId="77777777">
        <w:trPr>
          <w:jc w:val="right"/>
        </w:trPr>
        <w:tc>
          <w:tcPr>
            <w:tcW w:w="1984" w:type="dxa"/>
          </w:tcPr>
          <w:p w14:paraId="26C841C9" w14:textId="77777777" w:rsidR="00673E42" w:rsidRPr="006F47AF" w:rsidRDefault="00000000" w:rsidP="00C562E6">
            <w:pPr>
              <w:bidi/>
              <w:spacing w:line="360" w:lineRule="auto"/>
              <w:jc w:val="left"/>
              <w:rPr>
                <w:rFonts w:ascii="David" w:hAnsi="David" w:cs="David"/>
                <w:b/>
                <w:bCs/>
              </w:rPr>
            </w:pPr>
            <w:r w:rsidRPr="006F47AF">
              <w:rPr>
                <w:rFonts w:ascii="David" w:hAnsi="David" w:cs="David"/>
                <w:b/>
                <w:bCs/>
                <w:sz w:val="16"/>
                <w:rtl/>
              </w:rPr>
              <w:t>מעל גיל 6</w:t>
            </w:r>
          </w:p>
        </w:tc>
        <w:tc>
          <w:tcPr>
            <w:tcW w:w="1417" w:type="dxa"/>
          </w:tcPr>
          <w:p w14:paraId="6B907E41" w14:textId="77777777" w:rsidR="00673E42" w:rsidRPr="00C562E6" w:rsidRDefault="00673E42" w:rsidP="00C562E6">
            <w:pPr>
              <w:bidi/>
              <w:spacing w:line="360" w:lineRule="auto"/>
              <w:jc w:val="left"/>
              <w:rPr>
                <w:rFonts w:ascii="David" w:hAnsi="David" w:cs="David"/>
              </w:rPr>
            </w:pPr>
          </w:p>
        </w:tc>
        <w:tc>
          <w:tcPr>
            <w:tcW w:w="3685" w:type="dxa"/>
          </w:tcPr>
          <w:p w14:paraId="21487355" w14:textId="77777777" w:rsidR="00673E42" w:rsidRPr="00C562E6" w:rsidRDefault="00000000" w:rsidP="00C562E6">
            <w:pPr>
              <w:bidi/>
              <w:spacing w:line="360" w:lineRule="auto"/>
              <w:jc w:val="left"/>
              <w:rPr>
                <w:rFonts w:ascii="David" w:hAnsi="David" w:cs="David"/>
              </w:rPr>
            </w:pPr>
            <w:r w:rsidRPr="00C562E6">
              <w:rPr>
                <w:rFonts w:ascii="David" w:hAnsi="David" w:cs="David"/>
                <w:sz w:val="16"/>
                <w:rtl/>
              </w:rPr>
              <w:t>בע"מ 919/15, יחס הכנסות וזמני שהות</w:t>
            </w:r>
          </w:p>
        </w:tc>
        <w:tc>
          <w:tcPr>
            <w:tcW w:w="1530" w:type="dxa"/>
          </w:tcPr>
          <w:p w14:paraId="737D571F" w14:textId="77777777" w:rsidR="00673E42" w:rsidRPr="00C562E6" w:rsidRDefault="00673E42" w:rsidP="00C562E6">
            <w:pPr>
              <w:bidi/>
              <w:spacing w:line="360" w:lineRule="auto"/>
              <w:jc w:val="left"/>
              <w:rPr>
                <w:rFonts w:ascii="David" w:hAnsi="David" w:cs="David"/>
              </w:rPr>
            </w:pPr>
          </w:p>
        </w:tc>
        <w:tc>
          <w:tcPr>
            <w:tcW w:w="1587" w:type="dxa"/>
          </w:tcPr>
          <w:p w14:paraId="2A8438E6" w14:textId="77777777" w:rsidR="00673E42" w:rsidRPr="00C562E6" w:rsidRDefault="00673E42" w:rsidP="00C562E6">
            <w:pPr>
              <w:bidi/>
              <w:spacing w:line="360" w:lineRule="auto"/>
              <w:jc w:val="left"/>
              <w:rPr>
                <w:rFonts w:ascii="David" w:hAnsi="David" w:cs="David"/>
              </w:rPr>
            </w:pPr>
          </w:p>
        </w:tc>
      </w:tr>
      <w:tr w:rsidR="00673E42" w:rsidRPr="00C562E6" w14:paraId="4A28773E" w14:textId="77777777">
        <w:trPr>
          <w:jc w:val="right"/>
        </w:trPr>
        <w:tc>
          <w:tcPr>
            <w:tcW w:w="1984" w:type="dxa"/>
          </w:tcPr>
          <w:p w14:paraId="4549FE17" w14:textId="77777777" w:rsidR="00673E42" w:rsidRPr="006F47AF" w:rsidRDefault="00000000" w:rsidP="00C562E6">
            <w:pPr>
              <w:bidi/>
              <w:spacing w:line="360" w:lineRule="auto"/>
              <w:jc w:val="left"/>
              <w:rPr>
                <w:rFonts w:ascii="David" w:hAnsi="David" w:cs="David"/>
                <w:b/>
                <w:bCs/>
              </w:rPr>
            </w:pPr>
            <w:r w:rsidRPr="006F47AF">
              <w:rPr>
                <w:rFonts w:ascii="David" w:hAnsi="David" w:cs="David"/>
                <w:b/>
                <w:bCs/>
                <w:sz w:val="16"/>
                <w:rtl/>
              </w:rPr>
              <w:t>מעל גיל 18</w:t>
            </w:r>
          </w:p>
        </w:tc>
        <w:tc>
          <w:tcPr>
            <w:tcW w:w="1417" w:type="dxa"/>
          </w:tcPr>
          <w:p w14:paraId="42A5A53A" w14:textId="77777777" w:rsidR="00673E42" w:rsidRPr="00C562E6" w:rsidRDefault="00673E42" w:rsidP="00C562E6">
            <w:pPr>
              <w:bidi/>
              <w:spacing w:line="360" w:lineRule="auto"/>
              <w:jc w:val="left"/>
              <w:rPr>
                <w:rFonts w:ascii="David" w:hAnsi="David" w:cs="David"/>
              </w:rPr>
            </w:pPr>
          </w:p>
        </w:tc>
        <w:tc>
          <w:tcPr>
            <w:tcW w:w="3685" w:type="dxa"/>
          </w:tcPr>
          <w:p w14:paraId="67C078FC" w14:textId="77777777" w:rsidR="00673E42" w:rsidRPr="00C562E6" w:rsidRDefault="00000000" w:rsidP="00C562E6">
            <w:pPr>
              <w:bidi/>
              <w:spacing w:line="360" w:lineRule="auto"/>
              <w:jc w:val="left"/>
              <w:rPr>
                <w:rFonts w:ascii="David" w:hAnsi="David" w:cs="David"/>
              </w:rPr>
            </w:pPr>
            <w:r w:rsidRPr="00C562E6">
              <w:rPr>
                <w:rFonts w:ascii="David" w:hAnsi="David" w:cs="David"/>
                <w:sz w:val="16"/>
                <w:rtl/>
              </w:rPr>
              <w:t>שליש / הוראה קיימת / נסיבות</w:t>
            </w:r>
          </w:p>
        </w:tc>
        <w:tc>
          <w:tcPr>
            <w:tcW w:w="1530" w:type="dxa"/>
          </w:tcPr>
          <w:p w14:paraId="5DEE505C" w14:textId="77777777" w:rsidR="00673E42" w:rsidRPr="00C562E6" w:rsidRDefault="00673E42" w:rsidP="00C562E6">
            <w:pPr>
              <w:bidi/>
              <w:spacing w:line="360" w:lineRule="auto"/>
              <w:jc w:val="left"/>
              <w:rPr>
                <w:rFonts w:ascii="David" w:hAnsi="David" w:cs="David"/>
              </w:rPr>
            </w:pPr>
          </w:p>
        </w:tc>
        <w:tc>
          <w:tcPr>
            <w:tcW w:w="1587" w:type="dxa"/>
          </w:tcPr>
          <w:p w14:paraId="1A8DBA15" w14:textId="77777777" w:rsidR="00673E42" w:rsidRPr="00C562E6" w:rsidRDefault="00673E42" w:rsidP="00C562E6">
            <w:pPr>
              <w:bidi/>
              <w:spacing w:line="360" w:lineRule="auto"/>
              <w:jc w:val="left"/>
              <w:rPr>
                <w:rFonts w:ascii="David" w:hAnsi="David" w:cs="David"/>
              </w:rPr>
            </w:pPr>
          </w:p>
        </w:tc>
      </w:tr>
      <w:tr w:rsidR="00673E42" w:rsidRPr="00C562E6" w14:paraId="4CF6E6C6" w14:textId="77777777">
        <w:trPr>
          <w:jc w:val="right"/>
        </w:trPr>
        <w:tc>
          <w:tcPr>
            <w:tcW w:w="1984" w:type="dxa"/>
          </w:tcPr>
          <w:p w14:paraId="0D736788" w14:textId="77777777" w:rsidR="00673E42" w:rsidRPr="006F47AF" w:rsidRDefault="00000000" w:rsidP="00C562E6">
            <w:pPr>
              <w:bidi/>
              <w:spacing w:line="360" w:lineRule="auto"/>
              <w:jc w:val="left"/>
              <w:rPr>
                <w:rFonts w:ascii="David" w:hAnsi="David" w:cs="David"/>
                <w:b/>
                <w:bCs/>
              </w:rPr>
            </w:pPr>
            <w:r w:rsidRPr="006F47AF">
              <w:rPr>
                <w:rFonts w:ascii="David" w:hAnsi="David" w:cs="David"/>
                <w:b/>
                <w:bCs/>
                <w:sz w:val="16"/>
                <w:rtl/>
              </w:rPr>
              <w:t>סה"כ משפחתי</w:t>
            </w:r>
          </w:p>
        </w:tc>
        <w:tc>
          <w:tcPr>
            <w:tcW w:w="1417" w:type="dxa"/>
          </w:tcPr>
          <w:p w14:paraId="1F57965D" w14:textId="77777777" w:rsidR="00673E42" w:rsidRPr="00C562E6" w:rsidRDefault="00673E42" w:rsidP="00C562E6">
            <w:pPr>
              <w:bidi/>
              <w:spacing w:line="360" w:lineRule="auto"/>
              <w:jc w:val="left"/>
              <w:rPr>
                <w:rFonts w:ascii="David" w:hAnsi="David" w:cs="David"/>
              </w:rPr>
            </w:pPr>
          </w:p>
        </w:tc>
        <w:tc>
          <w:tcPr>
            <w:tcW w:w="3685" w:type="dxa"/>
          </w:tcPr>
          <w:p w14:paraId="7E302BF9" w14:textId="77777777" w:rsidR="00673E42" w:rsidRPr="00C562E6" w:rsidRDefault="00673E42" w:rsidP="00C562E6">
            <w:pPr>
              <w:bidi/>
              <w:spacing w:line="360" w:lineRule="auto"/>
              <w:jc w:val="left"/>
              <w:rPr>
                <w:rFonts w:ascii="David" w:hAnsi="David" w:cs="David"/>
              </w:rPr>
            </w:pPr>
          </w:p>
        </w:tc>
        <w:tc>
          <w:tcPr>
            <w:tcW w:w="1530" w:type="dxa"/>
          </w:tcPr>
          <w:p w14:paraId="1913E685" w14:textId="77777777" w:rsidR="00673E42" w:rsidRPr="00C562E6" w:rsidRDefault="00673E42" w:rsidP="00C562E6">
            <w:pPr>
              <w:bidi/>
              <w:spacing w:line="360" w:lineRule="auto"/>
              <w:jc w:val="left"/>
              <w:rPr>
                <w:rFonts w:ascii="David" w:hAnsi="David" w:cs="David"/>
              </w:rPr>
            </w:pPr>
          </w:p>
        </w:tc>
        <w:tc>
          <w:tcPr>
            <w:tcW w:w="1587" w:type="dxa"/>
          </w:tcPr>
          <w:p w14:paraId="2B7F47EC" w14:textId="77777777" w:rsidR="00673E42" w:rsidRPr="00C562E6" w:rsidRDefault="00673E42" w:rsidP="00C562E6">
            <w:pPr>
              <w:bidi/>
              <w:spacing w:line="360" w:lineRule="auto"/>
              <w:jc w:val="left"/>
              <w:rPr>
                <w:rFonts w:ascii="David" w:hAnsi="David" w:cs="David"/>
              </w:rPr>
            </w:pPr>
          </w:p>
        </w:tc>
      </w:tr>
    </w:tbl>
    <w:p w14:paraId="3700230E" w14:textId="77777777" w:rsidR="00673E42" w:rsidRPr="00C562E6" w:rsidRDefault="00673E42" w:rsidP="00C562E6">
      <w:pPr>
        <w:bidi/>
        <w:spacing w:line="360" w:lineRule="auto"/>
        <w:jc w:val="left"/>
        <w:rPr>
          <w:rFonts w:ascii="David" w:hAnsi="David" w:cs="David"/>
        </w:rPr>
      </w:pPr>
    </w:p>
    <w:p w14:paraId="1B4DA3DC" w14:textId="77777777" w:rsidR="00673E42" w:rsidRPr="00C562E6" w:rsidRDefault="00000000" w:rsidP="00C562E6">
      <w:pPr>
        <w:pStyle w:val="1"/>
        <w:bidi/>
        <w:spacing w:after="100" w:line="360" w:lineRule="auto"/>
        <w:jc w:val="left"/>
        <w:rPr>
          <w:rFonts w:ascii="David" w:hAnsi="David" w:cs="David"/>
        </w:rPr>
      </w:pPr>
      <w:r w:rsidRPr="00C562E6">
        <w:rPr>
          <w:rFonts w:ascii="David" w:hAnsi="David" w:cs="David"/>
          <w:sz w:val="30"/>
          <w:rtl/>
        </w:rPr>
        <w:t>15. בדיקת נקודת אפס</w:t>
      </w:r>
    </w:p>
    <w:p w14:paraId="0C93E540" w14:textId="77777777" w:rsidR="00673E42" w:rsidRPr="00C562E6" w:rsidRDefault="00000000" w:rsidP="00C562E6">
      <w:pPr>
        <w:bidi/>
        <w:spacing w:after="60" w:line="360" w:lineRule="auto"/>
        <w:jc w:val="left"/>
        <w:rPr>
          <w:rFonts w:ascii="David" w:hAnsi="David" w:cs="David"/>
        </w:rPr>
      </w:pPr>
      <w:r w:rsidRPr="00C562E6">
        <w:rPr>
          <w:rFonts w:ascii="David" w:hAnsi="David" w:cs="David"/>
          <w:rtl/>
        </w:rPr>
        <w:t>נקודת אפס היא מצב שבו אין הצדקה להעברת מזונות שוטפים בין ההורים, בדרך כלל כאשר יש שוויון מהותי בהכנסות, שוויון מהותי בזמני שהות, וכל הורה נושא בהוצאות הילדים בזמן שהותם אצלו. גם אז יש להסדיר הוצאות שאינן תלויות שהות והוצאות מיוחדות.</w:t>
      </w:r>
    </w:p>
    <w:tbl>
      <w:tblPr>
        <w:tblStyle w:val="aff2"/>
        <w:bidiVisual/>
        <w:tblW w:w="0" w:type="auto"/>
        <w:jc w:val="right"/>
        <w:tblLayout w:type="fixed"/>
        <w:tblLook w:val="04A0" w:firstRow="1" w:lastRow="0" w:firstColumn="1" w:lastColumn="0" w:noHBand="0" w:noVBand="1"/>
      </w:tblPr>
      <w:tblGrid>
        <w:gridCol w:w="5103"/>
        <w:gridCol w:w="850"/>
        <w:gridCol w:w="850"/>
        <w:gridCol w:w="3402"/>
      </w:tblGrid>
      <w:tr w:rsidR="00673E42" w:rsidRPr="00C562E6" w14:paraId="230963F5" w14:textId="77777777">
        <w:trPr>
          <w:tblHeader/>
          <w:jc w:val="right"/>
        </w:trPr>
        <w:tc>
          <w:tcPr>
            <w:tcW w:w="5103" w:type="dxa"/>
            <w:shd w:val="clear" w:color="auto" w:fill="D9EAF7"/>
            <w:vAlign w:val="center"/>
          </w:tcPr>
          <w:p w14:paraId="20CE6FD0" w14:textId="77777777" w:rsidR="00673E42" w:rsidRPr="006F47AF" w:rsidRDefault="00000000" w:rsidP="00C562E6">
            <w:pPr>
              <w:bidi/>
              <w:spacing w:line="360" w:lineRule="auto"/>
              <w:jc w:val="left"/>
              <w:rPr>
                <w:rFonts w:ascii="David" w:hAnsi="David" w:cs="David"/>
                <w:bCs/>
              </w:rPr>
            </w:pPr>
            <w:r w:rsidRPr="006F47AF">
              <w:rPr>
                <w:rFonts w:ascii="David" w:hAnsi="David" w:cs="David"/>
                <w:bCs/>
                <w:sz w:val="17"/>
                <w:rtl/>
              </w:rPr>
              <w:t>שאלה</w:t>
            </w:r>
          </w:p>
        </w:tc>
        <w:tc>
          <w:tcPr>
            <w:tcW w:w="850" w:type="dxa"/>
            <w:shd w:val="clear" w:color="auto" w:fill="D9EAF7"/>
            <w:vAlign w:val="center"/>
          </w:tcPr>
          <w:p w14:paraId="2AA454CE" w14:textId="77777777" w:rsidR="00673E42" w:rsidRPr="006F47AF" w:rsidRDefault="00000000" w:rsidP="00C562E6">
            <w:pPr>
              <w:bidi/>
              <w:spacing w:line="360" w:lineRule="auto"/>
              <w:jc w:val="left"/>
              <w:rPr>
                <w:rFonts w:ascii="David" w:hAnsi="David" w:cs="David"/>
                <w:bCs/>
              </w:rPr>
            </w:pPr>
            <w:r w:rsidRPr="006F47AF">
              <w:rPr>
                <w:rFonts w:ascii="David" w:hAnsi="David" w:cs="David"/>
                <w:bCs/>
                <w:sz w:val="17"/>
                <w:rtl/>
              </w:rPr>
              <w:t>כן</w:t>
            </w:r>
          </w:p>
        </w:tc>
        <w:tc>
          <w:tcPr>
            <w:tcW w:w="850" w:type="dxa"/>
            <w:shd w:val="clear" w:color="auto" w:fill="D9EAF7"/>
            <w:vAlign w:val="center"/>
          </w:tcPr>
          <w:p w14:paraId="7D563F4B" w14:textId="77777777" w:rsidR="00673E42" w:rsidRPr="006F47AF" w:rsidRDefault="00000000" w:rsidP="00C562E6">
            <w:pPr>
              <w:bidi/>
              <w:spacing w:line="360" w:lineRule="auto"/>
              <w:jc w:val="left"/>
              <w:rPr>
                <w:rFonts w:ascii="David" w:hAnsi="David" w:cs="David"/>
                <w:bCs/>
              </w:rPr>
            </w:pPr>
            <w:r w:rsidRPr="006F47AF">
              <w:rPr>
                <w:rFonts w:ascii="David" w:hAnsi="David" w:cs="David"/>
                <w:bCs/>
                <w:sz w:val="17"/>
                <w:rtl/>
              </w:rPr>
              <w:t>לא</w:t>
            </w:r>
          </w:p>
        </w:tc>
        <w:tc>
          <w:tcPr>
            <w:tcW w:w="3402" w:type="dxa"/>
            <w:shd w:val="clear" w:color="auto" w:fill="D9EAF7"/>
            <w:vAlign w:val="center"/>
          </w:tcPr>
          <w:p w14:paraId="70C725FE" w14:textId="77777777" w:rsidR="00673E42" w:rsidRPr="006F47AF" w:rsidRDefault="00000000" w:rsidP="00C562E6">
            <w:pPr>
              <w:bidi/>
              <w:spacing w:line="360" w:lineRule="auto"/>
              <w:jc w:val="left"/>
              <w:rPr>
                <w:rFonts w:ascii="David" w:hAnsi="David" w:cs="David"/>
                <w:bCs/>
              </w:rPr>
            </w:pPr>
            <w:r w:rsidRPr="006F47AF">
              <w:rPr>
                <w:rFonts w:ascii="David" w:hAnsi="David" w:cs="David"/>
                <w:bCs/>
                <w:sz w:val="17"/>
                <w:rtl/>
              </w:rPr>
              <w:t>הערות</w:t>
            </w:r>
          </w:p>
        </w:tc>
      </w:tr>
      <w:tr w:rsidR="00673E42" w:rsidRPr="00C562E6" w14:paraId="5C68492E" w14:textId="77777777">
        <w:trPr>
          <w:jc w:val="right"/>
        </w:trPr>
        <w:tc>
          <w:tcPr>
            <w:tcW w:w="5103" w:type="dxa"/>
          </w:tcPr>
          <w:p w14:paraId="3A4C6A06" w14:textId="77777777" w:rsidR="00673E42" w:rsidRPr="006F47AF" w:rsidRDefault="00000000" w:rsidP="00C562E6">
            <w:pPr>
              <w:bidi/>
              <w:spacing w:line="360" w:lineRule="auto"/>
              <w:jc w:val="left"/>
              <w:rPr>
                <w:rFonts w:ascii="David" w:hAnsi="David" w:cs="David"/>
                <w:b/>
                <w:bCs/>
              </w:rPr>
            </w:pPr>
            <w:r w:rsidRPr="006F47AF">
              <w:rPr>
                <w:rFonts w:ascii="David" w:hAnsi="David" w:cs="David"/>
                <w:b/>
                <w:bCs/>
                <w:sz w:val="17"/>
                <w:rtl/>
              </w:rPr>
              <w:t>האם הכנסות ההורים דומות לאחר חישוב הכנסה פנויה</w:t>
            </w:r>
          </w:p>
        </w:tc>
        <w:tc>
          <w:tcPr>
            <w:tcW w:w="850" w:type="dxa"/>
          </w:tcPr>
          <w:p w14:paraId="208C2E9D" w14:textId="77777777" w:rsidR="00673E42" w:rsidRPr="00C562E6" w:rsidRDefault="00000000" w:rsidP="00C562E6">
            <w:pPr>
              <w:bidi/>
              <w:spacing w:line="360" w:lineRule="auto"/>
              <w:jc w:val="left"/>
              <w:rPr>
                <w:rFonts w:ascii="David" w:hAnsi="David" w:cs="David"/>
              </w:rPr>
            </w:pPr>
            <w:r w:rsidRPr="00C562E6">
              <w:rPr>
                <w:rFonts w:ascii="Segoe UI Symbol" w:hAnsi="Segoe UI Symbol" w:cs="Segoe UI Symbol" w:hint="cs"/>
                <w:sz w:val="17"/>
                <w:rtl/>
              </w:rPr>
              <w:t>☐</w:t>
            </w:r>
          </w:p>
        </w:tc>
        <w:tc>
          <w:tcPr>
            <w:tcW w:w="850" w:type="dxa"/>
          </w:tcPr>
          <w:p w14:paraId="3CE50CFC" w14:textId="77777777" w:rsidR="00673E42" w:rsidRPr="00C562E6" w:rsidRDefault="00000000" w:rsidP="00C562E6">
            <w:pPr>
              <w:bidi/>
              <w:spacing w:line="360" w:lineRule="auto"/>
              <w:jc w:val="left"/>
              <w:rPr>
                <w:rFonts w:ascii="David" w:hAnsi="David" w:cs="David"/>
              </w:rPr>
            </w:pPr>
            <w:r w:rsidRPr="00C562E6">
              <w:rPr>
                <w:rFonts w:ascii="Segoe UI Symbol" w:hAnsi="Segoe UI Symbol" w:cs="Segoe UI Symbol" w:hint="cs"/>
                <w:sz w:val="17"/>
                <w:rtl/>
              </w:rPr>
              <w:t>☐</w:t>
            </w:r>
          </w:p>
        </w:tc>
        <w:tc>
          <w:tcPr>
            <w:tcW w:w="3402" w:type="dxa"/>
          </w:tcPr>
          <w:p w14:paraId="3A2FF21E" w14:textId="77777777" w:rsidR="00673E42" w:rsidRPr="00C562E6" w:rsidRDefault="00673E42" w:rsidP="00C562E6">
            <w:pPr>
              <w:bidi/>
              <w:spacing w:line="360" w:lineRule="auto"/>
              <w:jc w:val="left"/>
              <w:rPr>
                <w:rFonts w:ascii="David" w:hAnsi="David" w:cs="David"/>
              </w:rPr>
            </w:pPr>
          </w:p>
        </w:tc>
      </w:tr>
      <w:tr w:rsidR="00673E42" w:rsidRPr="00C562E6" w14:paraId="26B503EF" w14:textId="77777777">
        <w:trPr>
          <w:jc w:val="right"/>
        </w:trPr>
        <w:tc>
          <w:tcPr>
            <w:tcW w:w="5103" w:type="dxa"/>
          </w:tcPr>
          <w:p w14:paraId="27CC5336" w14:textId="77777777" w:rsidR="00673E42" w:rsidRPr="006F47AF" w:rsidRDefault="00000000" w:rsidP="00C562E6">
            <w:pPr>
              <w:bidi/>
              <w:spacing w:line="360" w:lineRule="auto"/>
              <w:jc w:val="left"/>
              <w:rPr>
                <w:rFonts w:ascii="David" w:hAnsi="David" w:cs="David"/>
                <w:b/>
                <w:bCs/>
              </w:rPr>
            </w:pPr>
            <w:r w:rsidRPr="006F47AF">
              <w:rPr>
                <w:rFonts w:ascii="David" w:hAnsi="David" w:cs="David"/>
                <w:b/>
                <w:bCs/>
                <w:sz w:val="17"/>
                <w:rtl/>
              </w:rPr>
              <w:t>האם זמני השהות דומים בפועל</w:t>
            </w:r>
          </w:p>
        </w:tc>
        <w:tc>
          <w:tcPr>
            <w:tcW w:w="850" w:type="dxa"/>
          </w:tcPr>
          <w:p w14:paraId="64A10EDD" w14:textId="77777777" w:rsidR="00673E42" w:rsidRPr="00C562E6" w:rsidRDefault="00000000" w:rsidP="00C562E6">
            <w:pPr>
              <w:bidi/>
              <w:spacing w:line="360" w:lineRule="auto"/>
              <w:jc w:val="left"/>
              <w:rPr>
                <w:rFonts w:ascii="David" w:hAnsi="David" w:cs="David"/>
              </w:rPr>
            </w:pPr>
            <w:r w:rsidRPr="00C562E6">
              <w:rPr>
                <w:rFonts w:ascii="Segoe UI Symbol" w:hAnsi="Segoe UI Symbol" w:cs="Segoe UI Symbol" w:hint="cs"/>
                <w:sz w:val="17"/>
                <w:rtl/>
              </w:rPr>
              <w:t>☐</w:t>
            </w:r>
          </w:p>
        </w:tc>
        <w:tc>
          <w:tcPr>
            <w:tcW w:w="850" w:type="dxa"/>
          </w:tcPr>
          <w:p w14:paraId="11C422BC" w14:textId="77777777" w:rsidR="00673E42" w:rsidRPr="00C562E6" w:rsidRDefault="00000000" w:rsidP="00C562E6">
            <w:pPr>
              <w:bidi/>
              <w:spacing w:line="360" w:lineRule="auto"/>
              <w:jc w:val="left"/>
              <w:rPr>
                <w:rFonts w:ascii="David" w:hAnsi="David" w:cs="David"/>
              </w:rPr>
            </w:pPr>
            <w:r w:rsidRPr="00C562E6">
              <w:rPr>
                <w:rFonts w:ascii="Segoe UI Symbol" w:hAnsi="Segoe UI Symbol" w:cs="Segoe UI Symbol" w:hint="cs"/>
                <w:sz w:val="17"/>
                <w:rtl/>
              </w:rPr>
              <w:t>☐</w:t>
            </w:r>
          </w:p>
        </w:tc>
        <w:tc>
          <w:tcPr>
            <w:tcW w:w="3402" w:type="dxa"/>
          </w:tcPr>
          <w:p w14:paraId="2C752FBC" w14:textId="77777777" w:rsidR="00673E42" w:rsidRPr="00C562E6" w:rsidRDefault="00673E42" w:rsidP="00C562E6">
            <w:pPr>
              <w:bidi/>
              <w:spacing w:line="360" w:lineRule="auto"/>
              <w:jc w:val="left"/>
              <w:rPr>
                <w:rFonts w:ascii="David" w:hAnsi="David" w:cs="David"/>
              </w:rPr>
            </w:pPr>
          </w:p>
        </w:tc>
      </w:tr>
      <w:tr w:rsidR="00673E42" w:rsidRPr="00C562E6" w14:paraId="213AD7C2" w14:textId="77777777">
        <w:trPr>
          <w:jc w:val="right"/>
        </w:trPr>
        <w:tc>
          <w:tcPr>
            <w:tcW w:w="5103" w:type="dxa"/>
          </w:tcPr>
          <w:p w14:paraId="0964A9FD" w14:textId="77777777" w:rsidR="00673E42" w:rsidRPr="006F47AF" w:rsidRDefault="00000000" w:rsidP="00C562E6">
            <w:pPr>
              <w:bidi/>
              <w:spacing w:line="360" w:lineRule="auto"/>
              <w:jc w:val="left"/>
              <w:rPr>
                <w:rFonts w:ascii="David" w:hAnsi="David" w:cs="David"/>
                <w:b/>
                <w:bCs/>
              </w:rPr>
            </w:pPr>
            <w:r w:rsidRPr="006F47AF">
              <w:rPr>
                <w:rFonts w:ascii="David" w:hAnsi="David" w:cs="David"/>
                <w:b/>
                <w:bCs/>
                <w:sz w:val="17"/>
                <w:rtl/>
              </w:rPr>
              <w:t>האם לכל ילד מקום קבוע בשני הבתים</w:t>
            </w:r>
          </w:p>
        </w:tc>
        <w:tc>
          <w:tcPr>
            <w:tcW w:w="850" w:type="dxa"/>
          </w:tcPr>
          <w:p w14:paraId="75DA114B" w14:textId="77777777" w:rsidR="00673E42" w:rsidRPr="00C562E6" w:rsidRDefault="00000000" w:rsidP="00C562E6">
            <w:pPr>
              <w:bidi/>
              <w:spacing w:line="360" w:lineRule="auto"/>
              <w:jc w:val="left"/>
              <w:rPr>
                <w:rFonts w:ascii="David" w:hAnsi="David" w:cs="David"/>
              </w:rPr>
            </w:pPr>
            <w:r w:rsidRPr="00C562E6">
              <w:rPr>
                <w:rFonts w:ascii="Segoe UI Symbol" w:hAnsi="Segoe UI Symbol" w:cs="Segoe UI Symbol" w:hint="cs"/>
                <w:sz w:val="17"/>
                <w:rtl/>
              </w:rPr>
              <w:t>☐</w:t>
            </w:r>
          </w:p>
        </w:tc>
        <w:tc>
          <w:tcPr>
            <w:tcW w:w="850" w:type="dxa"/>
          </w:tcPr>
          <w:p w14:paraId="49D667E7" w14:textId="77777777" w:rsidR="00673E42" w:rsidRPr="00C562E6" w:rsidRDefault="00000000" w:rsidP="00C562E6">
            <w:pPr>
              <w:bidi/>
              <w:spacing w:line="360" w:lineRule="auto"/>
              <w:jc w:val="left"/>
              <w:rPr>
                <w:rFonts w:ascii="David" w:hAnsi="David" w:cs="David"/>
              </w:rPr>
            </w:pPr>
            <w:r w:rsidRPr="00C562E6">
              <w:rPr>
                <w:rFonts w:ascii="Segoe UI Symbol" w:hAnsi="Segoe UI Symbol" w:cs="Segoe UI Symbol" w:hint="cs"/>
                <w:sz w:val="17"/>
                <w:rtl/>
              </w:rPr>
              <w:t>☐</w:t>
            </w:r>
          </w:p>
        </w:tc>
        <w:tc>
          <w:tcPr>
            <w:tcW w:w="3402" w:type="dxa"/>
          </w:tcPr>
          <w:p w14:paraId="415CD3EC" w14:textId="77777777" w:rsidR="00673E42" w:rsidRPr="00C562E6" w:rsidRDefault="00673E42" w:rsidP="00C562E6">
            <w:pPr>
              <w:bidi/>
              <w:spacing w:line="360" w:lineRule="auto"/>
              <w:jc w:val="left"/>
              <w:rPr>
                <w:rFonts w:ascii="David" w:hAnsi="David" w:cs="David"/>
              </w:rPr>
            </w:pPr>
          </w:p>
        </w:tc>
      </w:tr>
      <w:tr w:rsidR="00673E42" w:rsidRPr="00C562E6" w14:paraId="3AE02E9C" w14:textId="77777777">
        <w:trPr>
          <w:jc w:val="right"/>
        </w:trPr>
        <w:tc>
          <w:tcPr>
            <w:tcW w:w="5103" w:type="dxa"/>
          </w:tcPr>
          <w:p w14:paraId="6973EAD7" w14:textId="77777777" w:rsidR="00673E42" w:rsidRPr="006F47AF" w:rsidRDefault="00000000" w:rsidP="00C562E6">
            <w:pPr>
              <w:bidi/>
              <w:spacing w:line="360" w:lineRule="auto"/>
              <w:jc w:val="left"/>
              <w:rPr>
                <w:rFonts w:ascii="David" w:hAnsi="David" w:cs="David"/>
                <w:b/>
                <w:bCs/>
              </w:rPr>
            </w:pPr>
            <w:r w:rsidRPr="006F47AF">
              <w:rPr>
                <w:rFonts w:ascii="David" w:hAnsi="David" w:cs="David"/>
                <w:b/>
                <w:bCs/>
                <w:sz w:val="17"/>
                <w:rtl/>
              </w:rPr>
              <w:t>האם כל הורה נושא בהוצאות יומיומיות בביתו</w:t>
            </w:r>
          </w:p>
        </w:tc>
        <w:tc>
          <w:tcPr>
            <w:tcW w:w="850" w:type="dxa"/>
          </w:tcPr>
          <w:p w14:paraId="1F05313E" w14:textId="77777777" w:rsidR="00673E42" w:rsidRPr="00C562E6" w:rsidRDefault="00000000" w:rsidP="00C562E6">
            <w:pPr>
              <w:bidi/>
              <w:spacing w:line="360" w:lineRule="auto"/>
              <w:jc w:val="left"/>
              <w:rPr>
                <w:rFonts w:ascii="David" w:hAnsi="David" w:cs="David"/>
              </w:rPr>
            </w:pPr>
            <w:r w:rsidRPr="00C562E6">
              <w:rPr>
                <w:rFonts w:ascii="Segoe UI Symbol" w:hAnsi="Segoe UI Symbol" w:cs="Segoe UI Symbol" w:hint="cs"/>
                <w:sz w:val="17"/>
                <w:rtl/>
              </w:rPr>
              <w:t>☐</w:t>
            </w:r>
          </w:p>
        </w:tc>
        <w:tc>
          <w:tcPr>
            <w:tcW w:w="850" w:type="dxa"/>
          </w:tcPr>
          <w:p w14:paraId="253EEA05" w14:textId="77777777" w:rsidR="00673E42" w:rsidRPr="00C562E6" w:rsidRDefault="00000000" w:rsidP="00C562E6">
            <w:pPr>
              <w:bidi/>
              <w:spacing w:line="360" w:lineRule="auto"/>
              <w:jc w:val="left"/>
              <w:rPr>
                <w:rFonts w:ascii="David" w:hAnsi="David" w:cs="David"/>
              </w:rPr>
            </w:pPr>
            <w:r w:rsidRPr="00C562E6">
              <w:rPr>
                <w:rFonts w:ascii="Segoe UI Symbol" w:hAnsi="Segoe UI Symbol" w:cs="Segoe UI Symbol" w:hint="cs"/>
                <w:sz w:val="17"/>
                <w:rtl/>
              </w:rPr>
              <w:t>☐</w:t>
            </w:r>
          </w:p>
        </w:tc>
        <w:tc>
          <w:tcPr>
            <w:tcW w:w="3402" w:type="dxa"/>
          </w:tcPr>
          <w:p w14:paraId="79A49B21" w14:textId="77777777" w:rsidR="00673E42" w:rsidRPr="00C562E6" w:rsidRDefault="00673E42" w:rsidP="00C562E6">
            <w:pPr>
              <w:bidi/>
              <w:spacing w:line="360" w:lineRule="auto"/>
              <w:jc w:val="left"/>
              <w:rPr>
                <w:rFonts w:ascii="David" w:hAnsi="David" w:cs="David"/>
              </w:rPr>
            </w:pPr>
          </w:p>
        </w:tc>
      </w:tr>
      <w:tr w:rsidR="00673E42" w:rsidRPr="00C562E6" w14:paraId="32B651F1" w14:textId="77777777">
        <w:trPr>
          <w:jc w:val="right"/>
        </w:trPr>
        <w:tc>
          <w:tcPr>
            <w:tcW w:w="5103" w:type="dxa"/>
          </w:tcPr>
          <w:p w14:paraId="4568E69F" w14:textId="77777777" w:rsidR="00673E42" w:rsidRPr="006F47AF" w:rsidRDefault="00000000" w:rsidP="00C562E6">
            <w:pPr>
              <w:bidi/>
              <w:spacing w:line="360" w:lineRule="auto"/>
              <w:jc w:val="left"/>
              <w:rPr>
                <w:rFonts w:ascii="David" w:hAnsi="David" w:cs="David"/>
                <w:b/>
                <w:bCs/>
              </w:rPr>
            </w:pPr>
            <w:r w:rsidRPr="006F47AF">
              <w:rPr>
                <w:rFonts w:ascii="David" w:hAnsi="David" w:cs="David"/>
                <w:b/>
                <w:bCs/>
                <w:sz w:val="17"/>
                <w:rtl/>
              </w:rPr>
              <w:t>האם קיים מנגנון להוצאות שאינן תלויות שהות</w:t>
            </w:r>
          </w:p>
        </w:tc>
        <w:tc>
          <w:tcPr>
            <w:tcW w:w="850" w:type="dxa"/>
          </w:tcPr>
          <w:p w14:paraId="64643455" w14:textId="77777777" w:rsidR="00673E42" w:rsidRPr="00C562E6" w:rsidRDefault="00000000" w:rsidP="00C562E6">
            <w:pPr>
              <w:bidi/>
              <w:spacing w:line="360" w:lineRule="auto"/>
              <w:jc w:val="left"/>
              <w:rPr>
                <w:rFonts w:ascii="David" w:hAnsi="David" w:cs="David"/>
              </w:rPr>
            </w:pPr>
            <w:r w:rsidRPr="00C562E6">
              <w:rPr>
                <w:rFonts w:ascii="Segoe UI Symbol" w:hAnsi="Segoe UI Symbol" w:cs="Segoe UI Symbol" w:hint="cs"/>
                <w:sz w:val="17"/>
                <w:rtl/>
              </w:rPr>
              <w:t>☐</w:t>
            </w:r>
          </w:p>
        </w:tc>
        <w:tc>
          <w:tcPr>
            <w:tcW w:w="850" w:type="dxa"/>
          </w:tcPr>
          <w:p w14:paraId="73388129" w14:textId="77777777" w:rsidR="00673E42" w:rsidRPr="00C562E6" w:rsidRDefault="00000000" w:rsidP="00C562E6">
            <w:pPr>
              <w:bidi/>
              <w:spacing w:line="360" w:lineRule="auto"/>
              <w:jc w:val="left"/>
              <w:rPr>
                <w:rFonts w:ascii="David" w:hAnsi="David" w:cs="David"/>
              </w:rPr>
            </w:pPr>
            <w:r w:rsidRPr="00C562E6">
              <w:rPr>
                <w:rFonts w:ascii="Segoe UI Symbol" w:hAnsi="Segoe UI Symbol" w:cs="Segoe UI Symbol" w:hint="cs"/>
                <w:sz w:val="17"/>
                <w:rtl/>
              </w:rPr>
              <w:t>☐</w:t>
            </w:r>
          </w:p>
        </w:tc>
        <w:tc>
          <w:tcPr>
            <w:tcW w:w="3402" w:type="dxa"/>
          </w:tcPr>
          <w:p w14:paraId="59BFEB64" w14:textId="77777777" w:rsidR="00673E42" w:rsidRPr="00C562E6" w:rsidRDefault="00673E42" w:rsidP="00C562E6">
            <w:pPr>
              <w:bidi/>
              <w:spacing w:line="360" w:lineRule="auto"/>
              <w:jc w:val="left"/>
              <w:rPr>
                <w:rFonts w:ascii="David" w:hAnsi="David" w:cs="David"/>
              </w:rPr>
            </w:pPr>
          </w:p>
        </w:tc>
      </w:tr>
      <w:tr w:rsidR="00673E42" w:rsidRPr="00C562E6" w14:paraId="46B51DF6" w14:textId="77777777">
        <w:trPr>
          <w:jc w:val="right"/>
        </w:trPr>
        <w:tc>
          <w:tcPr>
            <w:tcW w:w="5103" w:type="dxa"/>
          </w:tcPr>
          <w:p w14:paraId="177252A2" w14:textId="77777777" w:rsidR="00673E42" w:rsidRPr="006F47AF" w:rsidRDefault="00000000" w:rsidP="00C562E6">
            <w:pPr>
              <w:bidi/>
              <w:spacing w:line="360" w:lineRule="auto"/>
              <w:jc w:val="left"/>
              <w:rPr>
                <w:rFonts w:ascii="David" w:hAnsi="David" w:cs="David"/>
                <w:b/>
                <w:bCs/>
              </w:rPr>
            </w:pPr>
            <w:r w:rsidRPr="006F47AF">
              <w:rPr>
                <w:rFonts w:ascii="David" w:hAnsi="David" w:cs="David"/>
                <w:b/>
                <w:bCs/>
                <w:sz w:val="17"/>
                <w:rtl/>
              </w:rPr>
              <w:t>האם קיים מנגנון להוצאות חינוך ובריאות חריגות</w:t>
            </w:r>
          </w:p>
        </w:tc>
        <w:tc>
          <w:tcPr>
            <w:tcW w:w="850" w:type="dxa"/>
          </w:tcPr>
          <w:p w14:paraId="17D8E0A7" w14:textId="77777777" w:rsidR="00673E42" w:rsidRPr="00C562E6" w:rsidRDefault="00000000" w:rsidP="00C562E6">
            <w:pPr>
              <w:bidi/>
              <w:spacing w:line="360" w:lineRule="auto"/>
              <w:jc w:val="left"/>
              <w:rPr>
                <w:rFonts w:ascii="David" w:hAnsi="David" w:cs="David"/>
              </w:rPr>
            </w:pPr>
            <w:r w:rsidRPr="00C562E6">
              <w:rPr>
                <w:rFonts w:ascii="Segoe UI Symbol" w:hAnsi="Segoe UI Symbol" w:cs="Segoe UI Symbol" w:hint="cs"/>
                <w:sz w:val="17"/>
                <w:rtl/>
              </w:rPr>
              <w:t>☐</w:t>
            </w:r>
          </w:p>
        </w:tc>
        <w:tc>
          <w:tcPr>
            <w:tcW w:w="850" w:type="dxa"/>
          </w:tcPr>
          <w:p w14:paraId="762F2B4D" w14:textId="77777777" w:rsidR="00673E42" w:rsidRPr="00C562E6" w:rsidRDefault="00000000" w:rsidP="00C562E6">
            <w:pPr>
              <w:bidi/>
              <w:spacing w:line="360" w:lineRule="auto"/>
              <w:jc w:val="left"/>
              <w:rPr>
                <w:rFonts w:ascii="David" w:hAnsi="David" w:cs="David"/>
              </w:rPr>
            </w:pPr>
            <w:r w:rsidRPr="00C562E6">
              <w:rPr>
                <w:rFonts w:ascii="Segoe UI Symbol" w:hAnsi="Segoe UI Symbol" w:cs="Segoe UI Symbol" w:hint="cs"/>
                <w:sz w:val="17"/>
                <w:rtl/>
              </w:rPr>
              <w:t>☐</w:t>
            </w:r>
          </w:p>
        </w:tc>
        <w:tc>
          <w:tcPr>
            <w:tcW w:w="3402" w:type="dxa"/>
          </w:tcPr>
          <w:p w14:paraId="0A9D1180" w14:textId="77777777" w:rsidR="00673E42" w:rsidRPr="00C562E6" w:rsidRDefault="00673E42" w:rsidP="00C562E6">
            <w:pPr>
              <w:bidi/>
              <w:spacing w:line="360" w:lineRule="auto"/>
              <w:jc w:val="left"/>
              <w:rPr>
                <w:rFonts w:ascii="David" w:hAnsi="David" w:cs="David"/>
              </w:rPr>
            </w:pPr>
          </w:p>
        </w:tc>
      </w:tr>
    </w:tbl>
    <w:p w14:paraId="2D4B44A1" w14:textId="77777777" w:rsidR="00673E42" w:rsidRPr="00C562E6" w:rsidRDefault="00673E42" w:rsidP="00C562E6">
      <w:pPr>
        <w:bidi/>
        <w:spacing w:line="360" w:lineRule="auto"/>
        <w:jc w:val="left"/>
        <w:rPr>
          <w:rFonts w:ascii="David" w:hAnsi="David" w:cs="David"/>
        </w:rPr>
      </w:pPr>
    </w:p>
    <w:p w14:paraId="3B949B4C" w14:textId="77777777" w:rsidR="00673E42" w:rsidRPr="00C562E6" w:rsidRDefault="00000000" w:rsidP="00C562E6">
      <w:pPr>
        <w:pStyle w:val="1"/>
        <w:bidi/>
        <w:spacing w:after="100" w:line="360" w:lineRule="auto"/>
        <w:jc w:val="left"/>
        <w:rPr>
          <w:rFonts w:ascii="David" w:hAnsi="David" w:cs="David"/>
        </w:rPr>
      </w:pPr>
      <w:r w:rsidRPr="00C562E6">
        <w:rPr>
          <w:rFonts w:ascii="David" w:hAnsi="David" w:cs="David"/>
          <w:sz w:val="30"/>
          <w:rtl/>
        </w:rPr>
        <w:t>16. מבחן התוצאה הסופית</w:t>
      </w:r>
    </w:p>
    <w:p w14:paraId="4F167F09" w14:textId="77777777" w:rsidR="00673E42" w:rsidRPr="00C562E6" w:rsidRDefault="00000000" w:rsidP="00C562E6">
      <w:pPr>
        <w:bidi/>
        <w:spacing w:after="60" w:line="360" w:lineRule="auto"/>
        <w:jc w:val="left"/>
        <w:rPr>
          <w:rFonts w:ascii="David" w:hAnsi="David" w:cs="David"/>
        </w:rPr>
      </w:pPr>
      <w:r w:rsidRPr="00C562E6">
        <w:rPr>
          <w:rFonts w:ascii="David" w:hAnsi="David" w:cs="David"/>
          <w:rtl/>
        </w:rPr>
        <w:t>לאחר קבלת סכום העברה חודשי, יש לבדוק את מצבו הכלכלי של כל הורה לאחר תשלום או קבלת המזונות. תוצאה שמשאירה הורה אחד ללא יכולת קיום בסיסית או יוצרת פער קיצוני בין הבתים עלולה לדרוש סטייה מהחישוב.</w:t>
      </w:r>
    </w:p>
    <w:tbl>
      <w:tblPr>
        <w:tblStyle w:val="aff2"/>
        <w:bidiVisual/>
        <w:tblW w:w="0" w:type="auto"/>
        <w:jc w:val="right"/>
        <w:tblLayout w:type="fixed"/>
        <w:tblLook w:val="04A0" w:firstRow="1" w:lastRow="0" w:firstColumn="1" w:lastColumn="0" w:noHBand="0" w:noVBand="1"/>
      </w:tblPr>
      <w:tblGrid>
        <w:gridCol w:w="2835"/>
        <w:gridCol w:w="1701"/>
        <w:gridCol w:w="1701"/>
        <w:gridCol w:w="3969"/>
      </w:tblGrid>
      <w:tr w:rsidR="00673E42" w:rsidRPr="00C562E6" w14:paraId="2E09BE39" w14:textId="77777777">
        <w:trPr>
          <w:tblHeader/>
          <w:jc w:val="right"/>
        </w:trPr>
        <w:tc>
          <w:tcPr>
            <w:tcW w:w="2835" w:type="dxa"/>
            <w:shd w:val="clear" w:color="auto" w:fill="D9EAF7"/>
            <w:vAlign w:val="center"/>
          </w:tcPr>
          <w:p w14:paraId="2D14609A" w14:textId="77777777" w:rsidR="00673E42" w:rsidRPr="006F47AF" w:rsidRDefault="00000000" w:rsidP="00C562E6">
            <w:pPr>
              <w:bidi/>
              <w:spacing w:line="360" w:lineRule="auto"/>
              <w:jc w:val="left"/>
              <w:rPr>
                <w:rFonts w:ascii="David" w:hAnsi="David" w:cs="David"/>
                <w:bCs/>
              </w:rPr>
            </w:pPr>
            <w:r w:rsidRPr="006F47AF">
              <w:rPr>
                <w:rFonts w:ascii="David" w:hAnsi="David" w:cs="David"/>
                <w:bCs/>
                <w:sz w:val="16"/>
                <w:rtl/>
              </w:rPr>
              <w:t>רכיב לאחר חישוב</w:t>
            </w:r>
          </w:p>
        </w:tc>
        <w:tc>
          <w:tcPr>
            <w:tcW w:w="1701" w:type="dxa"/>
            <w:shd w:val="clear" w:color="auto" w:fill="D9EAF7"/>
            <w:vAlign w:val="center"/>
          </w:tcPr>
          <w:p w14:paraId="01CAAFBE" w14:textId="77777777" w:rsidR="00673E42" w:rsidRPr="006F47AF" w:rsidRDefault="00000000" w:rsidP="00C562E6">
            <w:pPr>
              <w:bidi/>
              <w:spacing w:line="360" w:lineRule="auto"/>
              <w:jc w:val="left"/>
              <w:rPr>
                <w:rFonts w:ascii="David" w:hAnsi="David" w:cs="David"/>
                <w:bCs/>
              </w:rPr>
            </w:pPr>
            <w:r w:rsidRPr="006F47AF">
              <w:rPr>
                <w:rFonts w:ascii="David" w:hAnsi="David" w:cs="David"/>
                <w:bCs/>
                <w:sz w:val="16"/>
                <w:rtl/>
              </w:rPr>
              <w:t>הורה א'</w:t>
            </w:r>
          </w:p>
        </w:tc>
        <w:tc>
          <w:tcPr>
            <w:tcW w:w="1701" w:type="dxa"/>
            <w:shd w:val="clear" w:color="auto" w:fill="D9EAF7"/>
            <w:vAlign w:val="center"/>
          </w:tcPr>
          <w:p w14:paraId="57C4BD8D" w14:textId="77777777" w:rsidR="00673E42" w:rsidRPr="006F47AF" w:rsidRDefault="00000000" w:rsidP="00C562E6">
            <w:pPr>
              <w:bidi/>
              <w:spacing w:line="360" w:lineRule="auto"/>
              <w:jc w:val="left"/>
              <w:rPr>
                <w:rFonts w:ascii="David" w:hAnsi="David" w:cs="David"/>
                <w:bCs/>
              </w:rPr>
            </w:pPr>
            <w:r w:rsidRPr="006F47AF">
              <w:rPr>
                <w:rFonts w:ascii="David" w:hAnsi="David" w:cs="David"/>
                <w:bCs/>
                <w:sz w:val="16"/>
                <w:rtl/>
              </w:rPr>
              <w:t>הורה ב'</w:t>
            </w:r>
          </w:p>
        </w:tc>
        <w:tc>
          <w:tcPr>
            <w:tcW w:w="3969" w:type="dxa"/>
            <w:shd w:val="clear" w:color="auto" w:fill="D9EAF7"/>
            <w:vAlign w:val="center"/>
          </w:tcPr>
          <w:p w14:paraId="31A8A68A" w14:textId="77777777" w:rsidR="00673E42" w:rsidRPr="006F47AF" w:rsidRDefault="00000000" w:rsidP="00C562E6">
            <w:pPr>
              <w:bidi/>
              <w:spacing w:line="360" w:lineRule="auto"/>
              <w:jc w:val="left"/>
              <w:rPr>
                <w:rFonts w:ascii="David" w:hAnsi="David" w:cs="David"/>
                <w:bCs/>
              </w:rPr>
            </w:pPr>
            <w:r w:rsidRPr="006F47AF">
              <w:rPr>
                <w:rFonts w:ascii="David" w:hAnsi="David" w:cs="David"/>
                <w:bCs/>
                <w:sz w:val="16"/>
                <w:rtl/>
              </w:rPr>
              <w:t>הערות</w:t>
            </w:r>
          </w:p>
        </w:tc>
      </w:tr>
      <w:tr w:rsidR="00673E42" w:rsidRPr="00C562E6" w14:paraId="37370F2F" w14:textId="77777777">
        <w:trPr>
          <w:jc w:val="right"/>
        </w:trPr>
        <w:tc>
          <w:tcPr>
            <w:tcW w:w="2835" w:type="dxa"/>
          </w:tcPr>
          <w:p w14:paraId="46D34C20" w14:textId="77777777" w:rsidR="00673E42" w:rsidRPr="006F47AF" w:rsidRDefault="00000000" w:rsidP="00C562E6">
            <w:pPr>
              <w:bidi/>
              <w:spacing w:line="360" w:lineRule="auto"/>
              <w:jc w:val="left"/>
              <w:rPr>
                <w:rFonts w:ascii="David" w:hAnsi="David" w:cs="David"/>
                <w:b/>
                <w:bCs/>
              </w:rPr>
            </w:pPr>
            <w:r w:rsidRPr="006F47AF">
              <w:rPr>
                <w:rFonts w:ascii="David" w:hAnsi="David" w:cs="David"/>
                <w:b/>
                <w:bCs/>
                <w:sz w:val="16"/>
                <w:rtl/>
              </w:rPr>
              <w:t>הכנסה פנויה לפני מזונות</w:t>
            </w:r>
          </w:p>
        </w:tc>
        <w:tc>
          <w:tcPr>
            <w:tcW w:w="1701" w:type="dxa"/>
          </w:tcPr>
          <w:p w14:paraId="331C430A" w14:textId="77777777" w:rsidR="00673E42" w:rsidRPr="00C562E6" w:rsidRDefault="00673E42" w:rsidP="00C562E6">
            <w:pPr>
              <w:bidi/>
              <w:spacing w:line="360" w:lineRule="auto"/>
              <w:jc w:val="left"/>
              <w:rPr>
                <w:rFonts w:ascii="David" w:hAnsi="David" w:cs="David"/>
              </w:rPr>
            </w:pPr>
          </w:p>
        </w:tc>
        <w:tc>
          <w:tcPr>
            <w:tcW w:w="1701" w:type="dxa"/>
          </w:tcPr>
          <w:p w14:paraId="5E44A12F" w14:textId="77777777" w:rsidR="00673E42" w:rsidRPr="00C562E6" w:rsidRDefault="00673E42" w:rsidP="00C562E6">
            <w:pPr>
              <w:bidi/>
              <w:spacing w:line="360" w:lineRule="auto"/>
              <w:jc w:val="left"/>
              <w:rPr>
                <w:rFonts w:ascii="David" w:hAnsi="David" w:cs="David"/>
              </w:rPr>
            </w:pPr>
          </w:p>
        </w:tc>
        <w:tc>
          <w:tcPr>
            <w:tcW w:w="3969" w:type="dxa"/>
          </w:tcPr>
          <w:p w14:paraId="09E87E04" w14:textId="77777777" w:rsidR="00673E42" w:rsidRPr="00C562E6" w:rsidRDefault="00673E42" w:rsidP="00C562E6">
            <w:pPr>
              <w:bidi/>
              <w:spacing w:line="360" w:lineRule="auto"/>
              <w:jc w:val="left"/>
              <w:rPr>
                <w:rFonts w:ascii="David" w:hAnsi="David" w:cs="David"/>
              </w:rPr>
            </w:pPr>
          </w:p>
        </w:tc>
      </w:tr>
      <w:tr w:rsidR="00673E42" w:rsidRPr="00C562E6" w14:paraId="150A3205" w14:textId="77777777">
        <w:trPr>
          <w:jc w:val="right"/>
        </w:trPr>
        <w:tc>
          <w:tcPr>
            <w:tcW w:w="2835" w:type="dxa"/>
          </w:tcPr>
          <w:p w14:paraId="564E4C99" w14:textId="77777777" w:rsidR="00673E42" w:rsidRPr="006F47AF" w:rsidRDefault="00000000" w:rsidP="00C562E6">
            <w:pPr>
              <w:bidi/>
              <w:spacing w:line="360" w:lineRule="auto"/>
              <w:jc w:val="left"/>
              <w:rPr>
                <w:rFonts w:ascii="David" w:hAnsi="David" w:cs="David"/>
                <w:b/>
                <w:bCs/>
              </w:rPr>
            </w:pPr>
            <w:r w:rsidRPr="006F47AF">
              <w:rPr>
                <w:rFonts w:ascii="David" w:hAnsi="David" w:cs="David"/>
                <w:b/>
                <w:bCs/>
                <w:sz w:val="16"/>
                <w:rtl/>
              </w:rPr>
              <w:t>מזונות לתשלום / לקבלה</w:t>
            </w:r>
          </w:p>
        </w:tc>
        <w:tc>
          <w:tcPr>
            <w:tcW w:w="1701" w:type="dxa"/>
          </w:tcPr>
          <w:p w14:paraId="14DD7136" w14:textId="77777777" w:rsidR="00673E42" w:rsidRPr="00C562E6" w:rsidRDefault="00673E42" w:rsidP="00C562E6">
            <w:pPr>
              <w:bidi/>
              <w:spacing w:line="360" w:lineRule="auto"/>
              <w:jc w:val="left"/>
              <w:rPr>
                <w:rFonts w:ascii="David" w:hAnsi="David" w:cs="David"/>
              </w:rPr>
            </w:pPr>
          </w:p>
        </w:tc>
        <w:tc>
          <w:tcPr>
            <w:tcW w:w="1701" w:type="dxa"/>
          </w:tcPr>
          <w:p w14:paraId="0E4CE01D" w14:textId="77777777" w:rsidR="00673E42" w:rsidRPr="00C562E6" w:rsidRDefault="00673E42" w:rsidP="00C562E6">
            <w:pPr>
              <w:bidi/>
              <w:spacing w:line="360" w:lineRule="auto"/>
              <w:jc w:val="left"/>
              <w:rPr>
                <w:rFonts w:ascii="David" w:hAnsi="David" w:cs="David"/>
              </w:rPr>
            </w:pPr>
          </w:p>
        </w:tc>
        <w:tc>
          <w:tcPr>
            <w:tcW w:w="3969" w:type="dxa"/>
          </w:tcPr>
          <w:p w14:paraId="363E748E" w14:textId="77777777" w:rsidR="00673E42" w:rsidRPr="00C562E6" w:rsidRDefault="00000000" w:rsidP="00C562E6">
            <w:pPr>
              <w:bidi/>
              <w:spacing w:line="360" w:lineRule="auto"/>
              <w:jc w:val="left"/>
              <w:rPr>
                <w:rFonts w:ascii="David" w:hAnsi="David" w:cs="David"/>
              </w:rPr>
            </w:pPr>
            <w:r w:rsidRPr="00C562E6">
              <w:rPr>
                <w:rFonts w:ascii="David" w:hAnsi="David" w:cs="David"/>
                <w:sz w:val="16"/>
                <w:rtl/>
              </w:rPr>
              <w:t>לציין פלוס או מינוס</w:t>
            </w:r>
          </w:p>
        </w:tc>
      </w:tr>
      <w:tr w:rsidR="00673E42" w:rsidRPr="00C562E6" w14:paraId="007A9627" w14:textId="77777777">
        <w:trPr>
          <w:jc w:val="right"/>
        </w:trPr>
        <w:tc>
          <w:tcPr>
            <w:tcW w:w="2835" w:type="dxa"/>
          </w:tcPr>
          <w:p w14:paraId="432DB9C4" w14:textId="77777777" w:rsidR="00673E42" w:rsidRPr="006F47AF" w:rsidRDefault="00000000" w:rsidP="00C562E6">
            <w:pPr>
              <w:bidi/>
              <w:spacing w:line="360" w:lineRule="auto"/>
              <w:jc w:val="left"/>
              <w:rPr>
                <w:rFonts w:ascii="David" w:hAnsi="David" w:cs="David"/>
                <w:b/>
                <w:bCs/>
              </w:rPr>
            </w:pPr>
            <w:r w:rsidRPr="006F47AF">
              <w:rPr>
                <w:rFonts w:ascii="David" w:hAnsi="David" w:cs="David"/>
                <w:b/>
                <w:bCs/>
                <w:sz w:val="16"/>
                <w:rtl/>
              </w:rPr>
              <w:t>הוצאות ילדים ישירות בבית ההורה</w:t>
            </w:r>
          </w:p>
        </w:tc>
        <w:tc>
          <w:tcPr>
            <w:tcW w:w="1701" w:type="dxa"/>
          </w:tcPr>
          <w:p w14:paraId="4C3C66C6" w14:textId="77777777" w:rsidR="00673E42" w:rsidRPr="00C562E6" w:rsidRDefault="00673E42" w:rsidP="00C562E6">
            <w:pPr>
              <w:bidi/>
              <w:spacing w:line="360" w:lineRule="auto"/>
              <w:jc w:val="left"/>
              <w:rPr>
                <w:rFonts w:ascii="David" w:hAnsi="David" w:cs="David"/>
              </w:rPr>
            </w:pPr>
          </w:p>
        </w:tc>
        <w:tc>
          <w:tcPr>
            <w:tcW w:w="1701" w:type="dxa"/>
          </w:tcPr>
          <w:p w14:paraId="443F9A36" w14:textId="77777777" w:rsidR="00673E42" w:rsidRPr="00C562E6" w:rsidRDefault="00673E42" w:rsidP="00C562E6">
            <w:pPr>
              <w:bidi/>
              <w:spacing w:line="360" w:lineRule="auto"/>
              <w:jc w:val="left"/>
              <w:rPr>
                <w:rFonts w:ascii="David" w:hAnsi="David" w:cs="David"/>
              </w:rPr>
            </w:pPr>
          </w:p>
        </w:tc>
        <w:tc>
          <w:tcPr>
            <w:tcW w:w="3969" w:type="dxa"/>
          </w:tcPr>
          <w:p w14:paraId="570BF31D" w14:textId="77777777" w:rsidR="00673E42" w:rsidRPr="00C562E6" w:rsidRDefault="00673E42" w:rsidP="00C562E6">
            <w:pPr>
              <w:bidi/>
              <w:spacing w:line="360" w:lineRule="auto"/>
              <w:jc w:val="left"/>
              <w:rPr>
                <w:rFonts w:ascii="David" w:hAnsi="David" w:cs="David"/>
              </w:rPr>
            </w:pPr>
          </w:p>
        </w:tc>
      </w:tr>
      <w:tr w:rsidR="00673E42" w:rsidRPr="00C562E6" w14:paraId="7D2A2BDF" w14:textId="77777777">
        <w:trPr>
          <w:jc w:val="right"/>
        </w:trPr>
        <w:tc>
          <w:tcPr>
            <w:tcW w:w="2835" w:type="dxa"/>
          </w:tcPr>
          <w:p w14:paraId="79DEF7E2" w14:textId="77777777" w:rsidR="00673E42" w:rsidRPr="006F47AF" w:rsidRDefault="00000000" w:rsidP="00C562E6">
            <w:pPr>
              <w:bidi/>
              <w:spacing w:line="360" w:lineRule="auto"/>
              <w:jc w:val="left"/>
              <w:rPr>
                <w:rFonts w:ascii="David" w:hAnsi="David" w:cs="David"/>
                <w:b/>
                <w:bCs/>
              </w:rPr>
            </w:pPr>
            <w:r w:rsidRPr="006F47AF">
              <w:rPr>
                <w:rFonts w:ascii="David" w:hAnsi="David" w:cs="David"/>
                <w:b/>
                <w:bCs/>
                <w:sz w:val="16"/>
                <w:rtl/>
              </w:rPr>
              <w:t>הוצאות מדור ילדים בבית ההורה</w:t>
            </w:r>
          </w:p>
        </w:tc>
        <w:tc>
          <w:tcPr>
            <w:tcW w:w="1701" w:type="dxa"/>
          </w:tcPr>
          <w:p w14:paraId="79D88F43" w14:textId="77777777" w:rsidR="00673E42" w:rsidRPr="00C562E6" w:rsidRDefault="00673E42" w:rsidP="00C562E6">
            <w:pPr>
              <w:bidi/>
              <w:spacing w:line="360" w:lineRule="auto"/>
              <w:jc w:val="left"/>
              <w:rPr>
                <w:rFonts w:ascii="David" w:hAnsi="David" w:cs="David"/>
              </w:rPr>
            </w:pPr>
          </w:p>
        </w:tc>
        <w:tc>
          <w:tcPr>
            <w:tcW w:w="1701" w:type="dxa"/>
          </w:tcPr>
          <w:p w14:paraId="03FCF3F5" w14:textId="77777777" w:rsidR="00673E42" w:rsidRPr="00C562E6" w:rsidRDefault="00673E42" w:rsidP="00C562E6">
            <w:pPr>
              <w:bidi/>
              <w:spacing w:line="360" w:lineRule="auto"/>
              <w:jc w:val="left"/>
              <w:rPr>
                <w:rFonts w:ascii="David" w:hAnsi="David" w:cs="David"/>
              </w:rPr>
            </w:pPr>
          </w:p>
        </w:tc>
        <w:tc>
          <w:tcPr>
            <w:tcW w:w="3969" w:type="dxa"/>
          </w:tcPr>
          <w:p w14:paraId="1A279FCD" w14:textId="77777777" w:rsidR="00673E42" w:rsidRPr="00C562E6" w:rsidRDefault="00673E42" w:rsidP="00C562E6">
            <w:pPr>
              <w:bidi/>
              <w:spacing w:line="360" w:lineRule="auto"/>
              <w:jc w:val="left"/>
              <w:rPr>
                <w:rFonts w:ascii="David" w:hAnsi="David" w:cs="David"/>
              </w:rPr>
            </w:pPr>
          </w:p>
        </w:tc>
      </w:tr>
      <w:tr w:rsidR="00673E42" w:rsidRPr="00C562E6" w14:paraId="3EF97902" w14:textId="77777777">
        <w:trPr>
          <w:jc w:val="right"/>
        </w:trPr>
        <w:tc>
          <w:tcPr>
            <w:tcW w:w="2835" w:type="dxa"/>
          </w:tcPr>
          <w:p w14:paraId="55E21740" w14:textId="77777777" w:rsidR="00673E42" w:rsidRPr="006F47AF" w:rsidRDefault="00000000" w:rsidP="00C562E6">
            <w:pPr>
              <w:bidi/>
              <w:spacing w:line="360" w:lineRule="auto"/>
              <w:jc w:val="left"/>
              <w:rPr>
                <w:rFonts w:ascii="David" w:hAnsi="David" w:cs="David"/>
                <w:b/>
                <w:bCs/>
              </w:rPr>
            </w:pPr>
            <w:r w:rsidRPr="006F47AF">
              <w:rPr>
                <w:rFonts w:ascii="David" w:hAnsi="David" w:cs="David"/>
                <w:b/>
                <w:bCs/>
                <w:sz w:val="16"/>
                <w:rtl/>
              </w:rPr>
              <w:t>הכנסה פנויה לאחר החישוב</w:t>
            </w:r>
          </w:p>
        </w:tc>
        <w:tc>
          <w:tcPr>
            <w:tcW w:w="1701" w:type="dxa"/>
          </w:tcPr>
          <w:p w14:paraId="5DA2DB39" w14:textId="77777777" w:rsidR="00673E42" w:rsidRPr="00C562E6" w:rsidRDefault="00673E42" w:rsidP="00C562E6">
            <w:pPr>
              <w:bidi/>
              <w:spacing w:line="360" w:lineRule="auto"/>
              <w:jc w:val="left"/>
              <w:rPr>
                <w:rFonts w:ascii="David" w:hAnsi="David" w:cs="David"/>
              </w:rPr>
            </w:pPr>
          </w:p>
        </w:tc>
        <w:tc>
          <w:tcPr>
            <w:tcW w:w="1701" w:type="dxa"/>
          </w:tcPr>
          <w:p w14:paraId="4BC105E7" w14:textId="77777777" w:rsidR="00673E42" w:rsidRPr="00C562E6" w:rsidRDefault="00673E42" w:rsidP="00C562E6">
            <w:pPr>
              <w:bidi/>
              <w:spacing w:line="360" w:lineRule="auto"/>
              <w:jc w:val="left"/>
              <w:rPr>
                <w:rFonts w:ascii="David" w:hAnsi="David" w:cs="David"/>
              </w:rPr>
            </w:pPr>
          </w:p>
        </w:tc>
        <w:tc>
          <w:tcPr>
            <w:tcW w:w="3969" w:type="dxa"/>
          </w:tcPr>
          <w:p w14:paraId="470C53D9" w14:textId="77777777" w:rsidR="00673E42" w:rsidRPr="00C562E6" w:rsidRDefault="00673E42" w:rsidP="00C562E6">
            <w:pPr>
              <w:bidi/>
              <w:spacing w:line="360" w:lineRule="auto"/>
              <w:jc w:val="left"/>
              <w:rPr>
                <w:rFonts w:ascii="David" w:hAnsi="David" w:cs="David"/>
              </w:rPr>
            </w:pPr>
          </w:p>
        </w:tc>
      </w:tr>
      <w:tr w:rsidR="00673E42" w:rsidRPr="00C562E6" w14:paraId="23ECDA0D" w14:textId="77777777">
        <w:trPr>
          <w:jc w:val="right"/>
        </w:trPr>
        <w:tc>
          <w:tcPr>
            <w:tcW w:w="2835" w:type="dxa"/>
          </w:tcPr>
          <w:p w14:paraId="03A41F04" w14:textId="77777777" w:rsidR="00673E42" w:rsidRPr="006F47AF" w:rsidRDefault="00000000" w:rsidP="00C562E6">
            <w:pPr>
              <w:bidi/>
              <w:spacing w:line="360" w:lineRule="auto"/>
              <w:jc w:val="left"/>
              <w:rPr>
                <w:rFonts w:ascii="David" w:hAnsi="David" w:cs="David"/>
                <w:b/>
                <w:bCs/>
              </w:rPr>
            </w:pPr>
            <w:r w:rsidRPr="006F47AF">
              <w:rPr>
                <w:rFonts w:ascii="David" w:hAnsi="David" w:cs="David"/>
                <w:b/>
                <w:bCs/>
                <w:sz w:val="16"/>
                <w:rtl/>
              </w:rPr>
              <w:lastRenderedPageBreak/>
              <w:t>האם נוצר פער קיצוני בין הבתים</w:t>
            </w:r>
          </w:p>
        </w:tc>
        <w:tc>
          <w:tcPr>
            <w:tcW w:w="1701" w:type="dxa"/>
          </w:tcPr>
          <w:p w14:paraId="4A469566" w14:textId="77777777" w:rsidR="00673E42" w:rsidRPr="00C562E6" w:rsidRDefault="00000000" w:rsidP="00C562E6">
            <w:pPr>
              <w:bidi/>
              <w:spacing w:line="360" w:lineRule="auto"/>
              <w:jc w:val="left"/>
              <w:rPr>
                <w:rFonts w:ascii="David" w:hAnsi="David" w:cs="David"/>
              </w:rPr>
            </w:pPr>
            <w:r w:rsidRPr="00C562E6">
              <w:rPr>
                <w:rFonts w:ascii="Segoe UI Symbol" w:hAnsi="Segoe UI Symbol" w:cs="Segoe UI Symbol" w:hint="cs"/>
                <w:sz w:val="16"/>
                <w:rtl/>
              </w:rPr>
              <w:t>☐</w:t>
            </w:r>
            <w:r w:rsidRPr="00C562E6">
              <w:rPr>
                <w:rFonts w:ascii="David" w:hAnsi="David" w:cs="David"/>
                <w:sz w:val="16"/>
                <w:rtl/>
              </w:rPr>
              <w:t xml:space="preserve"> </w:t>
            </w:r>
            <w:r w:rsidRPr="00C562E6">
              <w:rPr>
                <w:rFonts w:ascii="David" w:hAnsi="David" w:cs="David" w:hint="cs"/>
                <w:sz w:val="16"/>
                <w:rtl/>
              </w:rPr>
              <w:t>כן</w:t>
            </w:r>
            <w:r w:rsidRPr="00C562E6">
              <w:rPr>
                <w:rFonts w:ascii="David" w:hAnsi="David" w:cs="David"/>
                <w:sz w:val="16"/>
                <w:rtl/>
              </w:rPr>
              <w:t xml:space="preserve"> </w:t>
            </w:r>
            <w:r w:rsidRPr="00C562E6">
              <w:rPr>
                <w:rFonts w:ascii="Segoe UI Symbol" w:hAnsi="Segoe UI Symbol" w:cs="Segoe UI Symbol" w:hint="cs"/>
                <w:sz w:val="16"/>
                <w:rtl/>
              </w:rPr>
              <w:t>☐</w:t>
            </w:r>
            <w:r w:rsidRPr="00C562E6">
              <w:rPr>
                <w:rFonts w:ascii="David" w:hAnsi="David" w:cs="David"/>
                <w:sz w:val="16"/>
                <w:rtl/>
              </w:rPr>
              <w:t xml:space="preserve"> </w:t>
            </w:r>
            <w:r w:rsidRPr="00C562E6">
              <w:rPr>
                <w:rFonts w:ascii="David" w:hAnsi="David" w:cs="David" w:hint="cs"/>
                <w:sz w:val="16"/>
                <w:rtl/>
              </w:rPr>
              <w:t>לא</w:t>
            </w:r>
          </w:p>
        </w:tc>
        <w:tc>
          <w:tcPr>
            <w:tcW w:w="1701" w:type="dxa"/>
          </w:tcPr>
          <w:p w14:paraId="10DE45B2" w14:textId="77777777" w:rsidR="00673E42" w:rsidRPr="00C562E6" w:rsidRDefault="00000000" w:rsidP="00C562E6">
            <w:pPr>
              <w:bidi/>
              <w:spacing w:line="360" w:lineRule="auto"/>
              <w:jc w:val="left"/>
              <w:rPr>
                <w:rFonts w:ascii="David" w:hAnsi="David" w:cs="David"/>
              </w:rPr>
            </w:pPr>
            <w:r w:rsidRPr="00C562E6">
              <w:rPr>
                <w:rFonts w:ascii="Segoe UI Symbol" w:hAnsi="Segoe UI Symbol" w:cs="Segoe UI Symbol" w:hint="cs"/>
                <w:sz w:val="16"/>
                <w:rtl/>
              </w:rPr>
              <w:t>☐</w:t>
            </w:r>
            <w:r w:rsidRPr="00C562E6">
              <w:rPr>
                <w:rFonts w:ascii="David" w:hAnsi="David" w:cs="David"/>
                <w:sz w:val="16"/>
                <w:rtl/>
              </w:rPr>
              <w:t xml:space="preserve"> </w:t>
            </w:r>
            <w:r w:rsidRPr="00C562E6">
              <w:rPr>
                <w:rFonts w:ascii="David" w:hAnsi="David" w:cs="David" w:hint="cs"/>
                <w:sz w:val="16"/>
                <w:rtl/>
              </w:rPr>
              <w:t>כן</w:t>
            </w:r>
            <w:r w:rsidRPr="00C562E6">
              <w:rPr>
                <w:rFonts w:ascii="David" w:hAnsi="David" w:cs="David"/>
                <w:sz w:val="16"/>
                <w:rtl/>
              </w:rPr>
              <w:t xml:space="preserve"> </w:t>
            </w:r>
            <w:r w:rsidRPr="00C562E6">
              <w:rPr>
                <w:rFonts w:ascii="Segoe UI Symbol" w:hAnsi="Segoe UI Symbol" w:cs="Segoe UI Symbol" w:hint="cs"/>
                <w:sz w:val="16"/>
                <w:rtl/>
              </w:rPr>
              <w:t>☐</w:t>
            </w:r>
            <w:r w:rsidRPr="00C562E6">
              <w:rPr>
                <w:rFonts w:ascii="David" w:hAnsi="David" w:cs="David"/>
                <w:sz w:val="16"/>
                <w:rtl/>
              </w:rPr>
              <w:t xml:space="preserve"> </w:t>
            </w:r>
            <w:r w:rsidRPr="00C562E6">
              <w:rPr>
                <w:rFonts w:ascii="David" w:hAnsi="David" w:cs="David" w:hint="cs"/>
                <w:sz w:val="16"/>
                <w:rtl/>
              </w:rPr>
              <w:t>לא</w:t>
            </w:r>
          </w:p>
        </w:tc>
        <w:tc>
          <w:tcPr>
            <w:tcW w:w="3969" w:type="dxa"/>
          </w:tcPr>
          <w:p w14:paraId="3A2476C3" w14:textId="77777777" w:rsidR="00673E42" w:rsidRPr="00C562E6" w:rsidRDefault="00673E42" w:rsidP="00C562E6">
            <w:pPr>
              <w:bidi/>
              <w:spacing w:line="360" w:lineRule="auto"/>
              <w:jc w:val="left"/>
              <w:rPr>
                <w:rFonts w:ascii="David" w:hAnsi="David" w:cs="David"/>
              </w:rPr>
            </w:pPr>
          </w:p>
        </w:tc>
      </w:tr>
    </w:tbl>
    <w:p w14:paraId="5075FBF0" w14:textId="77777777" w:rsidR="00673E42" w:rsidRPr="00C562E6" w:rsidRDefault="00673E42" w:rsidP="00C562E6">
      <w:pPr>
        <w:bidi/>
        <w:spacing w:line="360" w:lineRule="auto"/>
        <w:jc w:val="left"/>
        <w:rPr>
          <w:rFonts w:ascii="David" w:hAnsi="David" w:cs="David"/>
        </w:rPr>
      </w:pPr>
    </w:p>
    <w:p w14:paraId="594F1082" w14:textId="77777777" w:rsidR="00673E42" w:rsidRPr="00C562E6" w:rsidRDefault="00000000" w:rsidP="00C562E6">
      <w:pPr>
        <w:pStyle w:val="1"/>
        <w:bidi/>
        <w:spacing w:after="100" w:line="360" w:lineRule="auto"/>
        <w:jc w:val="left"/>
        <w:rPr>
          <w:rFonts w:ascii="David" w:hAnsi="David" w:cs="David"/>
        </w:rPr>
      </w:pPr>
      <w:r w:rsidRPr="00C562E6">
        <w:rPr>
          <w:rFonts w:ascii="David" w:hAnsi="David" w:cs="David"/>
          <w:sz w:val="30"/>
          <w:rtl/>
        </w:rPr>
        <w:t>17. דוגמה מספרית לתרגול</w:t>
      </w:r>
    </w:p>
    <w:p w14:paraId="493941C3" w14:textId="77777777" w:rsidR="00673E42" w:rsidRPr="00C562E6" w:rsidRDefault="00000000" w:rsidP="00C562E6">
      <w:pPr>
        <w:bidi/>
        <w:spacing w:after="60" w:line="360" w:lineRule="auto"/>
        <w:jc w:val="left"/>
        <w:rPr>
          <w:rFonts w:ascii="David" w:hAnsi="David" w:cs="David"/>
        </w:rPr>
      </w:pPr>
      <w:r w:rsidRPr="00C562E6">
        <w:rPr>
          <w:rFonts w:ascii="David" w:hAnsi="David" w:cs="David"/>
          <w:i/>
          <w:color w:val="666666"/>
          <w:sz w:val="19"/>
          <w:rtl/>
        </w:rPr>
        <w:t>הדוגמה נועדה לתרגול בלבד ויש להתאימה לכל תיק.</w:t>
      </w:r>
    </w:p>
    <w:tbl>
      <w:tblPr>
        <w:tblStyle w:val="aff2"/>
        <w:bidiVisual/>
        <w:tblW w:w="0" w:type="auto"/>
        <w:jc w:val="right"/>
        <w:tblLayout w:type="fixed"/>
        <w:tblLook w:val="04A0" w:firstRow="1" w:lastRow="0" w:firstColumn="1" w:lastColumn="0" w:noHBand="0" w:noVBand="1"/>
      </w:tblPr>
      <w:tblGrid>
        <w:gridCol w:w="2494"/>
        <w:gridCol w:w="2268"/>
        <w:gridCol w:w="2551"/>
        <w:gridCol w:w="2891"/>
      </w:tblGrid>
      <w:tr w:rsidR="00673E42" w:rsidRPr="00C562E6" w14:paraId="720ABAC7" w14:textId="77777777">
        <w:trPr>
          <w:tblHeader/>
          <w:jc w:val="right"/>
        </w:trPr>
        <w:tc>
          <w:tcPr>
            <w:tcW w:w="2494" w:type="dxa"/>
            <w:shd w:val="clear" w:color="auto" w:fill="D9EAF7"/>
            <w:vAlign w:val="center"/>
          </w:tcPr>
          <w:p w14:paraId="349CBD51" w14:textId="77777777" w:rsidR="00673E42" w:rsidRPr="006F47AF" w:rsidRDefault="00000000" w:rsidP="00C562E6">
            <w:pPr>
              <w:bidi/>
              <w:spacing w:line="360" w:lineRule="auto"/>
              <w:jc w:val="left"/>
              <w:rPr>
                <w:rFonts w:ascii="David" w:hAnsi="David" w:cs="David"/>
                <w:bCs/>
              </w:rPr>
            </w:pPr>
            <w:r w:rsidRPr="006F47AF">
              <w:rPr>
                <w:rFonts w:ascii="David" w:hAnsi="David" w:cs="David"/>
                <w:bCs/>
                <w:sz w:val="16"/>
                <w:rtl/>
              </w:rPr>
              <w:t>נתון</w:t>
            </w:r>
          </w:p>
        </w:tc>
        <w:tc>
          <w:tcPr>
            <w:tcW w:w="2268" w:type="dxa"/>
            <w:shd w:val="clear" w:color="auto" w:fill="D9EAF7"/>
            <w:vAlign w:val="center"/>
          </w:tcPr>
          <w:p w14:paraId="7C17A058" w14:textId="77777777" w:rsidR="00673E42" w:rsidRPr="006F47AF" w:rsidRDefault="00000000" w:rsidP="00C562E6">
            <w:pPr>
              <w:bidi/>
              <w:spacing w:line="360" w:lineRule="auto"/>
              <w:jc w:val="left"/>
              <w:rPr>
                <w:rFonts w:ascii="David" w:hAnsi="David" w:cs="David"/>
                <w:bCs/>
              </w:rPr>
            </w:pPr>
            <w:r w:rsidRPr="006F47AF">
              <w:rPr>
                <w:rFonts w:ascii="David" w:hAnsi="David" w:cs="David"/>
                <w:bCs/>
                <w:sz w:val="16"/>
                <w:rtl/>
              </w:rPr>
              <w:t>מספר בדוגמה</w:t>
            </w:r>
          </w:p>
        </w:tc>
        <w:tc>
          <w:tcPr>
            <w:tcW w:w="2551" w:type="dxa"/>
            <w:shd w:val="clear" w:color="auto" w:fill="D9EAF7"/>
            <w:vAlign w:val="center"/>
          </w:tcPr>
          <w:p w14:paraId="316F3A98" w14:textId="77777777" w:rsidR="00673E42" w:rsidRPr="006F47AF" w:rsidRDefault="00000000" w:rsidP="00C562E6">
            <w:pPr>
              <w:bidi/>
              <w:spacing w:line="360" w:lineRule="auto"/>
              <w:jc w:val="left"/>
              <w:rPr>
                <w:rFonts w:ascii="David" w:hAnsi="David" w:cs="David"/>
                <w:bCs/>
              </w:rPr>
            </w:pPr>
            <w:r w:rsidRPr="006F47AF">
              <w:rPr>
                <w:rFonts w:ascii="David" w:hAnsi="David" w:cs="David"/>
                <w:bCs/>
                <w:sz w:val="16"/>
                <w:rtl/>
              </w:rPr>
              <w:t>חישוב</w:t>
            </w:r>
          </w:p>
        </w:tc>
        <w:tc>
          <w:tcPr>
            <w:tcW w:w="2891" w:type="dxa"/>
            <w:shd w:val="clear" w:color="auto" w:fill="D9EAF7"/>
            <w:vAlign w:val="center"/>
          </w:tcPr>
          <w:p w14:paraId="13279EFB" w14:textId="77777777" w:rsidR="00673E42" w:rsidRPr="006F47AF" w:rsidRDefault="00000000" w:rsidP="00C562E6">
            <w:pPr>
              <w:bidi/>
              <w:spacing w:line="360" w:lineRule="auto"/>
              <w:jc w:val="left"/>
              <w:rPr>
                <w:rFonts w:ascii="David" w:hAnsi="David" w:cs="David"/>
                <w:bCs/>
              </w:rPr>
            </w:pPr>
            <w:r w:rsidRPr="006F47AF">
              <w:rPr>
                <w:rFonts w:ascii="David" w:hAnsi="David" w:cs="David"/>
                <w:bCs/>
                <w:sz w:val="16"/>
                <w:rtl/>
              </w:rPr>
              <w:t>תוצאה</w:t>
            </w:r>
          </w:p>
        </w:tc>
      </w:tr>
      <w:tr w:rsidR="00673E42" w:rsidRPr="00C562E6" w14:paraId="708DDB84" w14:textId="77777777">
        <w:trPr>
          <w:jc w:val="right"/>
        </w:trPr>
        <w:tc>
          <w:tcPr>
            <w:tcW w:w="2494" w:type="dxa"/>
          </w:tcPr>
          <w:p w14:paraId="20AC5BF5" w14:textId="77777777" w:rsidR="00673E42" w:rsidRPr="006F47AF" w:rsidRDefault="00000000" w:rsidP="00C562E6">
            <w:pPr>
              <w:bidi/>
              <w:spacing w:line="360" w:lineRule="auto"/>
              <w:jc w:val="left"/>
              <w:rPr>
                <w:rFonts w:ascii="David" w:hAnsi="David" w:cs="David"/>
                <w:b/>
                <w:bCs/>
              </w:rPr>
            </w:pPr>
            <w:r w:rsidRPr="006F47AF">
              <w:rPr>
                <w:rFonts w:ascii="David" w:hAnsi="David" w:cs="David"/>
                <w:b/>
                <w:bCs/>
                <w:sz w:val="16"/>
                <w:rtl/>
              </w:rPr>
              <w:t>צרכים תלויי שהות</w:t>
            </w:r>
          </w:p>
        </w:tc>
        <w:tc>
          <w:tcPr>
            <w:tcW w:w="2268" w:type="dxa"/>
          </w:tcPr>
          <w:p w14:paraId="0F507CA1" w14:textId="77777777" w:rsidR="00673E42" w:rsidRPr="00C562E6" w:rsidRDefault="00000000" w:rsidP="00C562E6">
            <w:pPr>
              <w:bidi/>
              <w:spacing w:line="360" w:lineRule="auto"/>
              <w:jc w:val="left"/>
              <w:rPr>
                <w:rFonts w:ascii="David" w:hAnsi="David" w:cs="David"/>
              </w:rPr>
            </w:pPr>
            <w:r w:rsidRPr="00C562E6">
              <w:rPr>
                <w:rFonts w:ascii="David" w:hAnsi="David" w:cs="David"/>
                <w:sz w:val="16"/>
                <w:rtl/>
              </w:rPr>
              <w:t>3,000 ש"ח</w:t>
            </w:r>
          </w:p>
        </w:tc>
        <w:tc>
          <w:tcPr>
            <w:tcW w:w="2551" w:type="dxa"/>
          </w:tcPr>
          <w:p w14:paraId="1DC9EFED" w14:textId="77777777" w:rsidR="00673E42" w:rsidRPr="00C562E6" w:rsidRDefault="00673E42" w:rsidP="00C562E6">
            <w:pPr>
              <w:bidi/>
              <w:spacing w:line="360" w:lineRule="auto"/>
              <w:jc w:val="left"/>
              <w:rPr>
                <w:rFonts w:ascii="David" w:hAnsi="David" w:cs="David"/>
              </w:rPr>
            </w:pPr>
          </w:p>
        </w:tc>
        <w:tc>
          <w:tcPr>
            <w:tcW w:w="2891" w:type="dxa"/>
          </w:tcPr>
          <w:p w14:paraId="67061CDB" w14:textId="77777777" w:rsidR="00673E42" w:rsidRPr="00C562E6" w:rsidRDefault="00000000" w:rsidP="00C562E6">
            <w:pPr>
              <w:bidi/>
              <w:spacing w:line="360" w:lineRule="auto"/>
              <w:jc w:val="left"/>
              <w:rPr>
                <w:rFonts w:ascii="David" w:hAnsi="David" w:cs="David"/>
              </w:rPr>
            </w:pPr>
            <w:r w:rsidRPr="00C562E6">
              <w:rPr>
                <w:rFonts w:ascii="David" w:hAnsi="David" w:cs="David"/>
                <w:sz w:val="16"/>
                <w:rtl/>
              </w:rPr>
              <w:t>3,000 ש"ח</w:t>
            </w:r>
          </w:p>
        </w:tc>
      </w:tr>
      <w:tr w:rsidR="00673E42" w:rsidRPr="00C562E6" w14:paraId="1973F67E" w14:textId="77777777">
        <w:trPr>
          <w:jc w:val="right"/>
        </w:trPr>
        <w:tc>
          <w:tcPr>
            <w:tcW w:w="2494" w:type="dxa"/>
          </w:tcPr>
          <w:p w14:paraId="0D2B4E9E" w14:textId="77777777" w:rsidR="00673E42" w:rsidRPr="006F47AF" w:rsidRDefault="00000000" w:rsidP="00C562E6">
            <w:pPr>
              <w:bidi/>
              <w:spacing w:line="360" w:lineRule="auto"/>
              <w:jc w:val="left"/>
              <w:rPr>
                <w:rFonts w:ascii="David" w:hAnsi="David" w:cs="David"/>
                <w:b/>
                <w:bCs/>
              </w:rPr>
            </w:pPr>
            <w:r w:rsidRPr="006F47AF">
              <w:rPr>
                <w:rFonts w:ascii="David" w:hAnsi="David" w:cs="David"/>
                <w:b/>
                <w:bCs/>
                <w:sz w:val="16"/>
                <w:rtl/>
              </w:rPr>
              <w:t>יחס הכנסות האב</w:t>
            </w:r>
          </w:p>
        </w:tc>
        <w:tc>
          <w:tcPr>
            <w:tcW w:w="2268" w:type="dxa"/>
          </w:tcPr>
          <w:p w14:paraId="5173BA05" w14:textId="084A7A1C" w:rsidR="00673E42" w:rsidRPr="00C562E6" w:rsidRDefault="00306B65" w:rsidP="00C562E6">
            <w:pPr>
              <w:bidi/>
              <w:spacing w:line="360" w:lineRule="auto"/>
              <w:jc w:val="left"/>
              <w:rPr>
                <w:rFonts w:ascii="David" w:hAnsi="David" w:cs="David"/>
              </w:rPr>
            </w:pPr>
            <w:r>
              <w:rPr>
                <w:rFonts w:ascii="David" w:hAnsi="David" w:cs="David" w:hint="cs"/>
                <w:sz w:val="16"/>
                <w:rtl/>
                <w:lang w:bidi="he-IL"/>
              </w:rPr>
              <w:t>%</w:t>
            </w:r>
            <w:r w:rsidR="00000000" w:rsidRPr="00C562E6">
              <w:rPr>
                <w:rFonts w:ascii="David" w:hAnsi="David" w:cs="David"/>
                <w:sz w:val="16"/>
                <w:rtl/>
              </w:rPr>
              <w:t>70</w:t>
            </w:r>
          </w:p>
        </w:tc>
        <w:tc>
          <w:tcPr>
            <w:tcW w:w="2551" w:type="dxa"/>
          </w:tcPr>
          <w:p w14:paraId="5FB43B9D" w14:textId="77777777" w:rsidR="00673E42" w:rsidRPr="00C562E6" w:rsidRDefault="00673E42" w:rsidP="00C562E6">
            <w:pPr>
              <w:bidi/>
              <w:spacing w:line="360" w:lineRule="auto"/>
              <w:jc w:val="left"/>
              <w:rPr>
                <w:rFonts w:ascii="David" w:hAnsi="David" w:cs="David"/>
              </w:rPr>
            </w:pPr>
          </w:p>
        </w:tc>
        <w:tc>
          <w:tcPr>
            <w:tcW w:w="2891" w:type="dxa"/>
          </w:tcPr>
          <w:p w14:paraId="205FE229" w14:textId="77777777" w:rsidR="00673E42" w:rsidRPr="00C562E6" w:rsidRDefault="00673E42" w:rsidP="00C562E6">
            <w:pPr>
              <w:bidi/>
              <w:spacing w:line="360" w:lineRule="auto"/>
              <w:jc w:val="left"/>
              <w:rPr>
                <w:rFonts w:ascii="David" w:hAnsi="David" w:cs="David"/>
              </w:rPr>
            </w:pPr>
          </w:p>
        </w:tc>
      </w:tr>
      <w:tr w:rsidR="00673E42" w:rsidRPr="00C562E6" w14:paraId="7D3B7ACE" w14:textId="77777777">
        <w:trPr>
          <w:jc w:val="right"/>
        </w:trPr>
        <w:tc>
          <w:tcPr>
            <w:tcW w:w="2494" w:type="dxa"/>
          </w:tcPr>
          <w:p w14:paraId="10C41113" w14:textId="77777777" w:rsidR="00673E42" w:rsidRPr="006F47AF" w:rsidRDefault="00000000" w:rsidP="00C562E6">
            <w:pPr>
              <w:bidi/>
              <w:spacing w:line="360" w:lineRule="auto"/>
              <w:jc w:val="left"/>
              <w:rPr>
                <w:rFonts w:ascii="David" w:hAnsi="David" w:cs="David"/>
                <w:b/>
                <w:bCs/>
              </w:rPr>
            </w:pPr>
            <w:r w:rsidRPr="006F47AF">
              <w:rPr>
                <w:rFonts w:ascii="David" w:hAnsi="David" w:cs="David"/>
                <w:b/>
                <w:bCs/>
                <w:sz w:val="16"/>
                <w:rtl/>
              </w:rPr>
              <w:t>יחס הכנסות האם</w:t>
            </w:r>
          </w:p>
        </w:tc>
        <w:tc>
          <w:tcPr>
            <w:tcW w:w="2268" w:type="dxa"/>
          </w:tcPr>
          <w:p w14:paraId="4CCFBC73" w14:textId="79C3CB17" w:rsidR="00673E42" w:rsidRPr="00C562E6" w:rsidRDefault="00306B65" w:rsidP="00C562E6">
            <w:pPr>
              <w:bidi/>
              <w:spacing w:line="360" w:lineRule="auto"/>
              <w:jc w:val="left"/>
              <w:rPr>
                <w:rFonts w:ascii="David" w:hAnsi="David" w:cs="David"/>
              </w:rPr>
            </w:pPr>
            <w:r>
              <w:rPr>
                <w:rFonts w:ascii="David" w:hAnsi="David" w:cs="David" w:hint="cs"/>
                <w:sz w:val="16"/>
                <w:rtl/>
                <w:lang w:bidi="he-IL"/>
              </w:rPr>
              <w:t>%</w:t>
            </w:r>
            <w:r w:rsidR="00000000" w:rsidRPr="00C562E6">
              <w:rPr>
                <w:rFonts w:ascii="David" w:hAnsi="David" w:cs="David"/>
                <w:sz w:val="16"/>
                <w:rtl/>
              </w:rPr>
              <w:t>30</w:t>
            </w:r>
          </w:p>
        </w:tc>
        <w:tc>
          <w:tcPr>
            <w:tcW w:w="2551" w:type="dxa"/>
          </w:tcPr>
          <w:p w14:paraId="587D6A9B" w14:textId="77777777" w:rsidR="00673E42" w:rsidRPr="00C562E6" w:rsidRDefault="00673E42" w:rsidP="00C562E6">
            <w:pPr>
              <w:bidi/>
              <w:spacing w:line="360" w:lineRule="auto"/>
              <w:jc w:val="left"/>
              <w:rPr>
                <w:rFonts w:ascii="David" w:hAnsi="David" w:cs="David"/>
              </w:rPr>
            </w:pPr>
          </w:p>
        </w:tc>
        <w:tc>
          <w:tcPr>
            <w:tcW w:w="2891" w:type="dxa"/>
          </w:tcPr>
          <w:p w14:paraId="5E6FAC8D" w14:textId="77777777" w:rsidR="00673E42" w:rsidRPr="00C562E6" w:rsidRDefault="00673E42" w:rsidP="00C562E6">
            <w:pPr>
              <w:bidi/>
              <w:spacing w:line="360" w:lineRule="auto"/>
              <w:jc w:val="left"/>
              <w:rPr>
                <w:rFonts w:ascii="David" w:hAnsi="David" w:cs="David"/>
              </w:rPr>
            </w:pPr>
          </w:p>
        </w:tc>
      </w:tr>
      <w:tr w:rsidR="00673E42" w:rsidRPr="00C562E6" w14:paraId="07F86A09" w14:textId="77777777">
        <w:trPr>
          <w:jc w:val="right"/>
        </w:trPr>
        <w:tc>
          <w:tcPr>
            <w:tcW w:w="2494" w:type="dxa"/>
          </w:tcPr>
          <w:p w14:paraId="6DE32C04" w14:textId="77777777" w:rsidR="00673E42" w:rsidRPr="006F47AF" w:rsidRDefault="00000000" w:rsidP="00C562E6">
            <w:pPr>
              <w:bidi/>
              <w:spacing w:line="360" w:lineRule="auto"/>
              <w:jc w:val="left"/>
              <w:rPr>
                <w:rFonts w:ascii="David" w:hAnsi="David" w:cs="David"/>
                <w:b/>
                <w:bCs/>
              </w:rPr>
            </w:pPr>
            <w:r w:rsidRPr="006F47AF">
              <w:rPr>
                <w:rFonts w:ascii="David" w:hAnsi="David" w:cs="David"/>
                <w:b/>
                <w:bCs/>
                <w:sz w:val="16"/>
                <w:rtl/>
              </w:rPr>
              <w:t>זמני שהות האב</w:t>
            </w:r>
          </w:p>
        </w:tc>
        <w:tc>
          <w:tcPr>
            <w:tcW w:w="2268" w:type="dxa"/>
          </w:tcPr>
          <w:p w14:paraId="3F1C86F8" w14:textId="7CBB170A" w:rsidR="00673E42" w:rsidRPr="00C562E6" w:rsidRDefault="00306B65" w:rsidP="00C562E6">
            <w:pPr>
              <w:bidi/>
              <w:spacing w:line="360" w:lineRule="auto"/>
              <w:jc w:val="left"/>
              <w:rPr>
                <w:rFonts w:ascii="David" w:hAnsi="David" w:cs="David"/>
              </w:rPr>
            </w:pPr>
            <w:r>
              <w:rPr>
                <w:rFonts w:ascii="David" w:hAnsi="David" w:cs="David" w:hint="cs"/>
                <w:sz w:val="16"/>
                <w:rtl/>
                <w:lang w:bidi="he-IL"/>
              </w:rPr>
              <w:t>%</w:t>
            </w:r>
            <w:r w:rsidR="00000000" w:rsidRPr="00C562E6">
              <w:rPr>
                <w:rFonts w:ascii="David" w:hAnsi="David" w:cs="David"/>
                <w:sz w:val="16"/>
                <w:rtl/>
              </w:rPr>
              <w:t>40</w:t>
            </w:r>
          </w:p>
        </w:tc>
        <w:tc>
          <w:tcPr>
            <w:tcW w:w="2551" w:type="dxa"/>
          </w:tcPr>
          <w:p w14:paraId="4472B920" w14:textId="77777777" w:rsidR="00673E42" w:rsidRPr="00C562E6" w:rsidRDefault="00673E42" w:rsidP="00C562E6">
            <w:pPr>
              <w:bidi/>
              <w:spacing w:line="360" w:lineRule="auto"/>
              <w:jc w:val="left"/>
              <w:rPr>
                <w:rFonts w:ascii="David" w:hAnsi="David" w:cs="David"/>
              </w:rPr>
            </w:pPr>
          </w:p>
        </w:tc>
        <w:tc>
          <w:tcPr>
            <w:tcW w:w="2891" w:type="dxa"/>
          </w:tcPr>
          <w:p w14:paraId="0034E316" w14:textId="77777777" w:rsidR="00673E42" w:rsidRPr="00C562E6" w:rsidRDefault="00673E42" w:rsidP="00C562E6">
            <w:pPr>
              <w:bidi/>
              <w:spacing w:line="360" w:lineRule="auto"/>
              <w:jc w:val="left"/>
              <w:rPr>
                <w:rFonts w:ascii="David" w:hAnsi="David" w:cs="David"/>
              </w:rPr>
            </w:pPr>
          </w:p>
        </w:tc>
      </w:tr>
      <w:tr w:rsidR="00673E42" w:rsidRPr="00C562E6" w14:paraId="401A94D4" w14:textId="77777777">
        <w:trPr>
          <w:jc w:val="right"/>
        </w:trPr>
        <w:tc>
          <w:tcPr>
            <w:tcW w:w="2494" w:type="dxa"/>
          </w:tcPr>
          <w:p w14:paraId="600880BC" w14:textId="77777777" w:rsidR="00673E42" w:rsidRPr="006F47AF" w:rsidRDefault="00000000" w:rsidP="00C562E6">
            <w:pPr>
              <w:bidi/>
              <w:spacing w:line="360" w:lineRule="auto"/>
              <w:jc w:val="left"/>
              <w:rPr>
                <w:rFonts w:ascii="David" w:hAnsi="David" w:cs="David"/>
                <w:b/>
                <w:bCs/>
              </w:rPr>
            </w:pPr>
            <w:r w:rsidRPr="006F47AF">
              <w:rPr>
                <w:rFonts w:ascii="David" w:hAnsi="David" w:cs="David"/>
                <w:b/>
                <w:bCs/>
                <w:sz w:val="16"/>
                <w:rtl/>
              </w:rPr>
              <w:t>זמני שהות האם</w:t>
            </w:r>
          </w:p>
        </w:tc>
        <w:tc>
          <w:tcPr>
            <w:tcW w:w="2268" w:type="dxa"/>
          </w:tcPr>
          <w:p w14:paraId="413F8D9F" w14:textId="4CCF4536" w:rsidR="00673E42" w:rsidRPr="00C562E6" w:rsidRDefault="00306B65" w:rsidP="00C562E6">
            <w:pPr>
              <w:bidi/>
              <w:spacing w:line="360" w:lineRule="auto"/>
              <w:jc w:val="left"/>
              <w:rPr>
                <w:rFonts w:ascii="David" w:hAnsi="David" w:cs="David"/>
              </w:rPr>
            </w:pPr>
            <w:r>
              <w:rPr>
                <w:rFonts w:ascii="David" w:hAnsi="David" w:cs="David" w:hint="cs"/>
                <w:sz w:val="16"/>
                <w:rtl/>
                <w:lang w:bidi="he-IL"/>
              </w:rPr>
              <w:t>%</w:t>
            </w:r>
            <w:r w:rsidR="00000000" w:rsidRPr="00C562E6">
              <w:rPr>
                <w:rFonts w:ascii="David" w:hAnsi="David" w:cs="David"/>
                <w:sz w:val="16"/>
                <w:rtl/>
              </w:rPr>
              <w:t>60</w:t>
            </w:r>
          </w:p>
        </w:tc>
        <w:tc>
          <w:tcPr>
            <w:tcW w:w="2551" w:type="dxa"/>
          </w:tcPr>
          <w:p w14:paraId="3E28D571" w14:textId="77777777" w:rsidR="00673E42" w:rsidRPr="00C562E6" w:rsidRDefault="00673E42" w:rsidP="00C562E6">
            <w:pPr>
              <w:bidi/>
              <w:spacing w:line="360" w:lineRule="auto"/>
              <w:jc w:val="left"/>
              <w:rPr>
                <w:rFonts w:ascii="David" w:hAnsi="David" w:cs="David"/>
              </w:rPr>
            </w:pPr>
          </w:p>
        </w:tc>
        <w:tc>
          <w:tcPr>
            <w:tcW w:w="2891" w:type="dxa"/>
          </w:tcPr>
          <w:p w14:paraId="3F91313C" w14:textId="77777777" w:rsidR="00673E42" w:rsidRPr="00C562E6" w:rsidRDefault="00673E42" w:rsidP="00C562E6">
            <w:pPr>
              <w:bidi/>
              <w:spacing w:line="360" w:lineRule="auto"/>
              <w:jc w:val="left"/>
              <w:rPr>
                <w:rFonts w:ascii="David" w:hAnsi="David" w:cs="David"/>
              </w:rPr>
            </w:pPr>
          </w:p>
        </w:tc>
      </w:tr>
      <w:tr w:rsidR="00673E42" w:rsidRPr="00C562E6" w14:paraId="6471CE84" w14:textId="77777777">
        <w:trPr>
          <w:jc w:val="right"/>
        </w:trPr>
        <w:tc>
          <w:tcPr>
            <w:tcW w:w="2494" w:type="dxa"/>
          </w:tcPr>
          <w:p w14:paraId="56CC4E2C" w14:textId="77777777" w:rsidR="00673E42" w:rsidRPr="006F47AF" w:rsidRDefault="00000000" w:rsidP="00C562E6">
            <w:pPr>
              <w:bidi/>
              <w:spacing w:line="360" w:lineRule="auto"/>
              <w:jc w:val="left"/>
              <w:rPr>
                <w:rFonts w:ascii="David" w:hAnsi="David" w:cs="David"/>
                <w:b/>
                <w:bCs/>
              </w:rPr>
            </w:pPr>
            <w:r w:rsidRPr="006F47AF">
              <w:rPr>
                <w:rFonts w:ascii="David" w:hAnsi="David" w:cs="David"/>
                <w:b/>
                <w:bCs/>
                <w:sz w:val="16"/>
                <w:rtl/>
              </w:rPr>
              <w:t>חלק האב לפי הכנסות</w:t>
            </w:r>
          </w:p>
        </w:tc>
        <w:tc>
          <w:tcPr>
            <w:tcW w:w="2268" w:type="dxa"/>
          </w:tcPr>
          <w:p w14:paraId="76DFE0EC" w14:textId="5F309D06" w:rsidR="00673E42" w:rsidRPr="00C562E6" w:rsidRDefault="00306B65" w:rsidP="00C562E6">
            <w:pPr>
              <w:bidi/>
              <w:spacing w:line="360" w:lineRule="auto"/>
              <w:jc w:val="left"/>
              <w:rPr>
                <w:rFonts w:ascii="David" w:hAnsi="David" w:cs="David"/>
              </w:rPr>
            </w:pPr>
            <w:r>
              <w:rPr>
                <w:rFonts w:ascii="David" w:hAnsi="David" w:cs="David" w:hint="cs"/>
                <w:sz w:val="16"/>
                <w:rtl/>
                <w:lang w:bidi="he-IL"/>
              </w:rPr>
              <w:t>%</w:t>
            </w:r>
            <w:r w:rsidR="00000000" w:rsidRPr="00C562E6">
              <w:rPr>
                <w:rFonts w:ascii="David" w:hAnsi="David" w:cs="David"/>
                <w:sz w:val="16"/>
                <w:rtl/>
              </w:rPr>
              <w:t>70 מתוך 3,000</w:t>
            </w:r>
          </w:p>
        </w:tc>
        <w:tc>
          <w:tcPr>
            <w:tcW w:w="2551" w:type="dxa"/>
          </w:tcPr>
          <w:p w14:paraId="05C4B001" w14:textId="77777777" w:rsidR="00673E42" w:rsidRPr="00C562E6" w:rsidRDefault="00000000" w:rsidP="00C562E6">
            <w:pPr>
              <w:bidi/>
              <w:spacing w:line="360" w:lineRule="auto"/>
              <w:jc w:val="left"/>
              <w:rPr>
                <w:rFonts w:ascii="David" w:hAnsi="David" w:cs="David"/>
              </w:rPr>
            </w:pPr>
            <w:r w:rsidRPr="00C562E6">
              <w:rPr>
                <w:rFonts w:ascii="David" w:hAnsi="David" w:cs="David"/>
                <w:sz w:val="16"/>
                <w:rtl/>
              </w:rPr>
              <w:t>3,000 X 70%</w:t>
            </w:r>
          </w:p>
        </w:tc>
        <w:tc>
          <w:tcPr>
            <w:tcW w:w="2891" w:type="dxa"/>
          </w:tcPr>
          <w:p w14:paraId="65A0C9FD" w14:textId="77777777" w:rsidR="00673E42" w:rsidRPr="00C562E6" w:rsidRDefault="00000000" w:rsidP="00C562E6">
            <w:pPr>
              <w:bidi/>
              <w:spacing w:line="360" w:lineRule="auto"/>
              <w:jc w:val="left"/>
              <w:rPr>
                <w:rFonts w:ascii="David" w:hAnsi="David" w:cs="David"/>
              </w:rPr>
            </w:pPr>
            <w:r w:rsidRPr="00C562E6">
              <w:rPr>
                <w:rFonts w:ascii="David" w:hAnsi="David" w:cs="David"/>
                <w:sz w:val="16"/>
                <w:rtl/>
              </w:rPr>
              <w:t>2,100 ש"ח</w:t>
            </w:r>
          </w:p>
        </w:tc>
      </w:tr>
      <w:tr w:rsidR="00673E42" w:rsidRPr="00C562E6" w14:paraId="3FEEC255" w14:textId="77777777">
        <w:trPr>
          <w:jc w:val="right"/>
        </w:trPr>
        <w:tc>
          <w:tcPr>
            <w:tcW w:w="2494" w:type="dxa"/>
          </w:tcPr>
          <w:p w14:paraId="7D0C9576" w14:textId="77777777" w:rsidR="00673E42" w:rsidRPr="006F47AF" w:rsidRDefault="00000000" w:rsidP="00C562E6">
            <w:pPr>
              <w:bidi/>
              <w:spacing w:line="360" w:lineRule="auto"/>
              <w:jc w:val="left"/>
              <w:rPr>
                <w:rFonts w:ascii="David" w:hAnsi="David" w:cs="David"/>
                <w:b/>
                <w:bCs/>
              </w:rPr>
            </w:pPr>
            <w:r w:rsidRPr="006F47AF">
              <w:rPr>
                <w:rFonts w:ascii="David" w:hAnsi="David" w:cs="David"/>
                <w:b/>
                <w:bCs/>
                <w:sz w:val="16"/>
                <w:rtl/>
              </w:rPr>
              <w:t>הוצאה בעין של האב</w:t>
            </w:r>
          </w:p>
        </w:tc>
        <w:tc>
          <w:tcPr>
            <w:tcW w:w="2268" w:type="dxa"/>
          </w:tcPr>
          <w:p w14:paraId="66CEC534" w14:textId="41FEC42E" w:rsidR="00673E42" w:rsidRPr="00C562E6" w:rsidRDefault="00306B65" w:rsidP="00C562E6">
            <w:pPr>
              <w:bidi/>
              <w:spacing w:line="360" w:lineRule="auto"/>
              <w:jc w:val="left"/>
              <w:rPr>
                <w:rFonts w:ascii="David" w:hAnsi="David" w:cs="David"/>
              </w:rPr>
            </w:pPr>
            <w:r>
              <w:rPr>
                <w:rFonts w:ascii="David" w:hAnsi="David" w:cs="David" w:hint="cs"/>
                <w:sz w:val="16"/>
                <w:rtl/>
                <w:lang w:bidi="he-IL"/>
              </w:rPr>
              <w:t>%</w:t>
            </w:r>
            <w:r w:rsidR="00000000" w:rsidRPr="00C562E6">
              <w:rPr>
                <w:rFonts w:ascii="David" w:hAnsi="David" w:cs="David"/>
                <w:sz w:val="16"/>
                <w:rtl/>
              </w:rPr>
              <w:t>40 מתוך 3,000</w:t>
            </w:r>
          </w:p>
        </w:tc>
        <w:tc>
          <w:tcPr>
            <w:tcW w:w="2551" w:type="dxa"/>
          </w:tcPr>
          <w:p w14:paraId="2570471D" w14:textId="77777777" w:rsidR="00673E42" w:rsidRPr="00C562E6" w:rsidRDefault="00000000" w:rsidP="00C562E6">
            <w:pPr>
              <w:bidi/>
              <w:spacing w:line="360" w:lineRule="auto"/>
              <w:jc w:val="left"/>
              <w:rPr>
                <w:rFonts w:ascii="David" w:hAnsi="David" w:cs="David"/>
              </w:rPr>
            </w:pPr>
            <w:r w:rsidRPr="00C562E6">
              <w:rPr>
                <w:rFonts w:ascii="David" w:hAnsi="David" w:cs="David"/>
                <w:sz w:val="16"/>
                <w:rtl/>
              </w:rPr>
              <w:t>3,000 X 40%</w:t>
            </w:r>
          </w:p>
        </w:tc>
        <w:tc>
          <w:tcPr>
            <w:tcW w:w="2891" w:type="dxa"/>
          </w:tcPr>
          <w:p w14:paraId="5F64FA9A" w14:textId="77777777" w:rsidR="00673E42" w:rsidRPr="00C562E6" w:rsidRDefault="00000000" w:rsidP="00C562E6">
            <w:pPr>
              <w:bidi/>
              <w:spacing w:line="360" w:lineRule="auto"/>
              <w:jc w:val="left"/>
              <w:rPr>
                <w:rFonts w:ascii="David" w:hAnsi="David" w:cs="David"/>
              </w:rPr>
            </w:pPr>
            <w:r w:rsidRPr="00C562E6">
              <w:rPr>
                <w:rFonts w:ascii="David" w:hAnsi="David" w:cs="David"/>
                <w:sz w:val="16"/>
                <w:rtl/>
              </w:rPr>
              <w:t>1,200 ש"ח</w:t>
            </w:r>
          </w:p>
        </w:tc>
      </w:tr>
      <w:tr w:rsidR="00673E42" w:rsidRPr="00C562E6" w14:paraId="6373C0A5" w14:textId="77777777">
        <w:trPr>
          <w:jc w:val="right"/>
        </w:trPr>
        <w:tc>
          <w:tcPr>
            <w:tcW w:w="2494" w:type="dxa"/>
          </w:tcPr>
          <w:p w14:paraId="45A20F4B" w14:textId="77777777" w:rsidR="00673E42" w:rsidRPr="006F47AF" w:rsidRDefault="00000000" w:rsidP="00C562E6">
            <w:pPr>
              <w:bidi/>
              <w:spacing w:line="360" w:lineRule="auto"/>
              <w:jc w:val="left"/>
              <w:rPr>
                <w:rFonts w:ascii="David" w:hAnsi="David" w:cs="David"/>
                <w:b/>
                <w:bCs/>
              </w:rPr>
            </w:pPr>
            <w:r w:rsidRPr="006F47AF">
              <w:rPr>
                <w:rFonts w:ascii="David" w:hAnsi="David" w:cs="David"/>
                <w:b/>
                <w:bCs/>
                <w:sz w:val="16"/>
                <w:rtl/>
              </w:rPr>
              <w:t>סכום העברה בגין תלויי שהות</w:t>
            </w:r>
          </w:p>
        </w:tc>
        <w:tc>
          <w:tcPr>
            <w:tcW w:w="2268" w:type="dxa"/>
          </w:tcPr>
          <w:p w14:paraId="753196F8" w14:textId="77777777" w:rsidR="00673E42" w:rsidRPr="00C562E6" w:rsidRDefault="00000000" w:rsidP="00C562E6">
            <w:pPr>
              <w:bidi/>
              <w:spacing w:line="360" w:lineRule="auto"/>
              <w:jc w:val="left"/>
              <w:rPr>
                <w:rFonts w:ascii="David" w:hAnsi="David" w:cs="David"/>
              </w:rPr>
            </w:pPr>
            <w:r w:rsidRPr="00C562E6">
              <w:rPr>
                <w:rFonts w:ascii="David" w:hAnsi="David" w:cs="David"/>
                <w:sz w:val="16"/>
                <w:rtl/>
              </w:rPr>
              <w:t>2,100 פחות 1,200</w:t>
            </w:r>
          </w:p>
        </w:tc>
        <w:tc>
          <w:tcPr>
            <w:tcW w:w="2551" w:type="dxa"/>
          </w:tcPr>
          <w:p w14:paraId="0A79A96C" w14:textId="77777777" w:rsidR="00673E42" w:rsidRPr="00C562E6" w:rsidRDefault="00673E42" w:rsidP="00C562E6">
            <w:pPr>
              <w:bidi/>
              <w:spacing w:line="360" w:lineRule="auto"/>
              <w:jc w:val="left"/>
              <w:rPr>
                <w:rFonts w:ascii="David" w:hAnsi="David" w:cs="David"/>
              </w:rPr>
            </w:pPr>
          </w:p>
        </w:tc>
        <w:tc>
          <w:tcPr>
            <w:tcW w:w="2891" w:type="dxa"/>
          </w:tcPr>
          <w:p w14:paraId="78655B7D" w14:textId="77777777" w:rsidR="00673E42" w:rsidRPr="00C562E6" w:rsidRDefault="00000000" w:rsidP="00C562E6">
            <w:pPr>
              <w:bidi/>
              <w:spacing w:line="360" w:lineRule="auto"/>
              <w:jc w:val="left"/>
              <w:rPr>
                <w:rFonts w:ascii="David" w:hAnsi="David" w:cs="David"/>
              </w:rPr>
            </w:pPr>
            <w:r w:rsidRPr="00C562E6">
              <w:rPr>
                <w:rFonts w:ascii="David" w:hAnsi="David" w:cs="David"/>
                <w:sz w:val="16"/>
                <w:rtl/>
              </w:rPr>
              <w:t>900 ש"ח</w:t>
            </w:r>
          </w:p>
        </w:tc>
      </w:tr>
      <w:tr w:rsidR="00673E42" w:rsidRPr="00C562E6" w14:paraId="7C30C088" w14:textId="77777777">
        <w:trPr>
          <w:jc w:val="right"/>
        </w:trPr>
        <w:tc>
          <w:tcPr>
            <w:tcW w:w="2494" w:type="dxa"/>
          </w:tcPr>
          <w:p w14:paraId="6AB26C0E" w14:textId="77777777" w:rsidR="00673E42" w:rsidRPr="006F47AF" w:rsidRDefault="00000000" w:rsidP="00C562E6">
            <w:pPr>
              <w:bidi/>
              <w:spacing w:line="360" w:lineRule="auto"/>
              <w:jc w:val="left"/>
              <w:rPr>
                <w:rFonts w:ascii="David" w:hAnsi="David" w:cs="David"/>
                <w:b/>
                <w:bCs/>
              </w:rPr>
            </w:pPr>
            <w:r w:rsidRPr="006F47AF">
              <w:rPr>
                <w:rFonts w:ascii="David" w:hAnsi="David" w:cs="David"/>
                <w:b/>
                <w:bCs/>
                <w:sz w:val="16"/>
                <w:rtl/>
              </w:rPr>
              <w:t>צרכים שאינם תלויי שהות</w:t>
            </w:r>
          </w:p>
        </w:tc>
        <w:tc>
          <w:tcPr>
            <w:tcW w:w="2268" w:type="dxa"/>
          </w:tcPr>
          <w:p w14:paraId="59E8476D" w14:textId="77777777" w:rsidR="00673E42" w:rsidRPr="00C562E6" w:rsidRDefault="00000000" w:rsidP="00C562E6">
            <w:pPr>
              <w:bidi/>
              <w:spacing w:line="360" w:lineRule="auto"/>
              <w:jc w:val="left"/>
              <w:rPr>
                <w:rFonts w:ascii="David" w:hAnsi="David" w:cs="David"/>
              </w:rPr>
            </w:pPr>
            <w:r w:rsidRPr="00C562E6">
              <w:rPr>
                <w:rFonts w:ascii="David" w:hAnsi="David" w:cs="David"/>
                <w:sz w:val="16"/>
                <w:rtl/>
              </w:rPr>
              <w:t>500 ש"ח</w:t>
            </w:r>
          </w:p>
        </w:tc>
        <w:tc>
          <w:tcPr>
            <w:tcW w:w="2551" w:type="dxa"/>
          </w:tcPr>
          <w:p w14:paraId="3F09017B" w14:textId="77777777" w:rsidR="00673E42" w:rsidRPr="00C562E6" w:rsidRDefault="00000000" w:rsidP="00C562E6">
            <w:pPr>
              <w:bidi/>
              <w:spacing w:line="360" w:lineRule="auto"/>
              <w:jc w:val="left"/>
              <w:rPr>
                <w:rFonts w:ascii="David" w:hAnsi="David" w:cs="David"/>
              </w:rPr>
            </w:pPr>
            <w:r w:rsidRPr="00C562E6">
              <w:rPr>
                <w:rFonts w:ascii="David" w:hAnsi="David" w:cs="David"/>
                <w:sz w:val="16"/>
                <w:rtl/>
              </w:rPr>
              <w:t>500 X 70%</w:t>
            </w:r>
          </w:p>
        </w:tc>
        <w:tc>
          <w:tcPr>
            <w:tcW w:w="2891" w:type="dxa"/>
          </w:tcPr>
          <w:p w14:paraId="578AA034" w14:textId="77777777" w:rsidR="00673E42" w:rsidRPr="00C562E6" w:rsidRDefault="00000000" w:rsidP="00C562E6">
            <w:pPr>
              <w:bidi/>
              <w:spacing w:line="360" w:lineRule="auto"/>
              <w:jc w:val="left"/>
              <w:rPr>
                <w:rFonts w:ascii="David" w:hAnsi="David" w:cs="David"/>
              </w:rPr>
            </w:pPr>
            <w:r w:rsidRPr="00C562E6">
              <w:rPr>
                <w:rFonts w:ascii="David" w:hAnsi="David" w:cs="David"/>
                <w:sz w:val="16"/>
                <w:rtl/>
              </w:rPr>
              <w:t>350 ש"ח</w:t>
            </w:r>
          </w:p>
        </w:tc>
      </w:tr>
      <w:tr w:rsidR="00673E42" w:rsidRPr="00C562E6" w14:paraId="7795D1A8" w14:textId="77777777">
        <w:trPr>
          <w:jc w:val="right"/>
        </w:trPr>
        <w:tc>
          <w:tcPr>
            <w:tcW w:w="2494" w:type="dxa"/>
          </w:tcPr>
          <w:p w14:paraId="755712D8" w14:textId="77777777" w:rsidR="00673E42" w:rsidRPr="006F47AF" w:rsidRDefault="00000000" w:rsidP="00C562E6">
            <w:pPr>
              <w:bidi/>
              <w:spacing w:line="360" w:lineRule="auto"/>
              <w:jc w:val="left"/>
              <w:rPr>
                <w:rFonts w:ascii="David" w:hAnsi="David" w:cs="David"/>
                <w:b/>
                <w:bCs/>
              </w:rPr>
            </w:pPr>
            <w:r w:rsidRPr="006F47AF">
              <w:rPr>
                <w:rFonts w:ascii="David" w:hAnsi="David" w:cs="David"/>
                <w:b/>
                <w:bCs/>
                <w:sz w:val="16"/>
                <w:rtl/>
              </w:rPr>
              <w:t>סכום ביניים לפני מדור</w:t>
            </w:r>
          </w:p>
        </w:tc>
        <w:tc>
          <w:tcPr>
            <w:tcW w:w="2268" w:type="dxa"/>
          </w:tcPr>
          <w:p w14:paraId="287AE8F9" w14:textId="77777777" w:rsidR="00673E42" w:rsidRPr="00C562E6" w:rsidRDefault="00673E42" w:rsidP="00C562E6">
            <w:pPr>
              <w:bidi/>
              <w:spacing w:line="360" w:lineRule="auto"/>
              <w:jc w:val="left"/>
              <w:rPr>
                <w:rFonts w:ascii="David" w:hAnsi="David" w:cs="David"/>
              </w:rPr>
            </w:pPr>
          </w:p>
        </w:tc>
        <w:tc>
          <w:tcPr>
            <w:tcW w:w="2551" w:type="dxa"/>
          </w:tcPr>
          <w:p w14:paraId="0E485FB8" w14:textId="77777777" w:rsidR="00673E42" w:rsidRPr="00C562E6" w:rsidRDefault="00000000" w:rsidP="00C562E6">
            <w:pPr>
              <w:bidi/>
              <w:spacing w:line="360" w:lineRule="auto"/>
              <w:jc w:val="left"/>
              <w:rPr>
                <w:rFonts w:ascii="David" w:hAnsi="David" w:cs="David"/>
              </w:rPr>
            </w:pPr>
            <w:r w:rsidRPr="00C562E6">
              <w:rPr>
                <w:rFonts w:ascii="David" w:hAnsi="David" w:cs="David"/>
                <w:sz w:val="16"/>
                <w:rtl/>
              </w:rPr>
              <w:t>900 + 350</w:t>
            </w:r>
          </w:p>
        </w:tc>
        <w:tc>
          <w:tcPr>
            <w:tcW w:w="2891" w:type="dxa"/>
          </w:tcPr>
          <w:p w14:paraId="098CBF5C" w14:textId="77777777" w:rsidR="00673E42" w:rsidRPr="00C562E6" w:rsidRDefault="00000000" w:rsidP="00C562E6">
            <w:pPr>
              <w:bidi/>
              <w:spacing w:line="360" w:lineRule="auto"/>
              <w:jc w:val="left"/>
              <w:rPr>
                <w:rFonts w:ascii="David" w:hAnsi="David" w:cs="David"/>
              </w:rPr>
            </w:pPr>
            <w:r w:rsidRPr="00C562E6">
              <w:rPr>
                <w:rFonts w:ascii="David" w:hAnsi="David" w:cs="David"/>
                <w:sz w:val="16"/>
                <w:rtl/>
              </w:rPr>
              <w:t>1,250 ש"ח</w:t>
            </w:r>
          </w:p>
        </w:tc>
      </w:tr>
    </w:tbl>
    <w:p w14:paraId="499924CC" w14:textId="77777777" w:rsidR="00673E42" w:rsidRPr="00C562E6" w:rsidRDefault="00673E42" w:rsidP="00C562E6">
      <w:pPr>
        <w:bidi/>
        <w:spacing w:line="360" w:lineRule="auto"/>
        <w:jc w:val="left"/>
        <w:rPr>
          <w:rFonts w:ascii="David" w:hAnsi="David" w:cs="David"/>
        </w:rPr>
      </w:pPr>
    </w:p>
    <w:p w14:paraId="13258F3D" w14:textId="77777777" w:rsidR="00673E42" w:rsidRPr="00C562E6" w:rsidRDefault="00000000" w:rsidP="00C562E6">
      <w:pPr>
        <w:pStyle w:val="1"/>
        <w:bidi/>
        <w:spacing w:after="100" w:line="360" w:lineRule="auto"/>
        <w:jc w:val="left"/>
        <w:rPr>
          <w:rFonts w:ascii="David" w:hAnsi="David" w:cs="David"/>
        </w:rPr>
      </w:pPr>
      <w:r w:rsidRPr="00C562E6">
        <w:rPr>
          <w:rFonts w:ascii="David" w:hAnsi="David" w:cs="David"/>
          <w:sz w:val="30"/>
          <w:rtl/>
        </w:rPr>
        <w:t>18. טעויות נפוצות שיש למנוע</w:t>
      </w:r>
    </w:p>
    <w:p w14:paraId="22F4C492" w14:textId="77777777" w:rsidR="00673E42" w:rsidRPr="00C562E6" w:rsidRDefault="00000000" w:rsidP="00C562E6">
      <w:pPr>
        <w:bidi/>
        <w:spacing w:after="30" w:line="360" w:lineRule="auto"/>
        <w:ind w:right="255"/>
        <w:jc w:val="left"/>
        <w:rPr>
          <w:rFonts w:ascii="David" w:hAnsi="David" w:cs="David"/>
        </w:rPr>
      </w:pPr>
      <w:r w:rsidRPr="00C562E6">
        <w:rPr>
          <w:rFonts w:ascii="David" w:hAnsi="David" w:cs="David"/>
          <w:sz w:val="19"/>
          <w:rtl/>
        </w:rPr>
        <w:t>• חישוב לפי הנטו לתשלום במקום לפי הכנסה פנויה מתוקנת.</w:t>
      </w:r>
    </w:p>
    <w:p w14:paraId="2325CB5D" w14:textId="77777777" w:rsidR="00673E42" w:rsidRPr="00C562E6" w:rsidRDefault="00000000" w:rsidP="00C562E6">
      <w:pPr>
        <w:bidi/>
        <w:spacing w:after="30" w:line="360" w:lineRule="auto"/>
        <w:ind w:right="255"/>
        <w:jc w:val="left"/>
        <w:rPr>
          <w:rFonts w:ascii="David" w:hAnsi="David" w:cs="David"/>
        </w:rPr>
      </w:pPr>
      <w:r w:rsidRPr="00C562E6">
        <w:rPr>
          <w:rFonts w:ascii="David" w:hAnsi="David" w:cs="David"/>
          <w:sz w:val="19"/>
          <w:rtl/>
        </w:rPr>
        <w:t>• התעלמות מרכב, בונוסים, קרן השתלמות, אופציות, עסק או הכנסות מנכסים.</w:t>
      </w:r>
    </w:p>
    <w:p w14:paraId="7BF77CB5" w14:textId="77777777" w:rsidR="00673E42" w:rsidRPr="00C562E6" w:rsidRDefault="00000000" w:rsidP="00C562E6">
      <w:pPr>
        <w:bidi/>
        <w:spacing w:after="30" w:line="360" w:lineRule="auto"/>
        <w:ind w:right="255"/>
        <w:jc w:val="left"/>
        <w:rPr>
          <w:rFonts w:ascii="David" w:hAnsi="David" w:cs="David"/>
        </w:rPr>
      </w:pPr>
      <w:r w:rsidRPr="00C562E6">
        <w:rPr>
          <w:rFonts w:ascii="David" w:hAnsi="David" w:cs="David"/>
          <w:sz w:val="19"/>
          <w:rtl/>
        </w:rPr>
        <w:t>• שימוש במספר כללי לצרכי הילדים בלי טבלה ואסמכתאות.</w:t>
      </w:r>
    </w:p>
    <w:p w14:paraId="6078285C" w14:textId="77777777" w:rsidR="00673E42" w:rsidRPr="00C562E6" w:rsidRDefault="00000000" w:rsidP="00C562E6">
      <w:pPr>
        <w:bidi/>
        <w:spacing w:after="30" w:line="360" w:lineRule="auto"/>
        <w:ind w:right="255"/>
        <w:jc w:val="left"/>
        <w:rPr>
          <w:rFonts w:ascii="David" w:hAnsi="David" w:cs="David"/>
        </w:rPr>
      </w:pPr>
      <w:r w:rsidRPr="00C562E6">
        <w:rPr>
          <w:rFonts w:ascii="David" w:hAnsi="David" w:cs="David"/>
          <w:sz w:val="19"/>
          <w:rtl/>
        </w:rPr>
        <w:t>• אי הפרדה בין הוצאות תלויות שהות לבין הוצאות שאינן תלויות שהות.</w:t>
      </w:r>
    </w:p>
    <w:p w14:paraId="7CB12DF4" w14:textId="77777777" w:rsidR="00673E42" w:rsidRPr="00C562E6" w:rsidRDefault="00000000" w:rsidP="00C562E6">
      <w:pPr>
        <w:bidi/>
        <w:spacing w:after="30" w:line="360" w:lineRule="auto"/>
        <w:ind w:right="255"/>
        <w:jc w:val="left"/>
        <w:rPr>
          <w:rFonts w:ascii="David" w:hAnsi="David" w:cs="David"/>
        </w:rPr>
      </w:pPr>
      <w:r w:rsidRPr="00C562E6">
        <w:rPr>
          <w:rFonts w:ascii="David" w:hAnsi="David" w:cs="David"/>
          <w:sz w:val="19"/>
          <w:rtl/>
        </w:rPr>
        <w:t>• התעלמות מהוצאות מדור של ההורה שאינו הורה מרכזי בזמני שהות רחבים.</w:t>
      </w:r>
    </w:p>
    <w:p w14:paraId="343CF65B" w14:textId="77777777" w:rsidR="00673E42" w:rsidRPr="00C562E6" w:rsidRDefault="00000000" w:rsidP="00C562E6">
      <w:pPr>
        <w:bidi/>
        <w:spacing w:after="30" w:line="360" w:lineRule="auto"/>
        <w:ind w:right="255"/>
        <w:jc w:val="left"/>
        <w:rPr>
          <w:rFonts w:ascii="David" w:hAnsi="David" w:cs="David"/>
        </w:rPr>
      </w:pPr>
      <w:r w:rsidRPr="00C562E6">
        <w:rPr>
          <w:rFonts w:ascii="David" w:hAnsi="David" w:cs="David"/>
          <w:sz w:val="19"/>
          <w:rtl/>
        </w:rPr>
        <w:t>• יצירת כפל חיוב במדור או בהוצאות שכבר משולמות ישירות.</w:t>
      </w:r>
    </w:p>
    <w:p w14:paraId="21C3DFB2" w14:textId="77777777" w:rsidR="00673E42" w:rsidRPr="00C562E6" w:rsidRDefault="00000000" w:rsidP="00C562E6">
      <w:pPr>
        <w:bidi/>
        <w:spacing w:after="30" w:line="360" w:lineRule="auto"/>
        <w:ind w:right="255"/>
        <w:jc w:val="left"/>
        <w:rPr>
          <w:rFonts w:ascii="David" w:hAnsi="David" w:cs="David"/>
        </w:rPr>
      </w:pPr>
      <w:r w:rsidRPr="00C562E6">
        <w:rPr>
          <w:rFonts w:ascii="David" w:hAnsi="David" w:cs="David"/>
          <w:sz w:val="19"/>
          <w:rtl/>
        </w:rPr>
        <w:t>• אי קביעת מנגנון ברור להוצאות מיוחדות.</w:t>
      </w:r>
    </w:p>
    <w:p w14:paraId="726972F2" w14:textId="77777777" w:rsidR="00673E42" w:rsidRPr="00C562E6" w:rsidRDefault="00000000" w:rsidP="00C562E6">
      <w:pPr>
        <w:bidi/>
        <w:spacing w:after="30" w:line="360" w:lineRule="auto"/>
        <w:ind w:right="255"/>
        <w:jc w:val="left"/>
        <w:rPr>
          <w:rFonts w:ascii="David" w:hAnsi="David" w:cs="David"/>
        </w:rPr>
      </w:pPr>
      <w:r w:rsidRPr="00C562E6">
        <w:rPr>
          <w:rFonts w:ascii="David" w:hAnsi="David" w:cs="David"/>
          <w:sz w:val="19"/>
          <w:rtl/>
        </w:rPr>
        <w:t>• התעלמות מקצבאות או קיזוז כפול של קצבאות.</w:t>
      </w:r>
    </w:p>
    <w:p w14:paraId="526BB276" w14:textId="77777777" w:rsidR="00673E42" w:rsidRPr="00C562E6" w:rsidRDefault="00000000" w:rsidP="00C562E6">
      <w:pPr>
        <w:bidi/>
        <w:spacing w:after="30" w:line="360" w:lineRule="auto"/>
        <w:ind w:right="255"/>
        <w:jc w:val="left"/>
        <w:rPr>
          <w:rFonts w:ascii="David" w:hAnsi="David" w:cs="David"/>
        </w:rPr>
      </w:pPr>
      <w:r w:rsidRPr="00C562E6">
        <w:rPr>
          <w:rFonts w:ascii="David" w:hAnsi="David" w:cs="David"/>
          <w:sz w:val="19"/>
          <w:rtl/>
        </w:rPr>
        <w:t>• החלת אותה נוסחה על ילדים מתחת לגיל 6 ומעל גיל 6 בלי הבחנה.</w:t>
      </w:r>
    </w:p>
    <w:p w14:paraId="08AA3F26" w14:textId="77777777" w:rsidR="00673E42" w:rsidRPr="00C562E6" w:rsidRDefault="00000000" w:rsidP="00C562E6">
      <w:pPr>
        <w:bidi/>
        <w:spacing w:after="30" w:line="360" w:lineRule="auto"/>
        <w:ind w:right="255"/>
        <w:jc w:val="left"/>
        <w:rPr>
          <w:rFonts w:ascii="David" w:hAnsi="David" w:cs="David"/>
        </w:rPr>
      </w:pPr>
      <w:r w:rsidRPr="00C562E6">
        <w:rPr>
          <w:rFonts w:ascii="David" w:hAnsi="David" w:cs="David"/>
          <w:sz w:val="19"/>
          <w:rtl/>
        </w:rPr>
        <w:t>• הסכמה למזונות זמניים גבוהים מתוך מחשבה שמדובר בסכום זמני בלבד.</w:t>
      </w:r>
    </w:p>
    <w:p w14:paraId="064545F6" w14:textId="77777777" w:rsidR="00673E42" w:rsidRPr="00C562E6" w:rsidRDefault="00000000" w:rsidP="00C562E6">
      <w:pPr>
        <w:pStyle w:val="1"/>
        <w:bidi/>
        <w:spacing w:after="100" w:line="360" w:lineRule="auto"/>
        <w:jc w:val="left"/>
        <w:rPr>
          <w:rFonts w:ascii="David" w:hAnsi="David" w:cs="David"/>
        </w:rPr>
      </w:pPr>
      <w:r w:rsidRPr="00C562E6">
        <w:rPr>
          <w:rFonts w:ascii="David" w:hAnsi="David" w:cs="David"/>
          <w:sz w:val="30"/>
          <w:rtl/>
        </w:rPr>
        <w:t>19. שימוש בתוצאה לצורכי הליך</w:t>
      </w:r>
    </w:p>
    <w:tbl>
      <w:tblPr>
        <w:tblStyle w:val="aff2"/>
        <w:bidiVisual/>
        <w:tblW w:w="0" w:type="auto"/>
        <w:jc w:val="right"/>
        <w:tblLayout w:type="fixed"/>
        <w:tblLook w:val="04A0" w:firstRow="1" w:lastRow="0" w:firstColumn="1" w:lastColumn="0" w:noHBand="0" w:noVBand="1"/>
      </w:tblPr>
      <w:tblGrid>
        <w:gridCol w:w="1871"/>
        <w:gridCol w:w="3969"/>
        <w:gridCol w:w="4365"/>
      </w:tblGrid>
      <w:tr w:rsidR="00673E42" w:rsidRPr="00C562E6" w14:paraId="3E7F350A" w14:textId="77777777">
        <w:trPr>
          <w:tblHeader/>
          <w:jc w:val="right"/>
        </w:trPr>
        <w:tc>
          <w:tcPr>
            <w:tcW w:w="1871" w:type="dxa"/>
            <w:shd w:val="clear" w:color="auto" w:fill="D9EAF7"/>
            <w:vAlign w:val="center"/>
          </w:tcPr>
          <w:p w14:paraId="2A99A7D7" w14:textId="77777777" w:rsidR="00673E42" w:rsidRPr="006F47AF" w:rsidRDefault="00000000" w:rsidP="00C562E6">
            <w:pPr>
              <w:bidi/>
              <w:spacing w:line="360" w:lineRule="auto"/>
              <w:jc w:val="left"/>
              <w:rPr>
                <w:rFonts w:ascii="David" w:hAnsi="David" w:cs="David"/>
                <w:bCs/>
              </w:rPr>
            </w:pPr>
            <w:r w:rsidRPr="006F47AF">
              <w:rPr>
                <w:rFonts w:ascii="David" w:hAnsi="David" w:cs="David"/>
                <w:bCs/>
                <w:sz w:val="17"/>
                <w:rtl/>
              </w:rPr>
              <w:t>שימוש</w:t>
            </w:r>
          </w:p>
        </w:tc>
        <w:tc>
          <w:tcPr>
            <w:tcW w:w="3969" w:type="dxa"/>
            <w:shd w:val="clear" w:color="auto" w:fill="D9EAF7"/>
            <w:vAlign w:val="center"/>
          </w:tcPr>
          <w:p w14:paraId="63C8A2CB" w14:textId="77777777" w:rsidR="00673E42" w:rsidRPr="006F47AF" w:rsidRDefault="00000000" w:rsidP="00C562E6">
            <w:pPr>
              <w:bidi/>
              <w:spacing w:line="360" w:lineRule="auto"/>
              <w:jc w:val="left"/>
              <w:rPr>
                <w:rFonts w:ascii="David" w:hAnsi="David" w:cs="David"/>
                <w:bCs/>
              </w:rPr>
            </w:pPr>
            <w:r w:rsidRPr="006F47AF">
              <w:rPr>
                <w:rFonts w:ascii="David" w:hAnsi="David" w:cs="David"/>
                <w:bCs/>
                <w:sz w:val="17"/>
                <w:rtl/>
              </w:rPr>
              <w:t>מה לצרף</w:t>
            </w:r>
          </w:p>
        </w:tc>
        <w:tc>
          <w:tcPr>
            <w:tcW w:w="4365" w:type="dxa"/>
            <w:shd w:val="clear" w:color="auto" w:fill="D9EAF7"/>
            <w:vAlign w:val="center"/>
          </w:tcPr>
          <w:p w14:paraId="231A2EB9" w14:textId="77777777" w:rsidR="00673E42" w:rsidRPr="006F47AF" w:rsidRDefault="00000000" w:rsidP="00C562E6">
            <w:pPr>
              <w:bidi/>
              <w:spacing w:line="360" w:lineRule="auto"/>
              <w:jc w:val="left"/>
              <w:rPr>
                <w:rFonts w:ascii="David" w:hAnsi="David" w:cs="David"/>
                <w:bCs/>
              </w:rPr>
            </w:pPr>
            <w:r w:rsidRPr="006F47AF">
              <w:rPr>
                <w:rFonts w:ascii="David" w:hAnsi="David" w:cs="David"/>
                <w:bCs/>
                <w:sz w:val="17"/>
                <w:rtl/>
              </w:rPr>
              <w:t>דגש ניסוח</w:t>
            </w:r>
          </w:p>
        </w:tc>
      </w:tr>
      <w:tr w:rsidR="00673E42" w:rsidRPr="00C562E6" w14:paraId="3A6225F9" w14:textId="77777777">
        <w:trPr>
          <w:jc w:val="right"/>
        </w:trPr>
        <w:tc>
          <w:tcPr>
            <w:tcW w:w="1871" w:type="dxa"/>
          </w:tcPr>
          <w:p w14:paraId="3122A590" w14:textId="77777777" w:rsidR="00673E42" w:rsidRPr="006F47AF" w:rsidRDefault="00000000" w:rsidP="00C562E6">
            <w:pPr>
              <w:bidi/>
              <w:spacing w:line="360" w:lineRule="auto"/>
              <w:jc w:val="left"/>
              <w:rPr>
                <w:rFonts w:ascii="David" w:hAnsi="David" w:cs="David"/>
                <w:b/>
                <w:bCs/>
              </w:rPr>
            </w:pPr>
            <w:r w:rsidRPr="006F47AF">
              <w:rPr>
                <w:rFonts w:ascii="David" w:hAnsi="David" w:cs="David"/>
                <w:b/>
                <w:bCs/>
                <w:sz w:val="17"/>
                <w:rtl/>
              </w:rPr>
              <w:t>בקשה למזונות זמניים</w:t>
            </w:r>
          </w:p>
        </w:tc>
        <w:tc>
          <w:tcPr>
            <w:tcW w:w="3969" w:type="dxa"/>
          </w:tcPr>
          <w:p w14:paraId="1936527E" w14:textId="77777777" w:rsidR="00673E42" w:rsidRPr="00C562E6" w:rsidRDefault="00000000" w:rsidP="00C562E6">
            <w:pPr>
              <w:bidi/>
              <w:spacing w:line="360" w:lineRule="auto"/>
              <w:jc w:val="left"/>
              <w:rPr>
                <w:rFonts w:ascii="David" w:hAnsi="David" w:cs="David"/>
              </w:rPr>
            </w:pPr>
            <w:r w:rsidRPr="00C562E6">
              <w:rPr>
                <w:rFonts w:ascii="David" w:hAnsi="David" w:cs="David"/>
                <w:sz w:val="17"/>
                <w:rtl/>
              </w:rPr>
              <w:t>תחשיב קצר, טבלת צרכים, הכנסות זמינות, מדור ודחיפות</w:t>
            </w:r>
          </w:p>
        </w:tc>
        <w:tc>
          <w:tcPr>
            <w:tcW w:w="4365" w:type="dxa"/>
          </w:tcPr>
          <w:p w14:paraId="540762B2" w14:textId="77777777" w:rsidR="00673E42" w:rsidRPr="00C562E6" w:rsidRDefault="00000000" w:rsidP="00C562E6">
            <w:pPr>
              <w:bidi/>
              <w:spacing w:line="360" w:lineRule="auto"/>
              <w:jc w:val="left"/>
              <w:rPr>
                <w:rFonts w:ascii="David" w:hAnsi="David" w:cs="David"/>
              </w:rPr>
            </w:pPr>
            <w:r w:rsidRPr="00C562E6">
              <w:rPr>
                <w:rFonts w:ascii="David" w:hAnsi="David" w:cs="David"/>
                <w:sz w:val="17"/>
                <w:rtl/>
              </w:rPr>
              <w:t>להציג סכום סביר ומיידי, לא תביעה מנופחת</w:t>
            </w:r>
          </w:p>
        </w:tc>
      </w:tr>
      <w:tr w:rsidR="00673E42" w:rsidRPr="00C562E6" w14:paraId="120228F4" w14:textId="77777777">
        <w:trPr>
          <w:jc w:val="right"/>
        </w:trPr>
        <w:tc>
          <w:tcPr>
            <w:tcW w:w="1871" w:type="dxa"/>
          </w:tcPr>
          <w:p w14:paraId="62579D18" w14:textId="77777777" w:rsidR="00673E42" w:rsidRPr="006F47AF" w:rsidRDefault="00000000" w:rsidP="00C562E6">
            <w:pPr>
              <w:bidi/>
              <w:spacing w:line="360" w:lineRule="auto"/>
              <w:jc w:val="left"/>
              <w:rPr>
                <w:rFonts w:ascii="David" w:hAnsi="David" w:cs="David"/>
                <w:b/>
                <w:bCs/>
              </w:rPr>
            </w:pPr>
            <w:r w:rsidRPr="006F47AF">
              <w:rPr>
                <w:rFonts w:ascii="David" w:hAnsi="David" w:cs="David"/>
                <w:b/>
                <w:bCs/>
                <w:sz w:val="17"/>
                <w:rtl/>
              </w:rPr>
              <w:t>כתב תביעה</w:t>
            </w:r>
          </w:p>
        </w:tc>
        <w:tc>
          <w:tcPr>
            <w:tcW w:w="3969" w:type="dxa"/>
          </w:tcPr>
          <w:p w14:paraId="5632812D" w14:textId="77777777" w:rsidR="00673E42" w:rsidRPr="00C562E6" w:rsidRDefault="00000000" w:rsidP="00C562E6">
            <w:pPr>
              <w:bidi/>
              <w:spacing w:line="360" w:lineRule="auto"/>
              <w:jc w:val="left"/>
              <w:rPr>
                <w:rFonts w:ascii="David" w:hAnsi="David" w:cs="David"/>
              </w:rPr>
            </w:pPr>
            <w:r w:rsidRPr="00C562E6">
              <w:rPr>
                <w:rFonts w:ascii="David" w:hAnsi="David" w:cs="David"/>
                <w:sz w:val="17"/>
                <w:rtl/>
              </w:rPr>
              <w:t>תחשיב מלא, אסמכתאות, טבלת צרכים וחלוקת רכיבים</w:t>
            </w:r>
          </w:p>
        </w:tc>
        <w:tc>
          <w:tcPr>
            <w:tcW w:w="4365" w:type="dxa"/>
          </w:tcPr>
          <w:p w14:paraId="6A9284EB" w14:textId="77777777" w:rsidR="00673E42" w:rsidRPr="00C562E6" w:rsidRDefault="00000000" w:rsidP="00C562E6">
            <w:pPr>
              <w:bidi/>
              <w:spacing w:line="360" w:lineRule="auto"/>
              <w:jc w:val="left"/>
              <w:rPr>
                <w:rFonts w:ascii="David" w:hAnsi="David" w:cs="David"/>
              </w:rPr>
            </w:pPr>
            <w:r w:rsidRPr="00C562E6">
              <w:rPr>
                <w:rFonts w:ascii="David" w:hAnsi="David" w:cs="David"/>
                <w:sz w:val="17"/>
                <w:rtl/>
              </w:rPr>
              <w:t>לבנות סיפור כלכלי של הילדים</w:t>
            </w:r>
          </w:p>
        </w:tc>
      </w:tr>
      <w:tr w:rsidR="00673E42" w:rsidRPr="00C562E6" w14:paraId="4F8A5489" w14:textId="77777777">
        <w:trPr>
          <w:jc w:val="right"/>
        </w:trPr>
        <w:tc>
          <w:tcPr>
            <w:tcW w:w="1871" w:type="dxa"/>
          </w:tcPr>
          <w:p w14:paraId="77E9DC99" w14:textId="77777777" w:rsidR="00673E42" w:rsidRPr="006F47AF" w:rsidRDefault="00000000" w:rsidP="00C562E6">
            <w:pPr>
              <w:bidi/>
              <w:spacing w:line="360" w:lineRule="auto"/>
              <w:jc w:val="left"/>
              <w:rPr>
                <w:rFonts w:ascii="David" w:hAnsi="David" w:cs="David"/>
                <w:b/>
                <w:bCs/>
              </w:rPr>
            </w:pPr>
            <w:r w:rsidRPr="006F47AF">
              <w:rPr>
                <w:rFonts w:ascii="David" w:hAnsi="David" w:cs="David"/>
                <w:b/>
                <w:bCs/>
                <w:sz w:val="17"/>
                <w:rtl/>
              </w:rPr>
              <w:t>כתב הגנה / תגובה</w:t>
            </w:r>
          </w:p>
        </w:tc>
        <w:tc>
          <w:tcPr>
            <w:tcW w:w="3969" w:type="dxa"/>
          </w:tcPr>
          <w:p w14:paraId="61C0D01E" w14:textId="77777777" w:rsidR="00673E42" w:rsidRPr="00C562E6" w:rsidRDefault="00000000" w:rsidP="00C562E6">
            <w:pPr>
              <w:bidi/>
              <w:spacing w:line="360" w:lineRule="auto"/>
              <w:jc w:val="left"/>
              <w:rPr>
                <w:rFonts w:ascii="David" w:hAnsi="David" w:cs="David"/>
              </w:rPr>
            </w:pPr>
            <w:r w:rsidRPr="00C562E6">
              <w:rPr>
                <w:rFonts w:ascii="David" w:hAnsi="David" w:cs="David"/>
                <w:sz w:val="17"/>
                <w:rtl/>
              </w:rPr>
              <w:t>בדיקת שגיאות בתחשיב הצד השני, הכנסות אמיתיות, מדור וזמני שהות</w:t>
            </w:r>
          </w:p>
        </w:tc>
        <w:tc>
          <w:tcPr>
            <w:tcW w:w="4365" w:type="dxa"/>
          </w:tcPr>
          <w:p w14:paraId="3CFCF686" w14:textId="77777777" w:rsidR="00673E42" w:rsidRPr="00C562E6" w:rsidRDefault="00000000" w:rsidP="00C562E6">
            <w:pPr>
              <w:bidi/>
              <w:spacing w:line="360" w:lineRule="auto"/>
              <w:jc w:val="left"/>
              <w:rPr>
                <w:rFonts w:ascii="David" w:hAnsi="David" w:cs="David"/>
              </w:rPr>
            </w:pPr>
            <w:r w:rsidRPr="00C562E6">
              <w:rPr>
                <w:rFonts w:ascii="David" w:hAnsi="David" w:cs="David"/>
                <w:sz w:val="17"/>
                <w:rtl/>
              </w:rPr>
              <w:t>להראות מדוע הסכום המבוקש שגוי</w:t>
            </w:r>
          </w:p>
        </w:tc>
      </w:tr>
      <w:tr w:rsidR="00673E42" w:rsidRPr="00C562E6" w14:paraId="45604EC3" w14:textId="77777777">
        <w:trPr>
          <w:jc w:val="right"/>
        </w:trPr>
        <w:tc>
          <w:tcPr>
            <w:tcW w:w="1871" w:type="dxa"/>
          </w:tcPr>
          <w:p w14:paraId="08D9EE27" w14:textId="77777777" w:rsidR="00673E42" w:rsidRPr="006F47AF" w:rsidRDefault="00000000" w:rsidP="00C562E6">
            <w:pPr>
              <w:bidi/>
              <w:spacing w:line="360" w:lineRule="auto"/>
              <w:jc w:val="left"/>
              <w:rPr>
                <w:rFonts w:ascii="David" w:hAnsi="David" w:cs="David"/>
                <w:b/>
                <w:bCs/>
              </w:rPr>
            </w:pPr>
            <w:r w:rsidRPr="006F47AF">
              <w:rPr>
                <w:rFonts w:ascii="David" w:hAnsi="David" w:cs="David"/>
                <w:b/>
                <w:bCs/>
                <w:sz w:val="17"/>
                <w:rtl/>
              </w:rPr>
              <w:t>סיכומים</w:t>
            </w:r>
          </w:p>
        </w:tc>
        <w:tc>
          <w:tcPr>
            <w:tcW w:w="3969" w:type="dxa"/>
          </w:tcPr>
          <w:p w14:paraId="2B92149A" w14:textId="77777777" w:rsidR="00673E42" w:rsidRPr="00C562E6" w:rsidRDefault="00000000" w:rsidP="00C562E6">
            <w:pPr>
              <w:bidi/>
              <w:spacing w:line="360" w:lineRule="auto"/>
              <w:jc w:val="left"/>
              <w:rPr>
                <w:rFonts w:ascii="David" w:hAnsi="David" w:cs="David"/>
              </w:rPr>
            </w:pPr>
            <w:r w:rsidRPr="00C562E6">
              <w:rPr>
                <w:rFonts w:ascii="David" w:hAnsi="David" w:cs="David"/>
                <w:sz w:val="17"/>
                <w:rtl/>
              </w:rPr>
              <w:t>טבלה סופית המבוססת על הראיות שנשמעו</w:t>
            </w:r>
          </w:p>
        </w:tc>
        <w:tc>
          <w:tcPr>
            <w:tcW w:w="4365" w:type="dxa"/>
          </w:tcPr>
          <w:p w14:paraId="1E2D27E5" w14:textId="77777777" w:rsidR="00673E42" w:rsidRPr="00C562E6" w:rsidRDefault="00000000" w:rsidP="00C562E6">
            <w:pPr>
              <w:bidi/>
              <w:spacing w:line="360" w:lineRule="auto"/>
              <w:jc w:val="left"/>
              <w:rPr>
                <w:rFonts w:ascii="David" w:hAnsi="David" w:cs="David"/>
              </w:rPr>
            </w:pPr>
            <w:r w:rsidRPr="00C562E6">
              <w:rPr>
                <w:rFonts w:ascii="David" w:hAnsi="David" w:cs="David"/>
                <w:sz w:val="17"/>
                <w:rtl/>
              </w:rPr>
              <w:t>לחבר מספרים לעדויות ולמסמכים</w:t>
            </w:r>
          </w:p>
        </w:tc>
      </w:tr>
      <w:tr w:rsidR="00673E42" w:rsidRPr="00C562E6" w14:paraId="08A62884" w14:textId="77777777">
        <w:trPr>
          <w:jc w:val="right"/>
        </w:trPr>
        <w:tc>
          <w:tcPr>
            <w:tcW w:w="1871" w:type="dxa"/>
          </w:tcPr>
          <w:p w14:paraId="1ABA6F20" w14:textId="77777777" w:rsidR="00673E42" w:rsidRPr="006F47AF" w:rsidRDefault="00000000" w:rsidP="00C562E6">
            <w:pPr>
              <w:bidi/>
              <w:spacing w:line="360" w:lineRule="auto"/>
              <w:jc w:val="left"/>
              <w:rPr>
                <w:rFonts w:ascii="David" w:hAnsi="David" w:cs="David"/>
                <w:b/>
                <w:bCs/>
              </w:rPr>
            </w:pPr>
            <w:r w:rsidRPr="006F47AF">
              <w:rPr>
                <w:rFonts w:ascii="David" w:hAnsi="David" w:cs="David"/>
                <w:b/>
                <w:bCs/>
                <w:sz w:val="17"/>
                <w:rtl/>
              </w:rPr>
              <w:t>משא ומתן</w:t>
            </w:r>
          </w:p>
        </w:tc>
        <w:tc>
          <w:tcPr>
            <w:tcW w:w="3969" w:type="dxa"/>
          </w:tcPr>
          <w:p w14:paraId="7D45E1C2" w14:textId="77777777" w:rsidR="00673E42" w:rsidRPr="00C562E6" w:rsidRDefault="00000000" w:rsidP="00C562E6">
            <w:pPr>
              <w:bidi/>
              <w:spacing w:line="360" w:lineRule="auto"/>
              <w:jc w:val="left"/>
              <w:rPr>
                <w:rFonts w:ascii="David" w:hAnsi="David" w:cs="David"/>
              </w:rPr>
            </w:pPr>
            <w:r w:rsidRPr="00C562E6">
              <w:rPr>
                <w:rFonts w:ascii="David" w:hAnsi="David" w:cs="David"/>
                <w:sz w:val="17"/>
                <w:rtl/>
              </w:rPr>
              <w:t>סכום יעד, טווח פשרה, מנגנון מחציות</w:t>
            </w:r>
          </w:p>
        </w:tc>
        <w:tc>
          <w:tcPr>
            <w:tcW w:w="4365" w:type="dxa"/>
          </w:tcPr>
          <w:p w14:paraId="7CF2C616" w14:textId="77777777" w:rsidR="00673E42" w:rsidRPr="00C562E6" w:rsidRDefault="00000000" w:rsidP="00C562E6">
            <w:pPr>
              <w:bidi/>
              <w:spacing w:line="360" w:lineRule="auto"/>
              <w:jc w:val="left"/>
              <w:rPr>
                <w:rFonts w:ascii="David" w:hAnsi="David" w:cs="David"/>
              </w:rPr>
            </w:pPr>
            <w:r w:rsidRPr="00C562E6">
              <w:rPr>
                <w:rFonts w:ascii="David" w:hAnsi="David" w:cs="David"/>
                <w:sz w:val="17"/>
                <w:rtl/>
              </w:rPr>
              <w:t>לאפשר פתרון יציב ומעשי</w:t>
            </w:r>
          </w:p>
        </w:tc>
      </w:tr>
    </w:tbl>
    <w:p w14:paraId="696D006E" w14:textId="77777777" w:rsidR="00673E42" w:rsidRPr="00C562E6" w:rsidRDefault="00673E42" w:rsidP="00C562E6">
      <w:pPr>
        <w:bidi/>
        <w:spacing w:line="360" w:lineRule="auto"/>
        <w:jc w:val="left"/>
        <w:rPr>
          <w:rFonts w:ascii="David" w:hAnsi="David" w:cs="David"/>
        </w:rPr>
      </w:pPr>
    </w:p>
    <w:p w14:paraId="15B669CF" w14:textId="77777777" w:rsidR="00673E42" w:rsidRPr="00C562E6" w:rsidRDefault="00000000" w:rsidP="00C562E6">
      <w:pPr>
        <w:pStyle w:val="1"/>
        <w:bidi/>
        <w:spacing w:after="100" w:line="360" w:lineRule="auto"/>
        <w:jc w:val="left"/>
        <w:rPr>
          <w:rFonts w:ascii="David" w:hAnsi="David" w:cs="David"/>
        </w:rPr>
      </w:pPr>
      <w:r w:rsidRPr="00C562E6">
        <w:rPr>
          <w:rFonts w:ascii="David" w:hAnsi="David" w:cs="David"/>
          <w:sz w:val="30"/>
          <w:rtl/>
        </w:rPr>
        <w:lastRenderedPageBreak/>
        <w:t>20. נוסח קצר לשילוב בכתב טענות</w:t>
      </w:r>
    </w:p>
    <w:p w14:paraId="1205E89E" w14:textId="77777777" w:rsidR="00673E42" w:rsidRPr="00C562E6" w:rsidRDefault="00000000" w:rsidP="00C562E6">
      <w:pPr>
        <w:bidi/>
        <w:spacing w:after="60" w:line="360" w:lineRule="auto"/>
        <w:jc w:val="left"/>
        <w:rPr>
          <w:rFonts w:ascii="David" w:hAnsi="David" w:cs="David"/>
        </w:rPr>
      </w:pPr>
      <w:r w:rsidRPr="00C562E6">
        <w:rPr>
          <w:rFonts w:ascii="David" w:hAnsi="David" w:cs="David"/>
          <w:b/>
          <w:rtl/>
        </w:rPr>
        <w:t>להלן נוסח בסיסי להתאמה לפי נסיבות התיק:</w:t>
      </w:r>
    </w:p>
    <w:p w14:paraId="07B9B4A4" w14:textId="77777777" w:rsidR="00673E42" w:rsidRPr="00C562E6" w:rsidRDefault="00000000" w:rsidP="00C562E6">
      <w:pPr>
        <w:bidi/>
        <w:spacing w:after="140" w:line="360" w:lineRule="auto"/>
        <w:ind w:left="340" w:right="340"/>
        <w:jc w:val="left"/>
        <w:rPr>
          <w:rFonts w:ascii="David" w:hAnsi="David" w:cs="David"/>
        </w:rPr>
      </w:pPr>
      <w:r w:rsidRPr="00C562E6">
        <w:rPr>
          <w:rFonts w:ascii="David" w:hAnsi="David" w:cs="David"/>
          <w:rtl/>
        </w:rPr>
        <w:t>בהתאם לתחשיב המצורף, צרכי הקטינים חולקו לרכיבים מובחנים: צרכים תלויי שהות, צרכים שאינם תלויי שהות, מדור, אחזקת מדור, חינוך, בריאות והוצאות מיוחדות. יחס הכנסותיהם הפנויות של הצדדים חושב לאחר בחינת כלל מקורות ההכנסה, ולא על בסיס נתון הנטו לתשלום בלבד. כן נלקחו בחשבון זמני השהות בפועל וההוצאות שכל הורה נושא בהן בעין בעת שהות הקטינים עמו. על יסוד נתונים אלה, סכום המזונות החודשי הראוי עומד על סך של _______ ש"ח, לצד מנגנון ברור להשתתפות בהוצאות חינוך ובריאות חריגות, באופן שיבטיח את צרכי הקטינים וימנע יצירת פער בלתי סביר בין שני הבתים.</w:t>
      </w:r>
    </w:p>
    <w:p w14:paraId="7A53B6BD" w14:textId="77777777" w:rsidR="00673E42" w:rsidRPr="00C562E6" w:rsidRDefault="00000000" w:rsidP="00C562E6">
      <w:pPr>
        <w:pStyle w:val="1"/>
        <w:bidi/>
        <w:spacing w:after="100" w:line="360" w:lineRule="auto"/>
        <w:jc w:val="left"/>
        <w:rPr>
          <w:rFonts w:ascii="David" w:hAnsi="David" w:cs="David"/>
        </w:rPr>
      </w:pPr>
      <w:r w:rsidRPr="00C562E6">
        <w:rPr>
          <w:rFonts w:ascii="David" w:hAnsi="David" w:cs="David"/>
          <w:sz w:val="30"/>
          <w:rtl/>
        </w:rPr>
        <w:t>21. סיכום עו"ד והמלצה אופרטיבית</w:t>
      </w:r>
    </w:p>
    <w:tbl>
      <w:tblPr>
        <w:tblStyle w:val="aff2"/>
        <w:bidiVisual/>
        <w:tblW w:w="0" w:type="auto"/>
        <w:jc w:val="right"/>
        <w:tblLayout w:type="fixed"/>
        <w:tblLook w:val="04A0" w:firstRow="1" w:lastRow="0" w:firstColumn="1" w:lastColumn="0" w:noHBand="0" w:noVBand="1"/>
      </w:tblPr>
      <w:tblGrid>
        <w:gridCol w:w="3855"/>
        <w:gridCol w:w="6350"/>
      </w:tblGrid>
      <w:tr w:rsidR="00673E42" w:rsidRPr="00C562E6" w14:paraId="3E832252" w14:textId="77777777">
        <w:trPr>
          <w:tblHeader/>
          <w:jc w:val="right"/>
        </w:trPr>
        <w:tc>
          <w:tcPr>
            <w:tcW w:w="3855" w:type="dxa"/>
            <w:shd w:val="clear" w:color="auto" w:fill="D9EAF7"/>
            <w:vAlign w:val="center"/>
          </w:tcPr>
          <w:p w14:paraId="78967594" w14:textId="77777777" w:rsidR="00673E42" w:rsidRPr="006F47AF" w:rsidRDefault="00000000" w:rsidP="00C562E6">
            <w:pPr>
              <w:bidi/>
              <w:spacing w:line="360" w:lineRule="auto"/>
              <w:jc w:val="left"/>
              <w:rPr>
                <w:rFonts w:ascii="David" w:hAnsi="David" w:cs="David"/>
                <w:bCs/>
              </w:rPr>
            </w:pPr>
            <w:r w:rsidRPr="006F47AF">
              <w:rPr>
                <w:rFonts w:ascii="David" w:hAnsi="David" w:cs="David"/>
                <w:bCs/>
                <w:sz w:val="17"/>
                <w:rtl/>
              </w:rPr>
              <w:t>שאלה מסכמת</w:t>
            </w:r>
          </w:p>
        </w:tc>
        <w:tc>
          <w:tcPr>
            <w:tcW w:w="6350" w:type="dxa"/>
            <w:shd w:val="clear" w:color="auto" w:fill="D9EAF7"/>
            <w:vAlign w:val="center"/>
          </w:tcPr>
          <w:p w14:paraId="3F29B7F6" w14:textId="77777777" w:rsidR="00673E42" w:rsidRPr="006F47AF" w:rsidRDefault="00000000" w:rsidP="00C562E6">
            <w:pPr>
              <w:bidi/>
              <w:spacing w:line="360" w:lineRule="auto"/>
              <w:jc w:val="left"/>
              <w:rPr>
                <w:rFonts w:ascii="David" w:hAnsi="David" w:cs="David"/>
                <w:bCs/>
              </w:rPr>
            </w:pPr>
            <w:r w:rsidRPr="006F47AF">
              <w:rPr>
                <w:rFonts w:ascii="David" w:hAnsi="David" w:cs="David"/>
                <w:bCs/>
                <w:sz w:val="17"/>
                <w:rtl/>
              </w:rPr>
              <w:t>תשובה / הערות</w:t>
            </w:r>
          </w:p>
        </w:tc>
      </w:tr>
      <w:tr w:rsidR="00673E42" w:rsidRPr="00C562E6" w14:paraId="307333A6" w14:textId="77777777">
        <w:trPr>
          <w:jc w:val="right"/>
        </w:trPr>
        <w:tc>
          <w:tcPr>
            <w:tcW w:w="3855" w:type="dxa"/>
          </w:tcPr>
          <w:p w14:paraId="47C88858" w14:textId="77777777" w:rsidR="00673E42" w:rsidRPr="006F47AF" w:rsidRDefault="00000000" w:rsidP="00C562E6">
            <w:pPr>
              <w:bidi/>
              <w:spacing w:line="360" w:lineRule="auto"/>
              <w:jc w:val="left"/>
              <w:rPr>
                <w:rFonts w:ascii="David" w:hAnsi="David" w:cs="David"/>
                <w:b/>
                <w:bCs/>
              </w:rPr>
            </w:pPr>
            <w:r w:rsidRPr="006F47AF">
              <w:rPr>
                <w:rFonts w:ascii="David" w:hAnsi="David" w:cs="David"/>
                <w:b/>
                <w:bCs/>
                <w:sz w:val="17"/>
                <w:rtl/>
              </w:rPr>
              <w:t>מהו סכום המזונות המבוקש או המוצע</w:t>
            </w:r>
          </w:p>
        </w:tc>
        <w:tc>
          <w:tcPr>
            <w:tcW w:w="6350" w:type="dxa"/>
          </w:tcPr>
          <w:p w14:paraId="732368AA" w14:textId="77777777" w:rsidR="00673E42" w:rsidRPr="00C562E6" w:rsidRDefault="00673E42" w:rsidP="00C562E6">
            <w:pPr>
              <w:bidi/>
              <w:spacing w:line="360" w:lineRule="auto"/>
              <w:jc w:val="left"/>
              <w:rPr>
                <w:rFonts w:ascii="David" w:hAnsi="David" w:cs="David"/>
              </w:rPr>
            </w:pPr>
          </w:p>
        </w:tc>
      </w:tr>
      <w:tr w:rsidR="00673E42" w:rsidRPr="00C562E6" w14:paraId="43C7DEAD" w14:textId="77777777">
        <w:trPr>
          <w:jc w:val="right"/>
        </w:trPr>
        <w:tc>
          <w:tcPr>
            <w:tcW w:w="3855" w:type="dxa"/>
          </w:tcPr>
          <w:p w14:paraId="4E9144BD" w14:textId="77777777" w:rsidR="00673E42" w:rsidRPr="006F47AF" w:rsidRDefault="00000000" w:rsidP="00C562E6">
            <w:pPr>
              <w:bidi/>
              <w:spacing w:line="360" w:lineRule="auto"/>
              <w:jc w:val="left"/>
              <w:rPr>
                <w:rFonts w:ascii="David" w:hAnsi="David" w:cs="David"/>
                <w:b/>
                <w:bCs/>
              </w:rPr>
            </w:pPr>
            <w:r w:rsidRPr="006F47AF">
              <w:rPr>
                <w:rFonts w:ascii="David" w:hAnsi="David" w:cs="David"/>
                <w:b/>
                <w:bCs/>
                <w:sz w:val="17"/>
                <w:rtl/>
              </w:rPr>
              <w:t>מהו סכום יעד למו"מ</w:t>
            </w:r>
          </w:p>
        </w:tc>
        <w:tc>
          <w:tcPr>
            <w:tcW w:w="6350" w:type="dxa"/>
          </w:tcPr>
          <w:p w14:paraId="3606F3E8" w14:textId="77777777" w:rsidR="00673E42" w:rsidRPr="00C562E6" w:rsidRDefault="00673E42" w:rsidP="00C562E6">
            <w:pPr>
              <w:bidi/>
              <w:spacing w:line="360" w:lineRule="auto"/>
              <w:jc w:val="left"/>
              <w:rPr>
                <w:rFonts w:ascii="David" w:hAnsi="David" w:cs="David"/>
              </w:rPr>
            </w:pPr>
          </w:p>
        </w:tc>
      </w:tr>
      <w:tr w:rsidR="00673E42" w:rsidRPr="00C562E6" w14:paraId="04FEFBC6" w14:textId="77777777">
        <w:trPr>
          <w:jc w:val="right"/>
        </w:trPr>
        <w:tc>
          <w:tcPr>
            <w:tcW w:w="3855" w:type="dxa"/>
          </w:tcPr>
          <w:p w14:paraId="65B6730E" w14:textId="77777777" w:rsidR="00673E42" w:rsidRPr="006F47AF" w:rsidRDefault="00000000" w:rsidP="00C562E6">
            <w:pPr>
              <w:bidi/>
              <w:spacing w:line="360" w:lineRule="auto"/>
              <w:jc w:val="left"/>
              <w:rPr>
                <w:rFonts w:ascii="David" w:hAnsi="David" w:cs="David"/>
                <w:b/>
                <w:bCs/>
              </w:rPr>
            </w:pPr>
            <w:r w:rsidRPr="006F47AF">
              <w:rPr>
                <w:rFonts w:ascii="David" w:hAnsi="David" w:cs="David"/>
                <w:b/>
                <w:bCs/>
                <w:sz w:val="17"/>
                <w:rtl/>
              </w:rPr>
              <w:t>מהו סכום מינימום / מקסימום סביר</w:t>
            </w:r>
          </w:p>
        </w:tc>
        <w:tc>
          <w:tcPr>
            <w:tcW w:w="6350" w:type="dxa"/>
          </w:tcPr>
          <w:p w14:paraId="2368C29E" w14:textId="77777777" w:rsidR="00673E42" w:rsidRPr="00C562E6" w:rsidRDefault="00673E42" w:rsidP="00C562E6">
            <w:pPr>
              <w:bidi/>
              <w:spacing w:line="360" w:lineRule="auto"/>
              <w:jc w:val="left"/>
              <w:rPr>
                <w:rFonts w:ascii="David" w:hAnsi="David" w:cs="David"/>
              </w:rPr>
            </w:pPr>
          </w:p>
        </w:tc>
      </w:tr>
      <w:tr w:rsidR="00673E42" w:rsidRPr="00C562E6" w14:paraId="18A40AFE" w14:textId="77777777">
        <w:trPr>
          <w:jc w:val="right"/>
        </w:trPr>
        <w:tc>
          <w:tcPr>
            <w:tcW w:w="3855" w:type="dxa"/>
          </w:tcPr>
          <w:p w14:paraId="450D7C46" w14:textId="77777777" w:rsidR="00673E42" w:rsidRPr="006F47AF" w:rsidRDefault="00000000" w:rsidP="00C562E6">
            <w:pPr>
              <w:bidi/>
              <w:spacing w:line="360" w:lineRule="auto"/>
              <w:jc w:val="left"/>
              <w:rPr>
                <w:rFonts w:ascii="David" w:hAnsi="David" w:cs="David"/>
                <w:b/>
                <w:bCs/>
              </w:rPr>
            </w:pPr>
            <w:r w:rsidRPr="006F47AF">
              <w:rPr>
                <w:rFonts w:ascii="David" w:hAnsi="David" w:cs="David"/>
                <w:b/>
                <w:bCs/>
                <w:sz w:val="17"/>
                <w:rtl/>
              </w:rPr>
              <w:t>האם יש צורך במזונות זמניים</w:t>
            </w:r>
          </w:p>
        </w:tc>
        <w:tc>
          <w:tcPr>
            <w:tcW w:w="6350" w:type="dxa"/>
          </w:tcPr>
          <w:p w14:paraId="31655CC0" w14:textId="77777777" w:rsidR="00673E42" w:rsidRPr="00C562E6" w:rsidRDefault="00000000" w:rsidP="00C562E6">
            <w:pPr>
              <w:bidi/>
              <w:spacing w:line="360" w:lineRule="auto"/>
              <w:jc w:val="left"/>
              <w:rPr>
                <w:rFonts w:ascii="David" w:hAnsi="David" w:cs="David"/>
              </w:rPr>
            </w:pPr>
            <w:r w:rsidRPr="00C562E6">
              <w:rPr>
                <w:rFonts w:ascii="Segoe UI Symbol" w:hAnsi="Segoe UI Symbol" w:cs="Segoe UI Symbol" w:hint="cs"/>
                <w:sz w:val="17"/>
                <w:rtl/>
              </w:rPr>
              <w:t>☐</w:t>
            </w:r>
            <w:r w:rsidRPr="00C562E6">
              <w:rPr>
                <w:rFonts w:ascii="David" w:hAnsi="David" w:cs="David"/>
                <w:sz w:val="17"/>
                <w:rtl/>
              </w:rPr>
              <w:t xml:space="preserve"> </w:t>
            </w:r>
            <w:r w:rsidRPr="00C562E6">
              <w:rPr>
                <w:rFonts w:ascii="David" w:hAnsi="David" w:cs="David" w:hint="cs"/>
                <w:sz w:val="17"/>
                <w:rtl/>
              </w:rPr>
              <w:t>כן</w:t>
            </w:r>
            <w:r w:rsidRPr="00C562E6">
              <w:rPr>
                <w:rFonts w:ascii="David" w:hAnsi="David" w:cs="David"/>
                <w:sz w:val="17"/>
                <w:rtl/>
              </w:rPr>
              <w:t xml:space="preserve"> </w:t>
            </w:r>
            <w:r w:rsidRPr="00C562E6">
              <w:rPr>
                <w:rFonts w:ascii="Segoe UI Symbol" w:hAnsi="Segoe UI Symbol" w:cs="Segoe UI Symbol" w:hint="cs"/>
                <w:sz w:val="17"/>
                <w:rtl/>
              </w:rPr>
              <w:t>☐</w:t>
            </w:r>
            <w:r w:rsidRPr="00C562E6">
              <w:rPr>
                <w:rFonts w:ascii="David" w:hAnsi="David" w:cs="David"/>
                <w:sz w:val="17"/>
                <w:rtl/>
              </w:rPr>
              <w:t xml:space="preserve"> </w:t>
            </w:r>
            <w:r w:rsidRPr="00C562E6">
              <w:rPr>
                <w:rFonts w:ascii="David" w:hAnsi="David" w:cs="David" w:hint="cs"/>
                <w:sz w:val="17"/>
                <w:rtl/>
              </w:rPr>
              <w:t>לא</w:t>
            </w:r>
          </w:p>
        </w:tc>
      </w:tr>
      <w:tr w:rsidR="00673E42" w:rsidRPr="00C562E6" w14:paraId="0181EBEE" w14:textId="77777777">
        <w:trPr>
          <w:jc w:val="right"/>
        </w:trPr>
        <w:tc>
          <w:tcPr>
            <w:tcW w:w="3855" w:type="dxa"/>
          </w:tcPr>
          <w:p w14:paraId="6846728F" w14:textId="77777777" w:rsidR="00673E42" w:rsidRPr="006F47AF" w:rsidRDefault="00000000" w:rsidP="00C562E6">
            <w:pPr>
              <w:bidi/>
              <w:spacing w:line="360" w:lineRule="auto"/>
              <w:jc w:val="left"/>
              <w:rPr>
                <w:rFonts w:ascii="David" w:hAnsi="David" w:cs="David"/>
                <w:b/>
                <w:bCs/>
              </w:rPr>
            </w:pPr>
            <w:r w:rsidRPr="006F47AF">
              <w:rPr>
                <w:rFonts w:ascii="David" w:hAnsi="David" w:cs="David"/>
                <w:b/>
                <w:bCs/>
                <w:sz w:val="17"/>
                <w:rtl/>
              </w:rPr>
              <w:t>האם יש צורך במינוי הורה מרכז</w:t>
            </w:r>
          </w:p>
        </w:tc>
        <w:tc>
          <w:tcPr>
            <w:tcW w:w="6350" w:type="dxa"/>
          </w:tcPr>
          <w:p w14:paraId="71A5D24E" w14:textId="77777777" w:rsidR="00673E42" w:rsidRPr="00C562E6" w:rsidRDefault="00000000" w:rsidP="00C562E6">
            <w:pPr>
              <w:bidi/>
              <w:spacing w:line="360" w:lineRule="auto"/>
              <w:jc w:val="left"/>
              <w:rPr>
                <w:rFonts w:ascii="David" w:hAnsi="David" w:cs="David"/>
              </w:rPr>
            </w:pPr>
            <w:r w:rsidRPr="00C562E6">
              <w:rPr>
                <w:rFonts w:ascii="Segoe UI Symbol" w:hAnsi="Segoe UI Symbol" w:cs="Segoe UI Symbol" w:hint="cs"/>
                <w:sz w:val="17"/>
                <w:rtl/>
              </w:rPr>
              <w:t>☐</w:t>
            </w:r>
            <w:r w:rsidRPr="00C562E6">
              <w:rPr>
                <w:rFonts w:ascii="David" w:hAnsi="David" w:cs="David"/>
                <w:sz w:val="17"/>
                <w:rtl/>
              </w:rPr>
              <w:t xml:space="preserve"> </w:t>
            </w:r>
            <w:r w:rsidRPr="00C562E6">
              <w:rPr>
                <w:rFonts w:ascii="David" w:hAnsi="David" w:cs="David" w:hint="cs"/>
                <w:sz w:val="17"/>
                <w:rtl/>
              </w:rPr>
              <w:t>כן</w:t>
            </w:r>
            <w:r w:rsidRPr="00C562E6">
              <w:rPr>
                <w:rFonts w:ascii="David" w:hAnsi="David" w:cs="David"/>
                <w:sz w:val="17"/>
                <w:rtl/>
              </w:rPr>
              <w:t xml:space="preserve"> </w:t>
            </w:r>
            <w:r w:rsidRPr="00C562E6">
              <w:rPr>
                <w:rFonts w:ascii="Segoe UI Symbol" w:hAnsi="Segoe UI Symbol" w:cs="Segoe UI Symbol" w:hint="cs"/>
                <w:sz w:val="17"/>
                <w:rtl/>
              </w:rPr>
              <w:t>☐</w:t>
            </w:r>
            <w:r w:rsidRPr="00C562E6">
              <w:rPr>
                <w:rFonts w:ascii="David" w:hAnsi="David" w:cs="David"/>
                <w:sz w:val="17"/>
                <w:rtl/>
              </w:rPr>
              <w:t xml:space="preserve"> </w:t>
            </w:r>
            <w:r w:rsidRPr="00C562E6">
              <w:rPr>
                <w:rFonts w:ascii="David" w:hAnsi="David" w:cs="David" w:hint="cs"/>
                <w:sz w:val="17"/>
                <w:rtl/>
              </w:rPr>
              <w:t>לא</w:t>
            </w:r>
          </w:p>
        </w:tc>
      </w:tr>
      <w:tr w:rsidR="00673E42" w:rsidRPr="00C562E6" w14:paraId="5E0FE44B" w14:textId="77777777">
        <w:trPr>
          <w:jc w:val="right"/>
        </w:trPr>
        <w:tc>
          <w:tcPr>
            <w:tcW w:w="3855" w:type="dxa"/>
          </w:tcPr>
          <w:p w14:paraId="7044CB05" w14:textId="77777777" w:rsidR="00673E42" w:rsidRPr="006F47AF" w:rsidRDefault="00000000" w:rsidP="00C562E6">
            <w:pPr>
              <w:bidi/>
              <w:spacing w:line="360" w:lineRule="auto"/>
              <w:jc w:val="left"/>
              <w:rPr>
                <w:rFonts w:ascii="David" w:hAnsi="David" w:cs="David"/>
                <w:b/>
                <w:bCs/>
              </w:rPr>
            </w:pPr>
            <w:r w:rsidRPr="006F47AF">
              <w:rPr>
                <w:rFonts w:ascii="David" w:hAnsi="David" w:cs="David"/>
                <w:b/>
                <w:bCs/>
                <w:sz w:val="17"/>
                <w:rtl/>
              </w:rPr>
              <w:t>האם יש צורך בגילוי מסמכים נוסף</w:t>
            </w:r>
          </w:p>
        </w:tc>
        <w:tc>
          <w:tcPr>
            <w:tcW w:w="6350" w:type="dxa"/>
          </w:tcPr>
          <w:p w14:paraId="1A2D7C8D" w14:textId="77777777" w:rsidR="00673E42" w:rsidRPr="00C562E6" w:rsidRDefault="00000000" w:rsidP="00C562E6">
            <w:pPr>
              <w:bidi/>
              <w:spacing w:line="360" w:lineRule="auto"/>
              <w:jc w:val="left"/>
              <w:rPr>
                <w:rFonts w:ascii="David" w:hAnsi="David" w:cs="David"/>
              </w:rPr>
            </w:pPr>
            <w:r w:rsidRPr="00C562E6">
              <w:rPr>
                <w:rFonts w:ascii="Segoe UI Symbol" w:hAnsi="Segoe UI Symbol" w:cs="Segoe UI Symbol" w:hint="cs"/>
                <w:sz w:val="17"/>
                <w:rtl/>
              </w:rPr>
              <w:t>☐</w:t>
            </w:r>
            <w:r w:rsidRPr="00C562E6">
              <w:rPr>
                <w:rFonts w:ascii="David" w:hAnsi="David" w:cs="David"/>
                <w:sz w:val="17"/>
                <w:rtl/>
              </w:rPr>
              <w:t xml:space="preserve"> </w:t>
            </w:r>
            <w:r w:rsidRPr="00C562E6">
              <w:rPr>
                <w:rFonts w:ascii="David" w:hAnsi="David" w:cs="David" w:hint="cs"/>
                <w:sz w:val="17"/>
                <w:rtl/>
              </w:rPr>
              <w:t>כן</w:t>
            </w:r>
            <w:r w:rsidRPr="00C562E6">
              <w:rPr>
                <w:rFonts w:ascii="David" w:hAnsi="David" w:cs="David"/>
                <w:sz w:val="17"/>
                <w:rtl/>
              </w:rPr>
              <w:t xml:space="preserve"> </w:t>
            </w:r>
            <w:r w:rsidRPr="00C562E6">
              <w:rPr>
                <w:rFonts w:ascii="Segoe UI Symbol" w:hAnsi="Segoe UI Symbol" w:cs="Segoe UI Symbol" w:hint="cs"/>
                <w:sz w:val="17"/>
                <w:rtl/>
              </w:rPr>
              <w:t>☐</w:t>
            </w:r>
            <w:r w:rsidRPr="00C562E6">
              <w:rPr>
                <w:rFonts w:ascii="David" w:hAnsi="David" w:cs="David"/>
                <w:sz w:val="17"/>
                <w:rtl/>
              </w:rPr>
              <w:t xml:space="preserve"> </w:t>
            </w:r>
            <w:r w:rsidRPr="00C562E6">
              <w:rPr>
                <w:rFonts w:ascii="David" w:hAnsi="David" w:cs="David" w:hint="cs"/>
                <w:sz w:val="17"/>
                <w:rtl/>
              </w:rPr>
              <w:t>לא</w:t>
            </w:r>
          </w:p>
        </w:tc>
      </w:tr>
      <w:tr w:rsidR="00673E42" w:rsidRPr="00C562E6" w14:paraId="49E080D4" w14:textId="77777777">
        <w:trPr>
          <w:jc w:val="right"/>
        </w:trPr>
        <w:tc>
          <w:tcPr>
            <w:tcW w:w="3855" w:type="dxa"/>
          </w:tcPr>
          <w:p w14:paraId="22B5FE7E" w14:textId="77777777" w:rsidR="00673E42" w:rsidRPr="006F47AF" w:rsidRDefault="00000000" w:rsidP="00C562E6">
            <w:pPr>
              <w:bidi/>
              <w:spacing w:line="360" w:lineRule="auto"/>
              <w:jc w:val="left"/>
              <w:rPr>
                <w:rFonts w:ascii="David" w:hAnsi="David" w:cs="David"/>
                <w:b/>
                <w:bCs/>
              </w:rPr>
            </w:pPr>
            <w:r w:rsidRPr="006F47AF">
              <w:rPr>
                <w:rFonts w:ascii="David" w:hAnsi="David" w:cs="David"/>
                <w:b/>
                <w:bCs/>
                <w:sz w:val="17"/>
                <w:rtl/>
              </w:rPr>
              <w:t>האם יש צורך במומחה כלכלי</w:t>
            </w:r>
          </w:p>
        </w:tc>
        <w:tc>
          <w:tcPr>
            <w:tcW w:w="6350" w:type="dxa"/>
          </w:tcPr>
          <w:p w14:paraId="3AF0FB2B" w14:textId="77777777" w:rsidR="00673E42" w:rsidRPr="00C562E6" w:rsidRDefault="00000000" w:rsidP="00C562E6">
            <w:pPr>
              <w:bidi/>
              <w:spacing w:line="360" w:lineRule="auto"/>
              <w:jc w:val="left"/>
              <w:rPr>
                <w:rFonts w:ascii="David" w:hAnsi="David" w:cs="David"/>
              </w:rPr>
            </w:pPr>
            <w:r w:rsidRPr="00C562E6">
              <w:rPr>
                <w:rFonts w:ascii="Segoe UI Symbol" w:hAnsi="Segoe UI Symbol" w:cs="Segoe UI Symbol" w:hint="cs"/>
                <w:sz w:val="17"/>
                <w:rtl/>
              </w:rPr>
              <w:t>☐</w:t>
            </w:r>
            <w:r w:rsidRPr="00C562E6">
              <w:rPr>
                <w:rFonts w:ascii="David" w:hAnsi="David" w:cs="David"/>
                <w:sz w:val="17"/>
                <w:rtl/>
              </w:rPr>
              <w:t xml:space="preserve"> </w:t>
            </w:r>
            <w:r w:rsidRPr="00C562E6">
              <w:rPr>
                <w:rFonts w:ascii="David" w:hAnsi="David" w:cs="David" w:hint="cs"/>
                <w:sz w:val="17"/>
                <w:rtl/>
              </w:rPr>
              <w:t>כן</w:t>
            </w:r>
            <w:r w:rsidRPr="00C562E6">
              <w:rPr>
                <w:rFonts w:ascii="David" w:hAnsi="David" w:cs="David"/>
                <w:sz w:val="17"/>
                <w:rtl/>
              </w:rPr>
              <w:t xml:space="preserve"> </w:t>
            </w:r>
            <w:r w:rsidRPr="00C562E6">
              <w:rPr>
                <w:rFonts w:ascii="Segoe UI Symbol" w:hAnsi="Segoe UI Symbol" w:cs="Segoe UI Symbol" w:hint="cs"/>
                <w:sz w:val="17"/>
                <w:rtl/>
              </w:rPr>
              <w:t>☐</w:t>
            </w:r>
            <w:r w:rsidRPr="00C562E6">
              <w:rPr>
                <w:rFonts w:ascii="David" w:hAnsi="David" w:cs="David"/>
                <w:sz w:val="17"/>
                <w:rtl/>
              </w:rPr>
              <w:t xml:space="preserve"> </w:t>
            </w:r>
            <w:r w:rsidRPr="00C562E6">
              <w:rPr>
                <w:rFonts w:ascii="David" w:hAnsi="David" w:cs="David" w:hint="cs"/>
                <w:sz w:val="17"/>
                <w:rtl/>
              </w:rPr>
              <w:t>לא</w:t>
            </w:r>
          </w:p>
        </w:tc>
      </w:tr>
      <w:tr w:rsidR="00673E42" w:rsidRPr="00C562E6" w14:paraId="36D47124" w14:textId="77777777">
        <w:trPr>
          <w:jc w:val="right"/>
        </w:trPr>
        <w:tc>
          <w:tcPr>
            <w:tcW w:w="3855" w:type="dxa"/>
          </w:tcPr>
          <w:p w14:paraId="44BB278C" w14:textId="77777777" w:rsidR="00673E42" w:rsidRPr="006F47AF" w:rsidRDefault="00000000" w:rsidP="00C562E6">
            <w:pPr>
              <w:bidi/>
              <w:spacing w:line="360" w:lineRule="auto"/>
              <w:jc w:val="left"/>
              <w:rPr>
                <w:rFonts w:ascii="David" w:hAnsi="David" w:cs="David"/>
                <w:b/>
                <w:bCs/>
              </w:rPr>
            </w:pPr>
            <w:r w:rsidRPr="006F47AF">
              <w:rPr>
                <w:rFonts w:ascii="David" w:hAnsi="David" w:cs="David"/>
                <w:b/>
                <w:bCs/>
                <w:sz w:val="17"/>
                <w:rtl/>
              </w:rPr>
              <w:t>האם יש טענה לפוטנציאל השתכרות</w:t>
            </w:r>
          </w:p>
        </w:tc>
        <w:tc>
          <w:tcPr>
            <w:tcW w:w="6350" w:type="dxa"/>
          </w:tcPr>
          <w:p w14:paraId="5AE8FA3A" w14:textId="77777777" w:rsidR="00673E42" w:rsidRPr="00C562E6" w:rsidRDefault="00000000" w:rsidP="00C562E6">
            <w:pPr>
              <w:bidi/>
              <w:spacing w:line="360" w:lineRule="auto"/>
              <w:jc w:val="left"/>
              <w:rPr>
                <w:rFonts w:ascii="David" w:hAnsi="David" w:cs="David"/>
              </w:rPr>
            </w:pPr>
            <w:r w:rsidRPr="00C562E6">
              <w:rPr>
                <w:rFonts w:ascii="Segoe UI Symbol" w:hAnsi="Segoe UI Symbol" w:cs="Segoe UI Symbol" w:hint="cs"/>
                <w:sz w:val="17"/>
                <w:rtl/>
              </w:rPr>
              <w:t>☐</w:t>
            </w:r>
            <w:r w:rsidRPr="00C562E6">
              <w:rPr>
                <w:rFonts w:ascii="David" w:hAnsi="David" w:cs="David"/>
                <w:sz w:val="17"/>
                <w:rtl/>
              </w:rPr>
              <w:t xml:space="preserve"> </w:t>
            </w:r>
            <w:r w:rsidRPr="00C562E6">
              <w:rPr>
                <w:rFonts w:ascii="David" w:hAnsi="David" w:cs="David" w:hint="cs"/>
                <w:sz w:val="17"/>
                <w:rtl/>
              </w:rPr>
              <w:t>כן</w:t>
            </w:r>
            <w:r w:rsidRPr="00C562E6">
              <w:rPr>
                <w:rFonts w:ascii="David" w:hAnsi="David" w:cs="David"/>
                <w:sz w:val="17"/>
                <w:rtl/>
              </w:rPr>
              <w:t xml:space="preserve"> </w:t>
            </w:r>
            <w:r w:rsidRPr="00C562E6">
              <w:rPr>
                <w:rFonts w:ascii="Segoe UI Symbol" w:hAnsi="Segoe UI Symbol" w:cs="Segoe UI Symbol" w:hint="cs"/>
                <w:sz w:val="17"/>
                <w:rtl/>
              </w:rPr>
              <w:t>☐</w:t>
            </w:r>
            <w:r w:rsidRPr="00C562E6">
              <w:rPr>
                <w:rFonts w:ascii="David" w:hAnsi="David" w:cs="David"/>
                <w:sz w:val="17"/>
                <w:rtl/>
              </w:rPr>
              <w:t xml:space="preserve"> </w:t>
            </w:r>
            <w:r w:rsidRPr="00C562E6">
              <w:rPr>
                <w:rFonts w:ascii="David" w:hAnsi="David" w:cs="David" w:hint="cs"/>
                <w:sz w:val="17"/>
                <w:rtl/>
              </w:rPr>
              <w:t>לא</w:t>
            </w:r>
          </w:p>
        </w:tc>
      </w:tr>
      <w:tr w:rsidR="00673E42" w:rsidRPr="00C562E6" w14:paraId="4B70AAE6" w14:textId="77777777">
        <w:trPr>
          <w:jc w:val="right"/>
        </w:trPr>
        <w:tc>
          <w:tcPr>
            <w:tcW w:w="3855" w:type="dxa"/>
          </w:tcPr>
          <w:p w14:paraId="0F054567" w14:textId="77777777" w:rsidR="00673E42" w:rsidRPr="006F47AF" w:rsidRDefault="00000000" w:rsidP="00C562E6">
            <w:pPr>
              <w:bidi/>
              <w:spacing w:line="360" w:lineRule="auto"/>
              <w:jc w:val="left"/>
              <w:rPr>
                <w:rFonts w:ascii="David" w:hAnsi="David" w:cs="David"/>
                <w:b/>
                <w:bCs/>
              </w:rPr>
            </w:pPr>
            <w:r w:rsidRPr="006F47AF">
              <w:rPr>
                <w:rFonts w:ascii="David" w:hAnsi="David" w:cs="David"/>
                <w:b/>
                <w:bCs/>
                <w:sz w:val="17"/>
                <w:rtl/>
              </w:rPr>
              <w:t>האם יש טענה להסתרת הכנסות</w:t>
            </w:r>
          </w:p>
        </w:tc>
        <w:tc>
          <w:tcPr>
            <w:tcW w:w="6350" w:type="dxa"/>
          </w:tcPr>
          <w:p w14:paraId="5844334B" w14:textId="77777777" w:rsidR="00673E42" w:rsidRPr="00C562E6" w:rsidRDefault="00000000" w:rsidP="00C562E6">
            <w:pPr>
              <w:bidi/>
              <w:spacing w:line="360" w:lineRule="auto"/>
              <w:jc w:val="left"/>
              <w:rPr>
                <w:rFonts w:ascii="David" w:hAnsi="David" w:cs="David"/>
              </w:rPr>
            </w:pPr>
            <w:r w:rsidRPr="00C562E6">
              <w:rPr>
                <w:rFonts w:ascii="Segoe UI Symbol" w:hAnsi="Segoe UI Symbol" w:cs="Segoe UI Symbol" w:hint="cs"/>
                <w:sz w:val="17"/>
                <w:rtl/>
              </w:rPr>
              <w:t>☐</w:t>
            </w:r>
            <w:r w:rsidRPr="00C562E6">
              <w:rPr>
                <w:rFonts w:ascii="David" w:hAnsi="David" w:cs="David"/>
                <w:sz w:val="17"/>
                <w:rtl/>
              </w:rPr>
              <w:t xml:space="preserve"> </w:t>
            </w:r>
            <w:r w:rsidRPr="00C562E6">
              <w:rPr>
                <w:rFonts w:ascii="David" w:hAnsi="David" w:cs="David" w:hint="cs"/>
                <w:sz w:val="17"/>
                <w:rtl/>
              </w:rPr>
              <w:t>כן</w:t>
            </w:r>
            <w:r w:rsidRPr="00C562E6">
              <w:rPr>
                <w:rFonts w:ascii="David" w:hAnsi="David" w:cs="David"/>
                <w:sz w:val="17"/>
                <w:rtl/>
              </w:rPr>
              <w:t xml:space="preserve"> </w:t>
            </w:r>
            <w:r w:rsidRPr="00C562E6">
              <w:rPr>
                <w:rFonts w:ascii="Segoe UI Symbol" w:hAnsi="Segoe UI Symbol" w:cs="Segoe UI Symbol" w:hint="cs"/>
                <w:sz w:val="17"/>
                <w:rtl/>
              </w:rPr>
              <w:t>☐</w:t>
            </w:r>
            <w:r w:rsidRPr="00C562E6">
              <w:rPr>
                <w:rFonts w:ascii="David" w:hAnsi="David" w:cs="David"/>
                <w:sz w:val="17"/>
                <w:rtl/>
              </w:rPr>
              <w:t xml:space="preserve"> </w:t>
            </w:r>
            <w:r w:rsidRPr="00C562E6">
              <w:rPr>
                <w:rFonts w:ascii="David" w:hAnsi="David" w:cs="David" w:hint="cs"/>
                <w:sz w:val="17"/>
                <w:rtl/>
              </w:rPr>
              <w:t>לא</w:t>
            </w:r>
          </w:p>
        </w:tc>
      </w:tr>
      <w:tr w:rsidR="00673E42" w:rsidRPr="00C562E6" w14:paraId="52FD14B4" w14:textId="77777777">
        <w:trPr>
          <w:jc w:val="right"/>
        </w:trPr>
        <w:tc>
          <w:tcPr>
            <w:tcW w:w="3855" w:type="dxa"/>
          </w:tcPr>
          <w:p w14:paraId="3C590D8D" w14:textId="77777777" w:rsidR="00673E42" w:rsidRPr="006F47AF" w:rsidRDefault="00000000" w:rsidP="00C562E6">
            <w:pPr>
              <w:bidi/>
              <w:spacing w:line="360" w:lineRule="auto"/>
              <w:jc w:val="left"/>
              <w:rPr>
                <w:rFonts w:ascii="David" w:hAnsi="David" w:cs="David"/>
                <w:b/>
                <w:bCs/>
              </w:rPr>
            </w:pPr>
            <w:r w:rsidRPr="006F47AF">
              <w:rPr>
                <w:rFonts w:ascii="David" w:hAnsi="David" w:cs="David"/>
                <w:b/>
                <w:bCs/>
                <w:sz w:val="17"/>
                <w:rtl/>
              </w:rPr>
              <w:t>האם התוצאה עומדת במבחן הסבירות</w:t>
            </w:r>
          </w:p>
        </w:tc>
        <w:tc>
          <w:tcPr>
            <w:tcW w:w="6350" w:type="dxa"/>
          </w:tcPr>
          <w:p w14:paraId="3F69A573" w14:textId="77777777" w:rsidR="00673E42" w:rsidRPr="00C562E6" w:rsidRDefault="00000000" w:rsidP="00C562E6">
            <w:pPr>
              <w:bidi/>
              <w:spacing w:line="360" w:lineRule="auto"/>
              <w:jc w:val="left"/>
              <w:rPr>
                <w:rFonts w:ascii="David" w:hAnsi="David" w:cs="David"/>
              </w:rPr>
            </w:pPr>
            <w:r w:rsidRPr="00C562E6">
              <w:rPr>
                <w:rFonts w:ascii="Segoe UI Symbol" w:hAnsi="Segoe UI Symbol" w:cs="Segoe UI Symbol" w:hint="cs"/>
                <w:sz w:val="17"/>
                <w:rtl/>
              </w:rPr>
              <w:t>☐</w:t>
            </w:r>
            <w:r w:rsidRPr="00C562E6">
              <w:rPr>
                <w:rFonts w:ascii="David" w:hAnsi="David" w:cs="David"/>
                <w:sz w:val="17"/>
                <w:rtl/>
              </w:rPr>
              <w:t xml:space="preserve"> </w:t>
            </w:r>
            <w:r w:rsidRPr="00C562E6">
              <w:rPr>
                <w:rFonts w:ascii="David" w:hAnsi="David" w:cs="David" w:hint="cs"/>
                <w:sz w:val="17"/>
                <w:rtl/>
              </w:rPr>
              <w:t>כן</w:t>
            </w:r>
            <w:r w:rsidRPr="00C562E6">
              <w:rPr>
                <w:rFonts w:ascii="David" w:hAnsi="David" w:cs="David"/>
                <w:sz w:val="17"/>
                <w:rtl/>
              </w:rPr>
              <w:t xml:space="preserve"> </w:t>
            </w:r>
            <w:r w:rsidRPr="00C562E6">
              <w:rPr>
                <w:rFonts w:ascii="Segoe UI Symbol" w:hAnsi="Segoe UI Symbol" w:cs="Segoe UI Symbol" w:hint="cs"/>
                <w:sz w:val="17"/>
                <w:rtl/>
              </w:rPr>
              <w:t>☐</w:t>
            </w:r>
            <w:r w:rsidRPr="00C562E6">
              <w:rPr>
                <w:rFonts w:ascii="David" w:hAnsi="David" w:cs="David"/>
                <w:sz w:val="17"/>
                <w:rtl/>
              </w:rPr>
              <w:t xml:space="preserve"> </w:t>
            </w:r>
            <w:r w:rsidRPr="00C562E6">
              <w:rPr>
                <w:rFonts w:ascii="David" w:hAnsi="David" w:cs="David" w:hint="cs"/>
                <w:sz w:val="17"/>
                <w:rtl/>
              </w:rPr>
              <w:t>לא</w:t>
            </w:r>
          </w:p>
        </w:tc>
      </w:tr>
    </w:tbl>
    <w:p w14:paraId="521014C2" w14:textId="77777777" w:rsidR="00673E42" w:rsidRPr="00C562E6" w:rsidRDefault="00673E42" w:rsidP="00C562E6">
      <w:pPr>
        <w:bidi/>
        <w:spacing w:line="360" w:lineRule="auto"/>
        <w:jc w:val="left"/>
        <w:rPr>
          <w:rFonts w:ascii="David" w:hAnsi="David" w:cs="David"/>
        </w:rPr>
      </w:pPr>
    </w:p>
    <w:p w14:paraId="4DF9285F" w14:textId="77777777" w:rsidR="00673E42" w:rsidRPr="00C562E6" w:rsidRDefault="00000000" w:rsidP="00C562E6">
      <w:pPr>
        <w:pStyle w:val="1"/>
        <w:bidi/>
        <w:spacing w:after="100" w:line="360" w:lineRule="auto"/>
        <w:jc w:val="left"/>
        <w:rPr>
          <w:rFonts w:ascii="David" w:hAnsi="David" w:cs="David"/>
        </w:rPr>
      </w:pPr>
      <w:r w:rsidRPr="00C562E6">
        <w:rPr>
          <w:rFonts w:ascii="David" w:hAnsi="David" w:cs="David"/>
          <w:sz w:val="30"/>
          <w:rtl/>
        </w:rPr>
        <w:t>22. חתימת עורך הדין שערך את התחשיב</w:t>
      </w:r>
    </w:p>
    <w:p w14:paraId="6A8EB2CE" w14:textId="77777777" w:rsidR="00673E42" w:rsidRPr="00C562E6" w:rsidRDefault="00000000" w:rsidP="00C562E6">
      <w:pPr>
        <w:bidi/>
        <w:spacing w:after="60" w:line="360" w:lineRule="auto"/>
        <w:jc w:val="left"/>
        <w:rPr>
          <w:rFonts w:ascii="David" w:hAnsi="David" w:cs="David"/>
        </w:rPr>
      </w:pPr>
      <w:r w:rsidRPr="006F47AF">
        <w:rPr>
          <w:rFonts w:ascii="David" w:hAnsi="David" w:cs="David"/>
          <w:b/>
          <w:bCs/>
          <w:rtl/>
        </w:rPr>
        <w:t>שם עורך/ת הדין</w:t>
      </w:r>
      <w:r w:rsidRPr="00C562E6">
        <w:rPr>
          <w:rFonts w:ascii="David" w:hAnsi="David" w:cs="David"/>
          <w:rtl/>
        </w:rPr>
        <w:t>: _______________________________________________</w:t>
      </w:r>
    </w:p>
    <w:p w14:paraId="7F6E710F" w14:textId="77777777" w:rsidR="00673E42" w:rsidRPr="00C562E6" w:rsidRDefault="00000000" w:rsidP="00C562E6">
      <w:pPr>
        <w:bidi/>
        <w:spacing w:after="60" w:line="360" w:lineRule="auto"/>
        <w:jc w:val="left"/>
        <w:rPr>
          <w:rFonts w:ascii="David" w:hAnsi="David" w:cs="David"/>
        </w:rPr>
      </w:pPr>
      <w:r w:rsidRPr="00C562E6">
        <w:rPr>
          <w:rFonts w:ascii="David" w:hAnsi="David" w:cs="David"/>
          <w:rtl/>
        </w:rPr>
        <w:t>תאריך: _______________________________________________</w:t>
      </w:r>
    </w:p>
    <w:p w14:paraId="4AF43FB0" w14:textId="77777777" w:rsidR="00673E42" w:rsidRPr="00C562E6" w:rsidRDefault="00000000" w:rsidP="00C562E6">
      <w:pPr>
        <w:bidi/>
        <w:spacing w:after="60" w:line="360" w:lineRule="auto"/>
        <w:jc w:val="left"/>
        <w:rPr>
          <w:rFonts w:ascii="David" w:hAnsi="David" w:cs="David"/>
        </w:rPr>
      </w:pPr>
      <w:r w:rsidRPr="00C562E6">
        <w:rPr>
          <w:rFonts w:ascii="David" w:hAnsi="David" w:cs="David"/>
          <w:rtl/>
        </w:rPr>
        <w:t>חתימה: _______________________________________________</w:t>
      </w:r>
    </w:p>
    <w:p w14:paraId="173C2ADE" w14:textId="77777777" w:rsidR="00673E42" w:rsidRPr="00C562E6" w:rsidRDefault="00000000" w:rsidP="00C562E6">
      <w:pPr>
        <w:bidi/>
        <w:spacing w:after="60" w:line="360" w:lineRule="auto"/>
        <w:jc w:val="left"/>
        <w:rPr>
          <w:rFonts w:ascii="David" w:hAnsi="David" w:cs="David"/>
        </w:rPr>
      </w:pPr>
      <w:r w:rsidRPr="006F47AF">
        <w:rPr>
          <w:rFonts w:ascii="David" w:hAnsi="David" w:cs="David"/>
          <w:bCs/>
          <w:rtl/>
        </w:rPr>
        <w:t>הערות אחרונות</w:t>
      </w:r>
      <w:r w:rsidRPr="00C562E6">
        <w:rPr>
          <w:rFonts w:ascii="David" w:hAnsi="David" w:cs="David"/>
          <w:b/>
          <w:rtl/>
        </w:rPr>
        <w:t>:</w:t>
      </w:r>
    </w:p>
    <w:p w14:paraId="7A4537A6" w14:textId="77777777" w:rsidR="00673E42" w:rsidRPr="00C562E6" w:rsidRDefault="00000000" w:rsidP="00C562E6">
      <w:pPr>
        <w:bidi/>
        <w:spacing w:after="40" w:line="360" w:lineRule="auto"/>
        <w:jc w:val="left"/>
        <w:rPr>
          <w:rFonts w:ascii="David" w:hAnsi="David" w:cs="David"/>
        </w:rPr>
      </w:pPr>
      <w:r w:rsidRPr="00C562E6">
        <w:rPr>
          <w:rFonts w:ascii="David" w:hAnsi="David" w:cs="David"/>
          <w:rtl/>
        </w:rPr>
        <w:t>_____________________________________________________________</w:t>
      </w:r>
    </w:p>
    <w:p w14:paraId="4C74D390" w14:textId="77777777" w:rsidR="00673E42" w:rsidRPr="00C562E6" w:rsidRDefault="00000000" w:rsidP="00C562E6">
      <w:pPr>
        <w:bidi/>
        <w:spacing w:after="40" w:line="360" w:lineRule="auto"/>
        <w:jc w:val="left"/>
        <w:rPr>
          <w:rFonts w:ascii="David" w:hAnsi="David" w:cs="David"/>
        </w:rPr>
      </w:pPr>
      <w:r w:rsidRPr="00C562E6">
        <w:rPr>
          <w:rFonts w:ascii="David" w:hAnsi="David" w:cs="David"/>
          <w:rtl/>
        </w:rPr>
        <w:t>_____________________________________________________________</w:t>
      </w:r>
    </w:p>
    <w:p w14:paraId="38E529AF" w14:textId="77777777" w:rsidR="00673E42" w:rsidRPr="00C562E6" w:rsidRDefault="00000000" w:rsidP="00C562E6">
      <w:pPr>
        <w:bidi/>
        <w:spacing w:after="40" w:line="360" w:lineRule="auto"/>
        <w:jc w:val="left"/>
        <w:rPr>
          <w:rFonts w:ascii="David" w:hAnsi="David" w:cs="David"/>
        </w:rPr>
      </w:pPr>
      <w:r w:rsidRPr="00C562E6">
        <w:rPr>
          <w:rFonts w:ascii="David" w:hAnsi="David" w:cs="David"/>
          <w:rtl/>
        </w:rPr>
        <w:t>_____________________________________________________________</w:t>
      </w:r>
    </w:p>
    <w:p w14:paraId="4A7CE767" w14:textId="77777777" w:rsidR="00673E42" w:rsidRPr="00C562E6" w:rsidRDefault="00000000" w:rsidP="00C562E6">
      <w:pPr>
        <w:bidi/>
        <w:spacing w:after="40" w:line="360" w:lineRule="auto"/>
        <w:jc w:val="left"/>
        <w:rPr>
          <w:rFonts w:ascii="David" w:hAnsi="David" w:cs="David"/>
        </w:rPr>
      </w:pPr>
      <w:r w:rsidRPr="00C562E6">
        <w:rPr>
          <w:rFonts w:ascii="David" w:hAnsi="David" w:cs="David"/>
          <w:rtl/>
        </w:rPr>
        <w:t>_____________________________________________________________</w:t>
      </w:r>
    </w:p>
    <w:p w14:paraId="34C6498A" w14:textId="77777777" w:rsidR="00673E42" w:rsidRPr="00C562E6" w:rsidRDefault="00000000" w:rsidP="00C562E6">
      <w:pPr>
        <w:bidi/>
        <w:spacing w:after="40" w:line="360" w:lineRule="auto"/>
        <w:jc w:val="left"/>
        <w:rPr>
          <w:rFonts w:ascii="David" w:hAnsi="David" w:cs="David"/>
        </w:rPr>
      </w:pPr>
      <w:r w:rsidRPr="00C562E6">
        <w:rPr>
          <w:rFonts w:ascii="David" w:hAnsi="David" w:cs="David"/>
          <w:rtl/>
        </w:rPr>
        <w:t>_____________________________________________________________</w:t>
      </w:r>
    </w:p>
    <w:sectPr w:rsidR="00673E42" w:rsidRPr="00C562E6" w:rsidSect="00034616">
      <w:headerReference w:type="default" r:id="rId8"/>
      <w:footerReference w:type="default" r:id="rId9"/>
      <w:pgSz w:w="11906" w:h="16838"/>
      <w:pgMar w:top="709" w:right="709" w:bottom="709" w:left="709"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D53B65" w14:textId="77777777" w:rsidR="004971F6" w:rsidRDefault="004971F6">
      <w:pPr>
        <w:spacing w:after="0" w:line="240" w:lineRule="auto"/>
      </w:pPr>
      <w:r>
        <w:separator/>
      </w:r>
    </w:p>
  </w:endnote>
  <w:endnote w:type="continuationSeparator" w:id="0">
    <w:p w14:paraId="3D9302BF" w14:textId="77777777" w:rsidR="004971F6" w:rsidRDefault="004971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 w:name="David">
    <w:panose1 w:val="020E0502060401010101"/>
    <w:charset w:val="00"/>
    <w:family w:val="swiss"/>
    <w:pitch w:val="variable"/>
    <w:sig w:usb0="00000803" w:usb1="00000000" w:usb2="00000000" w:usb3="00000000" w:csb0="00000021"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F26780" w14:textId="0C068303" w:rsidR="00673E42" w:rsidRDefault="00000000">
    <w:pPr>
      <w:pStyle w:val="a7"/>
      <w:bidi/>
      <w:jc w:val="center"/>
      <w:rPr>
        <w:lang w:bidi="he-IL"/>
      </w:rPr>
    </w:pPr>
    <w:r>
      <w:rPr>
        <w:color w:val="595959"/>
        <w:sz w:val="17"/>
        <w:rtl/>
      </w:rPr>
      <w:t>מסמך עבודה</w:t>
    </w:r>
    <w:r w:rsidR="003E210D">
      <w:rPr>
        <w:rFonts w:hint="cs"/>
        <w:color w:val="595959"/>
        <w:sz w:val="17"/>
        <w:rtl/>
        <w:lang w:bidi="he-IL"/>
      </w:rPr>
      <w:t xml:space="preserve"> פנימי</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4DAABB" w14:textId="77777777" w:rsidR="004971F6" w:rsidRDefault="004971F6">
      <w:pPr>
        <w:spacing w:after="0" w:line="240" w:lineRule="auto"/>
      </w:pPr>
      <w:r>
        <w:separator/>
      </w:r>
    </w:p>
  </w:footnote>
  <w:footnote w:type="continuationSeparator" w:id="0">
    <w:p w14:paraId="7A358AA2" w14:textId="77777777" w:rsidR="004971F6" w:rsidRDefault="004971F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B01DA6" w14:textId="063551DC" w:rsidR="00673E42" w:rsidRDefault="00673E42" w:rsidP="003E210D">
    <w:pPr>
      <w:pStyle w:val="a5"/>
      <w:bidi/>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30"/>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20"/>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a"/>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a0"/>
      <w:lvlText w:val=""/>
      <w:lvlJc w:val="left"/>
      <w:pPr>
        <w:tabs>
          <w:tab w:val="num" w:pos="360"/>
        </w:tabs>
        <w:ind w:left="360" w:hanging="360"/>
      </w:pPr>
      <w:rPr>
        <w:rFonts w:ascii="Symbol" w:hAnsi="Symbol" w:hint="default"/>
      </w:rPr>
    </w:lvl>
  </w:abstractNum>
  <w:num w:numId="1" w16cid:durableId="477765166">
    <w:abstractNumId w:val="8"/>
  </w:num>
  <w:num w:numId="2" w16cid:durableId="843129480">
    <w:abstractNumId w:val="6"/>
  </w:num>
  <w:num w:numId="3" w16cid:durableId="1534612472">
    <w:abstractNumId w:val="5"/>
  </w:num>
  <w:num w:numId="4" w16cid:durableId="117455102">
    <w:abstractNumId w:val="4"/>
  </w:num>
  <w:num w:numId="5" w16cid:durableId="1366640432">
    <w:abstractNumId w:val="7"/>
  </w:num>
  <w:num w:numId="6" w16cid:durableId="1588880114">
    <w:abstractNumId w:val="3"/>
  </w:num>
  <w:num w:numId="7" w16cid:durableId="768429097">
    <w:abstractNumId w:val="2"/>
  </w:num>
  <w:num w:numId="8" w16cid:durableId="1797217060">
    <w:abstractNumId w:val="1"/>
  </w:num>
  <w:num w:numId="9" w16cid:durableId="4833576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6063C"/>
    <w:rsid w:val="000955CD"/>
    <w:rsid w:val="000D2120"/>
    <w:rsid w:val="0015074B"/>
    <w:rsid w:val="0029639D"/>
    <w:rsid w:val="00306B65"/>
    <w:rsid w:val="00326F90"/>
    <w:rsid w:val="003E210D"/>
    <w:rsid w:val="004971F6"/>
    <w:rsid w:val="00590FC7"/>
    <w:rsid w:val="00673E42"/>
    <w:rsid w:val="006F47AF"/>
    <w:rsid w:val="008479C4"/>
    <w:rsid w:val="008D5B17"/>
    <w:rsid w:val="009C5FDE"/>
    <w:rsid w:val="00AA1D8D"/>
    <w:rsid w:val="00B47730"/>
    <w:rsid w:val="00C562E6"/>
    <w:rsid w:val="00CB0664"/>
    <w:rsid w:val="00DD0BEB"/>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bidi="he-IL"/>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8B854D9"/>
  <w14:defaultImageDpi w14:val="300"/>
  <w15:docId w15:val="{2DF10481-A508-4143-A7BC-2DEDD5A14D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FC693F"/>
    <w:pPr>
      <w:jc w:val="right"/>
    </w:pPr>
    <w:rPr>
      <w:rFonts w:ascii="Arial" w:hAnsi="Arial" w:cs="Arial"/>
      <w:sz w:val="20"/>
    </w:rPr>
  </w:style>
  <w:style w:type="paragraph" w:styleId="1">
    <w:name w:val="heading 1"/>
    <w:basedOn w:val="a1"/>
    <w:next w:val="a1"/>
    <w:link w:val="10"/>
    <w:uiPriority w:val="9"/>
    <w:qFormat/>
    <w:rsid w:val="00FC693F"/>
    <w:pPr>
      <w:keepNext/>
      <w:keepLines/>
      <w:spacing w:before="160" w:after="80"/>
      <w:outlineLvl w:val="0"/>
    </w:pPr>
    <w:rPr>
      <w:rFonts w:asciiTheme="majorHAnsi" w:eastAsiaTheme="majorEastAsia" w:hAnsiTheme="majorHAnsi" w:cstheme="majorBidi"/>
      <w:b/>
      <w:bCs/>
      <w:color w:val="1F4E79"/>
      <w:sz w:val="28"/>
      <w:szCs w:val="28"/>
    </w:rPr>
  </w:style>
  <w:style w:type="paragraph" w:styleId="21">
    <w:name w:val="heading 2"/>
    <w:basedOn w:val="a1"/>
    <w:next w:val="a1"/>
    <w:link w:val="22"/>
    <w:uiPriority w:val="9"/>
    <w:unhideWhenUsed/>
    <w:qFormat/>
    <w:rsid w:val="00FC693F"/>
    <w:pPr>
      <w:keepNext/>
      <w:keepLines/>
      <w:spacing w:before="100" w:after="80"/>
      <w:outlineLvl w:val="1"/>
    </w:pPr>
    <w:rPr>
      <w:rFonts w:asciiTheme="majorHAnsi" w:eastAsiaTheme="majorEastAsia" w:hAnsiTheme="majorHAnsi" w:cstheme="majorBidi"/>
      <w:b/>
      <w:bCs/>
      <w:color w:val="1F4E79"/>
      <w:sz w:val="26"/>
      <w:szCs w:val="26"/>
    </w:rPr>
  </w:style>
  <w:style w:type="paragraph" w:styleId="31">
    <w:name w:val="heading 3"/>
    <w:basedOn w:val="a1"/>
    <w:next w:val="a1"/>
    <w:link w:val="32"/>
    <w:uiPriority w:val="9"/>
    <w:unhideWhenUsed/>
    <w:qFormat/>
    <w:rsid w:val="00FC693F"/>
    <w:pPr>
      <w:keepNext/>
      <w:keepLines/>
      <w:spacing w:before="100" w:after="80"/>
      <w:outlineLvl w:val="2"/>
    </w:pPr>
    <w:rPr>
      <w:rFonts w:asciiTheme="majorHAnsi" w:eastAsiaTheme="majorEastAsia" w:hAnsiTheme="majorHAnsi" w:cstheme="majorBidi"/>
      <w:b/>
      <w:bCs/>
      <w:color w:val="1F4E79"/>
    </w:rPr>
  </w:style>
  <w:style w:type="paragraph" w:styleId="4">
    <w:name w:val="heading 4"/>
    <w:basedOn w:val="a1"/>
    <w:next w:val="a1"/>
    <w:link w:val="40"/>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1"/>
    <w:next w:val="a1"/>
    <w:link w:val="50"/>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1"/>
    <w:next w:val="a1"/>
    <w:link w:val="60"/>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1"/>
    <w:next w:val="a1"/>
    <w:link w:val="70"/>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1"/>
    <w:next w:val="a1"/>
    <w:link w:val="80"/>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Cs w:val="20"/>
    </w:rPr>
  </w:style>
  <w:style w:type="paragraph" w:styleId="9">
    <w:name w:val="heading 9"/>
    <w:basedOn w:val="a1"/>
    <w:next w:val="a1"/>
    <w:link w:val="90"/>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E618BF"/>
    <w:pPr>
      <w:tabs>
        <w:tab w:val="center" w:pos="4680"/>
        <w:tab w:val="right" w:pos="9360"/>
      </w:tabs>
      <w:spacing w:after="0" w:line="240" w:lineRule="auto"/>
    </w:pPr>
  </w:style>
  <w:style w:type="character" w:customStyle="1" w:styleId="a6">
    <w:name w:val="כותרת עליונה תו"/>
    <w:basedOn w:val="a2"/>
    <w:link w:val="a5"/>
    <w:uiPriority w:val="99"/>
    <w:rsid w:val="00E618BF"/>
  </w:style>
  <w:style w:type="paragraph" w:styleId="a7">
    <w:name w:val="footer"/>
    <w:basedOn w:val="a1"/>
    <w:link w:val="a8"/>
    <w:uiPriority w:val="99"/>
    <w:unhideWhenUsed/>
    <w:rsid w:val="00E618BF"/>
    <w:pPr>
      <w:tabs>
        <w:tab w:val="center" w:pos="4680"/>
        <w:tab w:val="right" w:pos="9360"/>
      </w:tabs>
      <w:spacing w:after="0" w:line="240" w:lineRule="auto"/>
    </w:pPr>
  </w:style>
  <w:style w:type="character" w:customStyle="1" w:styleId="a8">
    <w:name w:val="כותרת תחתונה תו"/>
    <w:basedOn w:val="a2"/>
    <w:link w:val="a7"/>
    <w:uiPriority w:val="99"/>
    <w:rsid w:val="00E618BF"/>
  </w:style>
  <w:style w:type="paragraph" w:styleId="a9">
    <w:name w:val="No Spacing"/>
    <w:uiPriority w:val="1"/>
    <w:qFormat/>
    <w:rsid w:val="00FC693F"/>
    <w:pPr>
      <w:spacing w:after="0" w:line="240" w:lineRule="auto"/>
    </w:pPr>
  </w:style>
  <w:style w:type="character" w:customStyle="1" w:styleId="10">
    <w:name w:val="כותרת 1 תו"/>
    <w:basedOn w:val="a2"/>
    <w:link w:val="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22">
    <w:name w:val="כותרת 2 תו"/>
    <w:basedOn w:val="a2"/>
    <w:link w:val="21"/>
    <w:uiPriority w:val="9"/>
    <w:rsid w:val="00FC693F"/>
    <w:rPr>
      <w:rFonts w:asciiTheme="majorHAnsi" w:eastAsiaTheme="majorEastAsia" w:hAnsiTheme="majorHAnsi" w:cstheme="majorBidi"/>
      <w:b/>
      <w:bCs/>
      <w:color w:val="4F81BD" w:themeColor="accent1"/>
      <w:sz w:val="26"/>
      <w:szCs w:val="26"/>
    </w:rPr>
  </w:style>
  <w:style w:type="character" w:customStyle="1" w:styleId="32">
    <w:name w:val="כותרת 3 תו"/>
    <w:basedOn w:val="a2"/>
    <w:link w:val="31"/>
    <w:uiPriority w:val="9"/>
    <w:rsid w:val="00FC693F"/>
    <w:rPr>
      <w:rFonts w:asciiTheme="majorHAnsi" w:eastAsiaTheme="majorEastAsia" w:hAnsiTheme="majorHAnsi" w:cstheme="majorBidi"/>
      <w:b/>
      <w:bCs/>
      <w:color w:val="4F81BD" w:themeColor="accent1"/>
    </w:rPr>
  </w:style>
  <w:style w:type="paragraph" w:styleId="aa">
    <w:name w:val="Title"/>
    <w:basedOn w:val="a1"/>
    <w:next w:val="a1"/>
    <w:link w:val="ab"/>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b">
    <w:name w:val="כותרת טקסט תו"/>
    <w:basedOn w:val="a2"/>
    <w:link w:val="aa"/>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ac">
    <w:name w:val="Subtitle"/>
    <w:basedOn w:val="a1"/>
    <w:next w:val="a1"/>
    <w:link w:val="ad"/>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d">
    <w:name w:val="כותרת משנה תו"/>
    <w:basedOn w:val="a2"/>
    <w:link w:val="ac"/>
    <w:uiPriority w:val="11"/>
    <w:rsid w:val="00FC693F"/>
    <w:rPr>
      <w:rFonts w:asciiTheme="majorHAnsi" w:eastAsiaTheme="majorEastAsia" w:hAnsiTheme="majorHAnsi" w:cstheme="majorBidi"/>
      <w:i/>
      <w:iCs/>
      <w:color w:val="4F81BD" w:themeColor="accent1"/>
      <w:spacing w:val="15"/>
      <w:sz w:val="24"/>
      <w:szCs w:val="24"/>
    </w:rPr>
  </w:style>
  <w:style w:type="paragraph" w:styleId="ae">
    <w:name w:val="List Paragraph"/>
    <w:basedOn w:val="a1"/>
    <w:uiPriority w:val="34"/>
    <w:qFormat/>
    <w:rsid w:val="00FC693F"/>
    <w:pPr>
      <w:ind w:left="720"/>
      <w:contextualSpacing/>
    </w:pPr>
  </w:style>
  <w:style w:type="paragraph" w:styleId="af">
    <w:name w:val="Body Text"/>
    <w:basedOn w:val="a1"/>
    <w:link w:val="af0"/>
    <w:uiPriority w:val="99"/>
    <w:unhideWhenUsed/>
    <w:rsid w:val="00AA1D8D"/>
    <w:pPr>
      <w:spacing w:after="120"/>
    </w:pPr>
  </w:style>
  <w:style w:type="character" w:customStyle="1" w:styleId="af0">
    <w:name w:val="גוף טקסט תו"/>
    <w:basedOn w:val="a2"/>
    <w:link w:val="af"/>
    <w:uiPriority w:val="99"/>
    <w:rsid w:val="00AA1D8D"/>
  </w:style>
  <w:style w:type="paragraph" w:styleId="23">
    <w:name w:val="Body Text 2"/>
    <w:basedOn w:val="a1"/>
    <w:link w:val="24"/>
    <w:uiPriority w:val="99"/>
    <w:unhideWhenUsed/>
    <w:rsid w:val="00AA1D8D"/>
    <w:pPr>
      <w:spacing w:after="120" w:line="480" w:lineRule="auto"/>
    </w:pPr>
  </w:style>
  <w:style w:type="character" w:customStyle="1" w:styleId="24">
    <w:name w:val="גוף טקסט 2 תו"/>
    <w:basedOn w:val="a2"/>
    <w:link w:val="23"/>
    <w:uiPriority w:val="99"/>
    <w:rsid w:val="00AA1D8D"/>
  </w:style>
  <w:style w:type="paragraph" w:styleId="33">
    <w:name w:val="Body Text 3"/>
    <w:basedOn w:val="a1"/>
    <w:link w:val="34"/>
    <w:uiPriority w:val="99"/>
    <w:unhideWhenUsed/>
    <w:rsid w:val="00AA1D8D"/>
    <w:pPr>
      <w:spacing w:after="120"/>
    </w:pPr>
    <w:rPr>
      <w:sz w:val="16"/>
      <w:szCs w:val="16"/>
    </w:rPr>
  </w:style>
  <w:style w:type="character" w:customStyle="1" w:styleId="34">
    <w:name w:val="גוף טקסט 3 תו"/>
    <w:basedOn w:val="a2"/>
    <w:link w:val="33"/>
    <w:uiPriority w:val="99"/>
    <w:rsid w:val="00AA1D8D"/>
    <w:rPr>
      <w:sz w:val="16"/>
      <w:szCs w:val="16"/>
    </w:rPr>
  </w:style>
  <w:style w:type="paragraph" w:styleId="af1">
    <w:name w:val="List"/>
    <w:basedOn w:val="a1"/>
    <w:uiPriority w:val="99"/>
    <w:unhideWhenUsed/>
    <w:rsid w:val="00AA1D8D"/>
    <w:pPr>
      <w:ind w:left="360" w:hanging="360"/>
      <w:contextualSpacing/>
    </w:pPr>
  </w:style>
  <w:style w:type="paragraph" w:styleId="25">
    <w:name w:val="List 2"/>
    <w:basedOn w:val="a1"/>
    <w:uiPriority w:val="99"/>
    <w:unhideWhenUsed/>
    <w:rsid w:val="00326F90"/>
    <w:pPr>
      <w:ind w:left="720" w:hanging="360"/>
      <w:contextualSpacing/>
    </w:pPr>
  </w:style>
  <w:style w:type="paragraph" w:styleId="35">
    <w:name w:val="List 3"/>
    <w:basedOn w:val="a1"/>
    <w:uiPriority w:val="99"/>
    <w:unhideWhenUsed/>
    <w:rsid w:val="00326F90"/>
    <w:pPr>
      <w:ind w:left="1080" w:hanging="360"/>
      <w:contextualSpacing/>
    </w:pPr>
  </w:style>
  <w:style w:type="paragraph" w:styleId="a0">
    <w:name w:val="List Bullet"/>
    <w:basedOn w:val="a1"/>
    <w:uiPriority w:val="99"/>
    <w:unhideWhenUsed/>
    <w:rsid w:val="00326F90"/>
    <w:pPr>
      <w:numPr>
        <w:numId w:val="1"/>
      </w:numPr>
      <w:contextualSpacing/>
    </w:pPr>
  </w:style>
  <w:style w:type="paragraph" w:styleId="20">
    <w:name w:val="List Bullet 2"/>
    <w:basedOn w:val="a1"/>
    <w:uiPriority w:val="99"/>
    <w:unhideWhenUsed/>
    <w:rsid w:val="00326F90"/>
    <w:pPr>
      <w:numPr>
        <w:numId w:val="2"/>
      </w:numPr>
      <w:contextualSpacing/>
    </w:pPr>
  </w:style>
  <w:style w:type="paragraph" w:styleId="30">
    <w:name w:val="List Bullet 3"/>
    <w:basedOn w:val="a1"/>
    <w:uiPriority w:val="99"/>
    <w:unhideWhenUsed/>
    <w:rsid w:val="00326F90"/>
    <w:pPr>
      <w:numPr>
        <w:numId w:val="3"/>
      </w:numPr>
      <w:contextualSpacing/>
    </w:pPr>
  </w:style>
  <w:style w:type="paragraph" w:styleId="a">
    <w:name w:val="List Number"/>
    <w:basedOn w:val="a1"/>
    <w:uiPriority w:val="99"/>
    <w:unhideWhenUsed/>
    <w:rsid w:val="00326F90"/>
    <w:pPr>
      <w:numPr>
        <w:numId w:val="5"/>
      </w:numPr>
      <w:contextualSpacing/>
    </w:pPr>
  </w:style>
  <w:style w:type="paragraph" w:styleId="2">
    <w:name w:val="List Number 2"/>
    <w:basedOn w:val="a1"/>
    <w:uiPriority w:val="99"/>
    <w:unhideWhenUsed/>
    <w:rsid w:val="0029639D"/>
    <w:pPr>
      <w:numPr>
        <w:numId w:val="6"/>
      </w:numPr>
      <w:contextualSpacing/>
    </w:pPr>
  </w:style>
  <w:style w:type="paragraph" w:styleId="3">
    <w:name w:val="List Number 3"/>
    <w:basedOn w:val="a1"/>
    <w:uiPriority w:val="99"/>
    <w:unhideWhenUsed/>
    <w:rsid w:val="0029639D"/>
    <w:pPr>
      <w:numPr>
        <w:numId w:val="7"/>
      </w:numPr>
      <w:contextualSpacing/>
    </w:pPr>
  </w:style>
  <w:style w:type="paragraph" w:styleId="af2">
    <w:name w:val="List Continue"/>
    <w:basedOn w:val="a1"/>
    <w:uiPriority w:val="99"/>
    <w:unhideWhenUsed/>
    <w:rsid w:val="0029639D"/>
    <w:pPr>
      <w:spacing w:after="120"/>
      <w:ind w:left="360"/>
      <w:contextualSpacing/>
    </w:pPr>
  </w:style>
  <w:style w:type="paragraph" w:styleId="26">
    <w:name w:val="List Continue 2"/>
    <w:basedOn w:val="a1"/>
    <w:uiPriority w:val="99"/>
    <w:unhideWhenUsed/>
    <w:rsid w:val="0029639D"/>
    <w:pPr>
      <w:spacing w:after="120"/>
      <w:ind w:left="720"/>
      <w:contextualSpacing/>
    </w:pPr>
  </w:style>
  <w:style w:type="paragraph" w:styleId="36">
    <w:name w:val="List Continue 3"/>
    <w:basedOn w:val="a1"/>
    <w:uiPriority w:val="99"/>
    <w:unhideWhenUsed/>
    <w:rsid w:val="0029639D"/>
    <w:pPr>
      <w:spacing w:after="120"/>
      <w:ind w:left="1080"/>
      <w:contextualSpacing/>
    </w:pPr>
  </w:style>
  <w:style w:type="paragraph" w:styleId="af3">
    <w:name w:val="macro"/>
    <w:link w:val="af4"/>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af4">
    <w:name w:val="טקסט מאקרו תו"/>
    <w:basedOn w:val="a2"/>
    <w:link w:val="af3"/>
    <w:uiPriority w:val="99"/>
    <w:rsid w:val="0029639D"/>
    <w:rPr>
      <w:rFonts w:ascii="Courier" w:hAnsi="Courier"/>
      <w:sz w:val="20"/>
      <w:szCs w:val="20"/>
    </w:rPr>
  </w:style>
  <w:style w:type="paragraph" w:styleId="af5">
    <w:name w:val="Quote"/>
    <w:basedOn w:val="a1"/>
    <w:next w:val="a1"/>
    <w:link w:val="af6"/>
    <w:uiPriority w:val="29"/>
    <w:qFormat/>
    <w:rsid w:val="00FC693F"/>
    <w:rPr>
      <w:i/>
      <w:iCs/>
      <w:color w:val="000000" w:themeColor="text1"/>
    </w:rPr>
  </w:style>
  <w:style w:type="character" w:customStyle="1" w:styleId="af6">
    <w:name w:val="ציטוט תו"/>
    <w:basedOn w:val="a2"/>
    <w:link w:val="af5"/>
    <w:uiPriority w:val="29"/>
    <w:rsid w:val="00FC693F"/>
    <w:rPr>
      <w:i/>
      <w:iCs/>
      <w:color w:val="000000" w:themeColor="text1"/>
    </w:rPr>
  </w:style>
  <w:style w:type="character" w:customStyle="1" w:styleId="40">
    <w:name w:val="כותרת 4 תו"/>
    <w:basedOn w:val="a2"/>
    <w:link w:val="4"/>
    <w:uiPriority w:val="9"/>
    <w:semiHidden/>
    <w:rsid w:val="00FC693F"/>
    <w:rPr>
      <w:rFonts w:asciiTheme="majorHAnsi" w:eastAsiaTheme="majorEastAsia" w:hAnsiTheme="majorHAnsi" w:cstheme="majorBidi"/>
      <w:b/>
      <w:bCs/>
      <w:i/>
      <w:iCs/>
      <w:color w:val="4F81BD" w:themeColor="accent1"/>
    </w:rPr>
  </w:style>
  <w:style w:type="character" w:customStyle="1" w:styleId="50">
    <w:name w:val="כותרת 5 תו"/>
    <w:basedOn w:val="a2"/>
    <w:link w:val="5"/>
    <w:uiPriority w:val="9"/>
    <w:semiHidden/>
    <w:rsid w:val="00FC693F"/>
    <w:rPr>
      <w:rFonts w:asciiTheme="majorHAnsi" w:eastAsiaTheme="majorEastAsia" w:hAnsiTheme="majorHAnsi" w:cstheme="majorBidi"/>
      <w:color w:val="243F60" w:themeColor="accent1" w:themeShade="7F"/>
    </w:rPr>
  </w:style>
  <w:style w:type="character" w:customStyle="1" w:styleId="60">
    <w:name w:val="כותרת 6 תו"/>
    <w:basedOn w:val="a2"/>
    <w:link w:val="6"/>
    <w:uiPriority w:val="9"/>
    <w:semiHidden/>
    <w:rsid w:val="00FC693F"/>
    <w:rPr>
      <w:rFonts w:asciiTheme="majorHAnsi" w:eastAsiaTheme="majorEastAsia" w:hAnsiTheme="majorHAnsi" w:cstheme="majorBidi"/>
      <w:i/>
      <w:iCs/>
      <w:color w:val="243F60" w:themeColor="accent1" w:themeShade="7F"/>
    </w:rPr>
  </w:style>
  <w:style w:type="character" w:customStyle="1" w:styleId="70">
    <w:name w:val="כותרת 7 תו"/>
    <w:basedOn w:val="a2"/>
    <w:link w:val="7"/>
    <w:uiPriority w:val="9"/>
    <w:semiHidden/>
    <w:rsid w:val="00FC693F"/>
    <w:rPr>
      <w:rFonts w:asciiTheme="majorHAnsi" w:eastAsiaTheme="majorEastAsia" w:hAnsiTheme="majorHAnsi" w:cstheme="majorBidi"/>
      <w:i/>
      <w:iCs/>
      <w:color w:val="404040" w:themeColor="text1" w:themeTint="BF"/>
    </w:rPr>
  </w:style>
  <w:style w:type="character" w:customStyle="1" w:styleId="80">
    <w:name w:val="כותרת 8 תו"/>
    <w:basedOn w:val="a2"/>
    <w:link w:val="8"/>
    <w:uiPriority w:val="9"/>
    <w:semiHidden/>
    <w:rsid w:val="00FC693F"/>
    <w:rPr>
      <w:rFonts w:asciiTheme="majorHAnsi" w:eastAsiaTheme="majorEastAsia" w:hAnsiTheme="majorHAnsi" w:cstheme="majorBidi"/>
      <w:color w:val="4F81BD" w:themeColor="accent1"/>
      <w:sz w:val="20"/>
      <w:szCs w:val="20"/>
    </w:rPr>
  </w:style>
  <w:style w:type="character" w:customStyle="1" w:styleId="90">
    <w:name w:val="כותרת 9 תו"/>
    <w:basedOn w:val="a2"/>
    <w:link w:val="9"/>
    <w:uiPriority w:val="9"/>
    <w:semiHidden/>
    <w:rsid w:val="00FC693F"/>
    <w:rPr>
      <w:rFonts w:asciiTheme="majorHAnsi" w:eastAsiaTheme="majorEastAsia" w:hAnsiTheme="majorHAnsi" w:cstheme="majorBidi"/>
      <w:i/>
      <w:iCs/>
      <w:color w:val="404040" w:themeColor="text1" w:themeTint="BF"/>
      <w:sz w:val="20"/>
      <w:szCs w:val="20"/>
    </w:rPr>
  </w:style>
  <w:style w:type="paragraph" w:styleId="af7">
    <w:name w:val="caption"/>
    <w:basedOn w:val="a1"/>
    <w:next w:val="a1"/>
    <w:uiPriority w:val="35"/>
    <w:semiHidden/>
    <w:unhideWhenUsed/>
    <w:qFormat/>
    <w:rsid w:val="00FC693F"/>
    <w:pPr>
      <w:spacing w:line="240" w:lineRule="auto"/>
    </w:pPr>
    <w:rPr>
      <w:b/>
      <w:bCs/>
      <w:color w:val="4F81BD" w:themeColor="accent1"/>
      <w:sz w:val="18"/>
      <w:szCs w:val="18"/>
    </w:rPr>
  </w:style>
  <w:style w:type="character" w:styleId="af8">
    <w:name w:val="Strong"/>
    <w:basedOn w:val="a2"/>
    <w:uiPriority w:val="22"/>
    <w:qFormat/>
    <w:rsid w:val="00FC693F"/>
    <w:rPr>
      <w:b/>
      <w:bCs/>
    </w:rPr>
  </w:style>
  <w:style w:type="character" w:styleId="af9">
    <w:name w:val="Emphasis"/>
    <w:basedOn w:val="a2"/>
    <w:uiPriority w:val="20"/>
    <w:qFormat/>
    <w:rsid w:val="00FC693F"/>
    <w:rPr>
      <w:i/>
      <w:iCs/>
    </w:rPr>
  </w:style>
  <w:style w:type="paragraph" w:styleId="afa">
    <w:name w:val="Intense Quote"/>
    <w:basedOn w:val="a1"/>
    <w:next w:val="a1"/>
    <w:link w:val="afb"/>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afb">
    <w:name w:val="ציטוט חזק תו"/>
    <w:basedOn w:val="a2"/>
    <w:link w:val="afa"/>
    <w:uiPriority w:val="30"/>
    <w:rsid w:val="00FC693F"/>
    <w:rPr>
      <w:b/>
      <w:bCs/>
      <w:i/>
      <w:iCs/>
      <w:color w:val="4F81BD" w:themeColor="accent1"/>
    </w:rPr>
  </w:style>
  <w:style w:type="character" w:styleId="afc">
    <w:name w:val="Subtle Emphasis"/>
    <w:basedOn w:val="a2"/>
    <w:uiPriority w:val="19"/>
    <w:qFormat/>
    <w:rsid w:val="00FC693F"/>
    <w:rPr>
      <w:i/>
      <w:iCs/>
      <w:color w:val="808080" w:themeColor="text1" w:themeTint="7F"/>
    </w:rPr>
  </w:style>
  <w:style w:type="character" w:styleId="afd">
    <w:name w:val="Intense Emphasis"/>
    <w:basedOn w:val="a2"/>
    <w:uiPriority w:val="21"/>
    <w:qFormat/>
    <w:rsid w:val="00FC693F"/>
    <w:rPr>
      <w:b/>
      <w:bCs/>
      <w:i/>
      <w:iCs/>
      <w:color w:val="4F81BD" w:themeColor="accent1"/>
    </w:rPr>
  </w:style>
  <w:style w:type="character" w:styleId="afe">
    <w:name w:val="Subtle Reference"/>
    <w:basedOn w:val="a2"/>
    <w:uiPriority w:val="31"/>
    <w:qFormat/>
    <w:rsid w:val="00FC693F"/>
    <w:rPr>
      <w:smallCaps/>
      <w:color w:val="C0504D" w:themeColor="accent2"/>
      <w:u w:val="single"/>
    </w:rPr>
  </w:style>
  <w:style w:type="character" w:styleId="aff">
    <w:name w:val="Intense Reference"/>
    <w:basedOn w:val="a2"/>
    <w:uiPriority w:val="32"/>
    <w:qFormat/>
    <w:rsid w:val="00FC693F"/>
    <w:rPr>
      <w:b/>
      <w:bCs/>
      <w:smallCaps/>
      <w:color w:val="C0504D" w:themeColor="accent2"/>
      <w:spacing w:val="5"/>
      <w:u w:val="single"/>
    </w:rPr>
  </w:style>
  <w:style w:type="character" w:styleId="aff0">
    <w:name w:val="Book Title"/>
    <w:basedOn w:val="a2"/>
    <w:uiPriority w:val="33"/>
    <w:qFormat/>
    <w:rsid w:val="00FC693F"/>
    <w:rPr>
      <w:b/>
      <w:bCs/>
      <w:smallCaps/>
      <w:spacing w:val="5"/>
    </w:rPr>
  </w:style>
  <w:style w:type="paragraph" w:styleId="aff1">
    <w:name w:val="TOC Heading"/>
    <w:basedOn w:val="1"/>
    <w:next w:val="a1"/>
    <w:uiPriority w:val="39"/>
    <w:semiHidden/>
    <w:unhideWhenUsed/>
    <w:qFormat/>
    <w:rsid w:val="00FC693F"/>
    <w:pPr>
      <w:outlineLvl w:val="9"/>
    </w:pPr>
  </w:style>
  <w:style w:type="table" w:styleId="aff2">
    <w:name w:val="Table Grid"/>
    <w:basedOn w:val="a3"/>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3">
    <w:name w:val="Light Shading"/>
    <w:basedOn w:val="a3"/>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3"/>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3"/>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3"/>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3"/>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3"/>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3"/>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4">
    <w:name w:val="Light List"/>
    <w:basedOn w:val="a3"/>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3"/>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3"/>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3"/>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3"/>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3"/>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3"/>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5">
    <w:name w:val="Light Grid"/>
    <w:basedOn w:val="a3"/>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Light Grid Accent 1"/>
    <w:basedOn w:val="a3"/>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1">
    <w:name w:val="Light Grid Accent 2"/>
    <w:basedOn w:val="a3"/>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1">
    <w:name w:val="Light Grid Accent 3"/>
    <w:basedOn w:val="a3"/>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1">
    <w:name w:val="Light Grid Accent 4"/>
    <w:basedOn w:val="a3"/>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1">
    <w:name w:val="Light Grid Accent 5"/>
    <w:basedOn w:val="a3"/>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1">
    <w:name w:val="Light Grid Accent 6"/>
    <w:basedOn w:val="a3"/>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1">
    <w:name w:val="Medium Shading 1"/>
    <w:basedOn w:val="a3"/>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3"/>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3"/>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3"/>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3"/>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3"/>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3"/>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7">
    <w:name w:val="Medium Shading 2"/>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42">
    <w:name w:val="Medium Shading 2 Accent 4"/>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2">
    <w:name w:val="Medium List 1"/>
    <w:basedOn w:val="a3"/>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3"/>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3"/>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3"/>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3"/>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3"/>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3"/>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8">
    <w:name w:val="Medium List 2"/>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
    <w:name w:val="Medium List 2 Accent 4"/>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3">
    <w:name w:val="Medium Grid 1"/>
    <w:basedOn w:val="a3"/>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2">
    <w:name w:val="Medium Grid 1 Accent 1"/>
    <w:basedOn w:val="a3"/>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3"/>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3"/>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3"/>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3"/>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3"/>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9">
    <w:name w:val="Medium Grid 2"/>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0">
    <w:name w:val="Medium Grid 2 Accent 4"/>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7">
    <w:name w:val="Medium Grid 3"/>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f6">
    <w:name w:val="Dark List"/>
    <w:basedOn w:val="a3"/>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3">
    <w:name w:val="Dark List Accent 1"/>
    <w:basedOn w:val="a3"/>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3"/>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3"/>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3">
    <w:name w:val="Dark List Accent 4"/>
    <w:basedOn w:val="a3"/>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3"/>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3"/>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7">
    <w:name w:val="Colorful Shading"/>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4">
    <w:name w:val="Colorful Shading Accent 1"/>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3"/>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4">
    <w:name w:val="Colorful Shading Accent 4"/>
    <w:basedOn w:val="a3"/>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3"/>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3"/>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8">
    <w:name w:val="Colorful List"/>
    <w:basedOn w:val="a3"/>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5">
    <w:name w:val="Colorful List Accent 1"/>
    <w:basedOn w:val="a3"/>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3"/>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3"/>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5">
    <w:name w:val="Colorful List Accent 4"/>
    <w:basedOn w:val="a3"/>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3"/>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3"/>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9">
    <w:name w:val="Colorful Grid"/>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6">
    <w:name w:val="Colorful Grid Accent 1"/>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6">
    <w:name w:val="Colorful Grid Accent 4"/>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8</Pages>
  <Words>2261</Words>
  <Characters>11307</Characters>
  <Application>Microsoft Office Word</Application>
  <DocSecurity>0</DocSecurity>
  <Lines>94</Lines>
  <Paragraphs>27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13541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קבוצת פרקטיקל</dc:creator>
  <cp:keywords/>
  <dc:description/>
  <cp:lastModifiedBy>Dorin Karni</cp:lastModifiedBy>
  <cp:revision>5</cp:revision>
  <dcterms:created xsi:type="dcterms:W3CDTF">2013-12-23T23:15:00Z</dcterms:created>
  <dcterms:modified xsi:type="dcterms:W3CDTF">2026-06-15T11:22:00Z</dcterms:modified>
  <cp:category/>
</cp:coreProperties>
</file>